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D2F319">
      <w:pPr>
        <w:spacing w:before="0" w:after="0" w:line="408" w:lineRule="auto"/>
        <w:ind w:left="120"/>
        <w:jc w:val="center"/>
        <w:rPr>
          <w:rFonts w:ascii="Times New Roman" w:hAnsi="Times New Roman"/>
          <w:b/>
          <w:i w:val="0"/>
          <w:color w:val="000000"/>
          <w:sz w:val="28"/>
        </w:rPr>
      </w:pPr>
      <w:bookmarkStart w:id="0" w:name="block-68138327"/>
      <w:r>
        <w:rPr>
          <w:rFonts w:ascii="Times New Roman" w:hAnsi="Times New Roman"/>
          <w:b/>
          <w:i w:val="0"/>
          <w:color w:val="000000"/>
          <w:sz w:val="28"/>
        </w:rPr>
        <w:drawing>
          <wp:inline distT="0" distB="0" distL="114300" distR="114300">
            <wp:extent cx="5855335" cy="8346440"/>
            <wp:effectExtent l="0" t="0" r="12065" b="5080"/>
            <wp:docPr id="2" name="Изображение 2" descr="Русский язы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Русский язык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55335" cy="834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AC752">
      <w:pPr>
        <w:spacing w:before="0" w:after="0" w:line="408" w:lineRule="auto"/>
        <w:ind w:left="120"/>
        <w:jc w:val="center"/>
        <w:rPr>
          <w:rFonts w:ascii="Times New Roman" w:hAnsi="Times New Roman"/>
          <w:b/>
          <w:i w:val="0"/>
          <w:color w:val="000000"/>
          <w:sz w:val="28"/>
        </w:rPr>
      </w:pPr>
    </w:p>
    <w:p w14:paraId="4DCDEBF5">
      <w:pPr>
        <w:spacing w:before="0" w:after="0" w:line="408" w:lineRule="auto"/>
        <w:ind w:left="120"/>
        <w:jc w:val="center"/>
        <w:rPr>
          <w:rFonts w:ascii="Times New Roman" w:hAnsi="Times New Roman"/>
          <w:b/>
          <w:i w:val="0"/>
          <w:color w:val="000000"/>
          <w:sz w:val="28"/>
        </w:rPr>
      </w:pPr>
    </w:p>
    <w:bookmarkEnd w:id="0"/>
    <w:p w14:paraId="651717A2">
      <w:pPr>
        <w:spacing w:before="0" w:after="0" w:line="264" w:lineRule="auto"/>
        <w:ind w:left="120"/>
        <w:jc w:val="both"/>
      </w:pPr>
      <w:bookmarkStart w:id="1" w:name="block-68138335"/>
      <w:bookmarkStart w:id="31" w:name="_GoBack"/>
      <w:bookmarkEnd w:id="31"/>
      <w:r>
        <w:rPr>
          <w:rFonts w:ascii="Times New Roman" w:hAnsi="Times New Roman"/>
          <w:b/>
          <w:i w:val="0"/>
          <w:color w:val="000000"/>
          <w:sz w:val="28"/>
        </w:rPr>
        <w:t>ПОЯСНИТЕЛЬНАЯ ЗАПИСКА</w:t>
      </w:r>
    </w:p>
    <w:p w14:paraId="10BD3226">
      <w:pPr>
        <w:spacing w:before="0" w:after="0" w:line="264" w:lineRule="auto"/>
        <w:ind w:left="120"/>
        <w:jc w:val="both"/>
      </w:pPr>
    </w:p>
    <w:p w14:paraId="42F354E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Федеральная рабочая программа по учебному предмету «Русский язык» (предметная область «Русский язык и литературное чтение») (далее соответственно – программа по русскому языку, русский язык) включает пояснительную записку, содержание обучения, планируемые результаты освоения программы по русскому языку, тематическое планирование, поурочное планирование, перечень (кодификатор) распределённых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русскому языку.</w:t>
      </w:r>
    </w:p>
    <w:p w14:paraId="1EE052CE">
      <w:pPr>
        <w:spacing w:before="0" w:after="0"/>
        <w:ind w:left="120"/>
        <w:jc w:val="left"/>
      </w:pPr>
    </w:p>
    <w:p w14:paraId="0BCE3D9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Пояснительная записка отражает общие цели и задачи изучения русского языка, характеристику психологических предпосылок к его изучению обучающимися; место в структуре учебного плана, а также подходы к отбору содержания, к определению планируемых результатов и к структуре тематического планирования.</w:t>
      </w:r>
    </w:p>
    <w:p w14:paraId="67ABC706">
      <w:pPr>
        <w:spacing w:before="0" w:after="0"/>
        <w:ind w:left="120"/>
        <w:jc w:val="left"/>
      </w:pPr>
    </w:p>
    <w:p w14:paraId="20E1250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 обучения раскрывает содержательные линии, которые предлагаются для обязательного изучения в каждом классе на уровне начального общего образования. Содержание обучения в каждом классе завершается перечнем универсальных учебных действий – познавательных, коммуникативных и регулятивных, которые возможно формировать средствами русского языка с учётом возрастных особенностей обучающихся на уровне начального общего образования.</w:t>
      </w:r>
    </w:p>
    <w:p w14:paraId="18F76F1C">
      <w:pPr>
        <w:spacing w:before="0" w:after="0"/>
        <w:ind w:left="120"/>
        <w:jc w:val="left"/>
      </w:pPr>
    </w:p>
    <w:p w14:paraId="0E89C88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начального общего образования, а также предметные достижения обучающегося за каждый год обучения.</w:t>
      </w:r>
    </w:p>
    <w:p w14:paraId="7360D1AF">
      <w:pPr>
        <w:spacing w:before="0" w:after="0"/>
        <w:ind w:left="120"/>
        <w:jc w:val="left"/>
      </w:pPr>
    </w:p>
    <w:p w14:paraId="0551CD5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 w14:paraId="0ED59379">
      <w:pPr>
        <w:spacing w:before="0" w:after="0" w:line="264" w:lineRule="auto"/>
        <w:ind w:left="120"/>
        <w:jc w:val="both"/>
      </w:pPr>
    </w:p>
    <w:p w14:paraId="7E2BEFC6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ОБЩАЯ ХАРАКТЕРИСТИКА УЧЕБНОГО ПРЕДМЕТА «РУССКИЙ ЯЗЫК»</w:t>
      </w:r>
    </w:p>
    <w:p w14:paraId="23336412">
      <w:pPr>
        <w:spacing w:before="0" w:after="0"/>
        <w:ind w:left="120"/>
        <w:jc w:val="left"/>
      </w:pPr>
    </w:p>
    <w:p w14:paraId="787F458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Программа по русскому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приоритеты, сформулированные в федеральной рабочей программе воспитания.</w:t>
      </w:r>
    </w:p>
    <w:p w14:paraId="61C2B02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начального общего образования, а также будут востребованы в жизни.</w:t>
      </w:r>
    </w:p>
    <w:p w14:paraId="0DC26BB9">
      <w:pPr>
        <w:spacing w:before="0" w:after="0"/>
        <w:ind w:left="120"/>
        <w:jc w:val="left"/>
      </w:pPr>
    </w:p>
    <w:p w14:paraId="1D4B345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обучающихся по другим учебным предметам.</w:t>
      </w:r>
    </w:p>
    <w:p w14:paraId="010CCF8D">
      <w:pPr>
        <w:spacing w:before="0" w:after="0"/>
        <w:ind w:left="120"/>
        <w:jc w:val="left"/>
      </w:pPr>
    </w:p>
    <w:p w14:paraId="2DCD8E6C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</w:t>
      </w:r>
    </w:p>
    <w:p w14:paraId="3B878C6C">
      <w:pPr>
        <w:spacing w:before="0" w:after="0"/>
        <w:ind w:left="120"/>
        <w:jc w:val="left"/>
      </w:pPr>
    </w:p>
    <w:p w14:paraId="1F9EC25E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самовыражения взглядов, мыслей, чувств, проявления себя в различных жизненно важных для человека областях.</w:t>
      </w:r>
    </w:p>
    <w:p w14:paraId="29072DEE">
      <w:pPr>
        <w:spacing w:before="0" w:after="0"/>
        <w:ind w:left="120"/>
        <w:jc w:val="left"/>
      </w:pPr>
    </w:p>
    <w:p w14:paraId="2C5E7C09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</w:t>
      </w:r>
    </w:p>
    <w:p w14:paraId="2E2C66D4">
      <w:pPr>
        <w:spacing w:before="0" w:after="0"/>
        <w:ind w:left="120"/>
        <w:jc w:val="left"/>
      </w:pPr>
    </w:p>
    <w:p w14:paraId="70DA5095">
      <w:pPr>
        <w:spacing w:before="0" w:after="0" w:line="264" w:lineRule="auto"/>
        <w:ind w:left="120"/>
        <w:jc w:val="both"/>
      </w:pPr>
    </w:p>
    <w:p w14:paraId="46E8EA27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ЦЕЛИ ИЗУЧЕНИЯ УЧЕБНОГО ПРЕДМЕТА</w:t>
      </w:r>
      <w:r>
        <w:rPr>
          <w:rFonts w:ascii="Times New Roman" w:hAnsi="Times New Roman"/>
          <w:b/>
          <w:i w:val="0"/>
          <w:color w:val="333333"/>
          <w:sz w:val="28"/>
        </w:rPr>
        <w:t xml:space="preserve"> </w:t>
      </w:r>
      <w:r>
        <w:rPr>
          <w:rFonts w:ascii="Times New Roman" w:hAnsi="Times New Roman"/>
          <w:b/>
          <w:i w:val="0"/>
          <w:color w:val="000000"/>
          <w:sz w:val="28"/>
        </w:rPr>
        <w:t>«РУССКИЙ ЯЗЫК»</w:t>
      </w:r>
    </w:p>
    <w:p w14:paraId="31308521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русского языка направлено на достижение следующих целей:</w:t>
      </w:r>
    </w:p>
    <w:p w14:paraId="3D6035D9">
      <w:pPr>
        <w:numPr>
          <w:ilvl w:val="0"/>
          <w:numId w:val="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–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духовно-нравственных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14:paraId="674BA69B">
      <w:pPr>
        <w:numPr>
          <w:ilvl w:val="0"/>
          <w:numId w:val="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–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14:paraId="141C178C">
      <w:pPr>
        <w:numPr>
          <w:ilvl w:val="0"/>
          <w:numId w:val="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–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</w:t>
      </w:r>
    </w:p>
    <w:p w14:paraId="193C4E7C">
      <w:pPr>
        <w:numPr>
          <w:ilvl w:val="0"/>
          <w:numId w:val="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–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14:paraId="7B4FEA0F">
      <w:pPr>
        <w:numPr>
          <w:ilvl w:val="0"/>
          <w:numId w:val="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–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14:paraId="73994E0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14:paraId="6C15F986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 Ряд задач по совершенствованию речевой деятельности решаются совместно с учебным предметом «Литературное чтение».</w:t>
      </w:r>
    </w:p>
    <w:p w14:paraId="5D59A811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Программа по русскому языку позволит педагогическому работнику:</w:t>
      </w:r>
    </w:p>
    <w:p w14:paraId="0A6E5949">
      <w:pPr>
        <w:numPr>
          <w:ilvl w:val="0"/>
          <w:numId w:val="2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– реализовать в процессе преподавания русского языка современные подходы к достижению личностных, метапредметных и предметных результатов обучения, сформулированных в ФГОС НОО;</w:t>
      </w:r>
    </w:p>
    <w:p w14:paraId="62654EF0">
      <w:pPr>
        <w:numPr>
          <w:ilvl w:val="0"/>
          <w:numId w:val="2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– определить и структурировать планируемые результаты обучения и содержание русского языка по годам обучения в соответствии с ФГОС НОО;</w:t>
      </w:r>
    </w:p>
    <w:p w14:paraId="267EDF4C">
      <w:pPr>
        <w:numPr>
          <w:ilvl w:val="0"/>
          <w:numId w:val="2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– разработать календарно-тематическое планирование с учётом особенностей конкретного класса.</w:t>
      </w:r>
    </w:p>
    <w:p w14:paraId="15C22A1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программе по русскому языку определяются цели изучения учебного предмета на уровне начального общего образования, планируемые результаты освоения обучающимися русского языка: личностные, метапредметные, предметные. Личностные и метапредметные результаты представлены с учётом методических традиций и особенностей преподавания русского языка на уровне начального общего образования. Предметные планируемые результаты освоения программы даны для каждого года русского языка.</w:t>
      </w:r>
    </w:p>
    <w:p w14:paraId="5229419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Программа по русскому языку устанавливает распределение учебного материала по классам, основанное на логике развития предметного содержания и учёте психологических и возрастных особенностей обучающихся.</w:t>
      </w:r>
    </w:p>
    <w:p w14:paraId="681AAF9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Программа по русскому языку предоставляет возможности для реализации различных методических подходов к преподаванию русского языка при условии сохранения обязательной части содержания учебного предмета.</w:t>
      </w:r>
    </w:p>
    <w:p w14:paraId="7A90AD9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 программы по русскому языку составлено таким образом, что достижение обучающимися как личностных, так и метапредметных результатов обеспечивает преемственность и перспективность в изучении русского языка на уровне начального общего образования и готовности обучающегося к дальнейшему обучению.</w:t>
      </w:r>
    </w:p>
    <w:p w14:paraId="2E2DD423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МЕСТО УЧЕБНОГО ПРЕДМЕТА</w:t>
      </w:r>
      <w:r>
        <w:rPr>
          <w:rFonts w:ascii="Times New Roman" w:hAnsi="Times New Roman"/>
          <w:b/>
          <w:i w:val="0"/>
          <w:color w:val="333333"/>
          <w:sz w:val="28"/>
        </w:rPr>
        <w:t xml:space="preserve"> </w:t>
      </w:r>
      <w:r>
        <w:rPr>
          <w:rFonts w:ascii="Times New Roman" w:hAnsi="Times New Roman"/>
          <w:b/>
          <w:i w:val="0"/>
          <w:color w:val="000000"/>
          <w:sz w:val="28"/>
        </w:rPr>
        <w:t>«РУССКИЙ ЯЗЫК» В УЧЕБНОМ ПЛАНЕ</w:t>
      </w:r>
    </w:p>
    <w:p w14:paraId="43A9DEA9">
      <w:pPr>
        <w:spacing w:before="0" w:after="0" w:line="264" w:lineRule="auto"/>
        <w:ind w:left="120"/>
        <w:jc w:val="both"/>
      </w:pPr>
    </w:p>
    <w:p w14:paraId="05E3386C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Общее число часов, рекомендованных для изучения русского языка, – </w:t>
      </w:r>
      <w:bookmarkStart w:id="2" w:name="8c3bf606-7a1d-4fcd-94d7-0135a7a0563e"/>
      <w:r>
        <w:rPr>
          <w:rFonts w:ascii="Times New Roman" w:hAnsi="Times New Roman"/>
          <w:b w:val="0"/>
          <w:i w:val="0"/>
          <w:color w:val="000000"/>
          <w:sz w:val="28"/>
        </w:rPr>
        <w:t>675</w:t>
      </w:r>
      <w:bookmarkEnd w:id="2"/>
      <w:r>
        <w:rPr>
          <w:rFonts w:ascii="Times New Roman" w:hAnsi="Times New Roman"/>
          <w:b w:val="0"/>
          <w:i w:val="0"/>
          <w:color w:val="000000"/>
          <w:sz w:val="28"/>
        </w:rPr>
        <w:t xml:space="preserve"> (5 часов в неделю в каждом классе): в 1 классе – </w:t>
      </w:r>
      <w:bookmarkStart w:id="3" w:name="cd8a3143-f5bd-4e29-8dee-480b79605a52"/>
      <w:r>
        <w:rPr>
          <w:rFonts w:ascii="Times New Roman" w:hAnsi="Times New Roman"/>
          <w:b w:val="0"/>
          <w:i w:val="0"/>
          <w:color w:val="000000"/>
          <w:sz w:val="28"/>
        </w:rPr>
        <w:t>165</w:t>
      </w:r>
      <w:bookmarkEnd w:id="3"/>
      <w:r>
        <w:rPr>
          <w:rFonts w:ascii="Times New Roman" w:hAnsi="Times New Roman"/>
          <w:b w:val="0"/>
          <w:i w:val="0"/>
          <w:color w:val="000000"/>
          <w:sz w:val="28"/>
        </w:rPr>
        <w:t xml:space="preserve"> часов, во 2–4 классах – по 170 часов.</w:t>
      </w:r>
    </w:p>
    <w:p w14:paraId="55F5D01B">
      <w:pPr>
        <w:sectPr>
          <w:pgSz w:w="11906" w:h="16383"/>
          <w:cols w:space="720" w:num="1"/>
        </w:sectPr>
      </w:pPr>
      <w:bookmarkStart w:id="4" w:name="block-68138335"/>
    </w:p>
    <w:bookmarkEnd w:id="1"/>
    <w:bookmarkEnd w:id="4"/>
    <w:p w14:paraId="16273532">
      <w:pPr>
        <w:spacing w:before="0" w:after="0" w:line="264" w:lineRule="auto"/>
        <w:ind w:left="120"/>
        <w:jc w:val="both"/>
      </w:pPr>
      <w:bookmarkStart w:id="5" w:name="block-68138330"/>
      <w:r>
        <w:rPr>
          <w:rFonts w:ascii="Times New Roman" w:hAnsi="Times New Roman"/>
          <w:b/>
          <w:i w:val="0"/>
          <w:color w:val="000000"/>
          <w:sz w:val="28"/>
        </w:rPr>
        <w:t>ОДЕРЖАНИЕ УЧЕБНОГО ПРЕДМЕТА</w:t>
      </w:r>
    </w:p>
    <w:p w14:paraId="0B88BCFD">
      <w:pPr>
        <w:spacing w:before="0" w:after="0" w:line="264" w:lineRule="auto"/>
        <w:ind w:left="120"/>
        <w:jc w:val="both"/>
      </w:pPr>
    </w:p>
    <w:p w14:paraId="21FD7ED0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1 КЛАСС</w:t>
      </w:r>
    </w:p>
    <w:p w14:paraId="512CDCEE">
      <w:pPr>
        <w:spacing w:before="0" w:after="0" w:line="264" w:lineRule="auto"/>
        <w:ind w:left="120"/>
        <w:jc w:val="both"/>
      </w:pPr>
    </w:p>
    <w:p w14:paraId="6CC8840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Обучение грамоте</w:t>
      </w:r>
    </w:p>
    <w:p w14:paraId="20652F54">
      <w:pPr>
        <w:spacing w:before="0" w:after="0"/>
        <w:ind w:left="120"/>
        <w:jc w:val="left"/>
      </w:pPr>
    </w:p>
    <w:p w14:paraId="14D0F0CF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Начальным этапом изучения учебных предметов «Русский язык», «Литературное чтение» в 1 классе является учебный курс «Обучение грамоте»: обучение письму идёт параллельно с обучением чтению. На учебный курс «Обучение грамоте» рекомендуется отводить 9 часов в неделю: 5 часов учебного предмета «Русский язык» (обучение письму) и 4 часа учебного предмета «Литературное чтение» (обучение чтению). Продолжительность учебного курса «Обучение грамоте» зависит от уровня подготовки класса и может составлять от 20 до 23 недель, соответственно, продолжительность изучения систематического курса в 1 классе может варьироваться от 10 до 13 недель.</w:t>
      </w:r>
    </w:p>
    <w:p w14:paraId="20A66C09">
      <w:pPr>
        <w:spacing w:before="0" w:after="0"/>
        <w:ind w:left="120"/>
        <w:jc w:val="left"/>
      </w:pPr>
    </w:p>
    <w:p w14:paraId="2A9C4EE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Развитие речи</w:t>
      </w:r>
    </w:p>
    <w:p w14:paraId="02683989">
      <w:pPr>
        <w:spacing w:before="0" w:after="0"/>
        <w:ind w:left="120"/>
        <w:jc w:val="left"/>
      </w:pPr>
    </w:p>
    <w:p w14:paraId="55EB4135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Составление небольших рассказов повествовательного характера по серии сюжетных картинок, на основе собственных игр, занятий. Участие в диалоге.</w:t>
      </w:r>
    </w:p>
    <w:p w14:paraId="192B54F0">
      <w:pPr>
        <w:spacing w:before="0" w:after="0"/>
        <w:ind w:left="120"/>
        <w:jc w:val="left"/>
      </w:pPr>
    </w:p>
    <w:p w14:paraId="0CB4171D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Понимание текста при его прослушивании и при самостоятельном чтении вслух.</w:t>
      </w:r>
    </w:p>
    <w:p w14:paraId="71A2950B">
      <w:pPr>
        <w:spacing w:before="0" w:after="0"/>
        <w:ind w:left="120"/>
        <w:jc w:val="left"/>
      </w:pPr>
    </w:p>
    <w:p w14:paraId="2AC73963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Слово и предложение</w:t>
      </w:r>
    </w:p>
    <w:p w14:paraId="52497143">
      <w:pPr>
        <w:spacing w:before="0" w:after="0"/>
        <w:ind w:left="120"/>
        <w:jc w:val="left"/>
      </w:pPr>
    </w:p>
    <w:p w14:paraId="137B04BB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слова и предложения. Работа с предложением: выделение слов, изменение их порядка.</w:t>
      </w:r>
    </w:p>
    <w:p w14:paraId="6BA9DBF2">
      <w:pPr>
        <w:spacing w:before="0" w:after="0"/>
        <w:ind w:left="120"/>
        <w:jc w:val="left"/>
      </w:pPr>
    </w:p>
    <w:p w14:paraId="490E12A1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14:paraId="1D56A3F9">
      <w:pPr>
        <w:spacing w:before="0" w:after="0"/>
        <w:ind w:left="120"/>
        <w:jc w:val="left"/>
      </w:pPr>
    </w:p>
    <w:p w14:paraId="1931FF1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Фонетика</w:t>
      </w:r>
    </w:p>
    <w:p w14:paraId="20FD3D8C">
      <w:pPr>
        <w:spacing w:before="0" w:after="0"/>
        <w:ind w:left="120"/>
        <w:jc w:val="left"/>
      </w:pPr>
    </w:p>
    <w:p w14:paraId="5E210FEB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Звуки речи. Единство звукового состава слова и его значения. Установление последовательности звуков в слове и определение количества звуков. Сопоставление слов, различающихся одним или несколькими звуками.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14:paraId="27EC8B47">
      <w:pPr>
        <w:spacing w:before="0" w:after="0"/>
        <w:ind w:left="120"/>
        <w:jc w:val="left"/>
      </w:pPr>
    </w:p>
    <w:p w14:paraId="42538C2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Графика</w:t>
      </w:r>
      <w:bookmarkStart w:id="6" w:name="_ftnref1"/>
      <w:r>
        <w:fldChar w:fldCharType="begin"/>
      </w:r>
      <w:r>
        <w:instrText xml:space="preserve"> HYPERLINK "https://workprogram.edsoo.ru/templates/415#_ftn1" \h </w:instrText>
      </w:r>
      <w:r>
        <w:fldChar w:fldCharType="separate"/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t>https://workprogram.edsoo.ru/templates/415#_ftn1</w:t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fldChar w:fldCharType="end"/>
      </w:r>
      <w:bookmarkEnd w:id="6"/>
    </w:p>
    <w:p w14:paraId="6A86BC0A">
      <w:pPr>
        <w:spacing w:before="0" w:after="0"/>
        <w:ind w:left="120"/>
        <w:jc w:val="left"/>
      </w:pPr>
    </w:p>
    <w:p w14:paraId="3B1C95DD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звука и буквы: буква как знак звука. Слоговой принцип русской графики. Буквы гласных как показатель твёрдости-мягкости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14:paraId="70032F31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Чтение</w:t>
      </w:r>
    </w:p>
    <w:p w14:paraId="166E26A0">
      <w:pPr>
        <w:spacing w:before="0" w:after="0"/>
        <w:ind w:left="120"/>
        <w:jc w:val="left"/>
      </w:pPr>
    </w:p>
    <w:p w14:paraId="431CE9E1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Слоговое чтение (ориентация на букву, обозначающую гласный звук). Плавное слоговое чтение и чтение целыми словами со скоростью, соответствующей индивидуальному темпу. Осознанное чтение слов, словосочетаний, предложений. Чтение с интонациями и паузами в соответствии со знаками препинания. Выразительное чтение на материале небольших прозаических текстов и стихотворений.</w:t>
      </w:r>
    </w:p>
    <w:p w14:paraId="1D6C7C85">
      <w:pPr>
        <w:spacing w:before="0" w:after="0"/>
        <w:ind w:left="120"/>
        <w:jc w:val="left"/>
      </w:pPr>
    </w:p>
    <w:p w14:paraId="7650353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Орфоэпическое чтение (при переходе к чтению целыми словами). Орфографическое чтение (проговаривание) как средство самоконтроля при письме под диктовку и при списывании.</w:t>
      </w:r>
    </w:p>
    <w:p w14:paraId="006CECD3">
      <w:pPr>
        <w:spacing w:before="0" w:after="0"/>
        <w:ind w:left="120"/>
        <w:jc w:val="left"/>
      </w:pPr>
    </w:p>
    <w:p w14:paraId="261FC9EA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Письмо</w:t>
      </w:r>
    </w:p>
    <w:p w14:paraId="50DB2AD9">
      <w:pPr>
        <w:spacing w:before="0" w:after="0"/>
        <w:ind w:left="120"/>
        <w:jc w:val="left"/>
      </w:pPr>
    </w:p>
    <w:p w14:paraId="1C97B34D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14:paraId="09B3D320">
      <w:pPr>
        <w:spacing w:before="0" w:after="0"/>
        <w:ind w:left="120"/>
        <w:jc w:val="left"/>
      </w:pPr>
    </w:p>
    <w:p w14:paraId="503E9C01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14:paraId="49B02E76">
      <w:pPr>
        <w:spacing w:before="0" w:after="0"/>
        <w:ind w:left="120"/>
        <w:jc w:val="left"/>
      </w:pPr>
    </w:p>
    <w:p w14:paraId="23CDF8B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Орфография и пунктуация</w:t>
      </w:r>
      <w:bookmarkStart w:id="7" w:name="_ftnref1"/>
      <w:r>
        <w:fldChar w:fldCharType="begin"/>
      </w:r>
      <w:r>
        <w:instrText xml:space="preserve"> HYPERLINK "https://workprogram.edsoo.ru/templates/415#_ftn1" \h </w:instrText>
      </w:r>
      <w:r>
        <w:fldChar w:fldCharType="separate"/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t>https://workprogram.edsoo.ru/templates/415#_ftn1</w:t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fldChar w:fldCharType="end"/>
      </w:r>
      <w:bookmarkEnd w:id="7"/>
    </w:p>
    <w:p w14:paraId="7855AD7B">
      <w:pPr>
        <w:spacing w:before="0" w:after="0"/>
        <w:ind w:left="120"/>
        <w:jc w:val="left"/>
      </w:pPr>
    </w:p>
    <w:p w14:paraId="722BD78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Правила правописания и их применение: раздельное написание слов; обозначение гласных после шипящих в сочетаниях «жи», «ши» (в положении под ударением), «ча», «ща», «чу», «щу»;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14:paraId="55980152">
      <w:pPr>
        <w:spacing w:before="0" w:after="0"/>
        <w:ind w:left="120"/>
        <w:jc w:val="left"/>
      </w:pPr>
    </w:p>
    <w:p w14:paraId="5E9D9B5C">
      <w:pPr>
        <w:spacing w:before="0" w:after="0" w:line="264" w:lineRule="auto"/>
        <w:ind w:left="120"/>
        <w:jc w:val="both"/>
      </w:pPr>
    </w:p>
    <w:p w14:paraId="5EF6738A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СИСТЕМАТИЧЕСКИЙ КУРС</w:t>
      </w:r>
    </w:p>
    <w:p w14:paraId="7E227545">
      <w:pPr>
        <w:spacing w:before="0" w:after="0" w:line="264" w:lineRule="auto"/>
        <w:ind w:left="120"/>
        <w:jc w:val="both"/>
      </w:pPr>
    </w:p>
    <w:p w14:paraId="2DA96BF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Общие сведения о языке</w:t>
      </w:r>
    </w:p>
    <w:p w14:paraId="348C649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Язык как основное средство человеческого общения. Цели и ситуации общения.</w:t>
      </w:r>
    </w:p>
    <w:p w14:paraId="5543D13E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Фонетика</w:t>
      </w:r>
    </w:p>
    <w:p w14:paraId="0C1BAFCF">
      <w:pPr>
        <w:spacing w:before="0" w:after="0"/>
        <w:ind w:left="120"/>
        <w:jc w:val="left"/>
      </w:pPr>
    </w:p>
    <w:p w14:paraId="0746296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и гласный звук . Шипящие , , , .</w:t>
      </w:r>
    </w:p>
    <w:p w14:paraId="1D51E574">
      <w:pPr>
        <w:spacing w:before="0" w:after="0"/>
        <w:ind w:left="120"/>
        <w:jc w:val="left"/>
      </w:pPr>
    </w:p>
    <w:p w14:paraId="70A2DC6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Слог. Количество слогов в слове. Ударный слог. Деление слов на слоги (простые случаи, без стечения согласных).</w:t>
      </w:r>
    </w:p>
    <w:p w14:paraId="30DB30DA">
      <w:pPr>
        <w:spacing w:before="0" w:after="0"/>
        <w:ind w:left="120"/>
        <w:jc w:val="left"/>
      </w:pPr>
    </w:p>
    <w:p w14:paraId="3DE8C0B0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Графика</w:t>
      </w:r>
    </w:p>
    <w:p w14:paraId="18E3ECF0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Звук и буква. Различение звуков и букв. Обозначение на письме твёрдости согласных звуков буквами «а», «о», «у», «ы», «э»; слова с буквой «э». Обозначение на письме мягкости согласных звуков буквами «е», «ё», «ю», «я», «и». Функции букв «е», «ё», «ю», «я». Мягкий знак как показатель мягкости предшествующего согласного звука в конце слова.</w:t>
      </w:r>
    </w:p>
    <w:p w14:paraId="2155355C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Установление соотношения звукового и буквенного состава слова в словах, например, </w:t>
      </w:r>
      <w:r>
        <w:rPr>
          <w:rFonts w:ascii="Times New Roman" w:hAnsi="Times New Roman"/>
          <w:b w:val="0"/>
          <w:i/>
          <w:color w:val="000000"/>
          <w:sz w:val="28"/>
        </w:rPr>
        <w:t>стол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и </w:t>
      </w:r>
      <w:r>
        <w:rPr>
          <w:rFonts w:ascii="Times New Roman" w:hAnsi="Times New Roman"/>
          <w:b w:val="0"/>
          <w:i/>
          <w:color w:val="000000"/>
          <w:sz w:val="28"/>
        </w:rPr>
        <w:t>конь</w:t>
      </w:r>
      <w:r>
        <w:rPr>
          <w:rFonts w:ascii="Times New Roman" w:hAnsi="Times New Roman"/>
          <w:b w:val="0"/>
          <w:i w:val="0"/>
          <w:color w:val="000000"/>
          <w:sz w:val="28"/>
        </w:rPr>
        <w:t>.</w:t>
      </w:r>
    </w:p>
    <w:p w14:paraId="4092273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Небуквенные графические средства: пробел между словами, знак переноса.</w:t>
      </w:r>
    </w:p>
    <w:p w14:paraId="73A0CBA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Русский алфавит: правильное название букв, их последовательность. Использование алфавита для упорядочения списка слов.</w:t>
      </w:r>
    </w:p>
    <w:p w14:paraId="356C9359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Орфоэпия</w:t>
      </w:r>
      <w:bookmarkStart w:id="8" w:name="_ftnref1"/>
      <w:r>
        <w:fldChar w:fldCharType="begin"/>
      </w:r>
      <w:r>
        <w:instrText xml:space="preserve"> HYPERLINK "https://workprogram.edsoo.ru/templates/415#_ftn1" \h </w:instrText>
      </w:r>
      <w:r>
        <w:fldChar w:fldCharType="separate"/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t>https://workprogram.edsoo.ru/templates/415#_ftn1</w:t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fldChar w:fldCharType="end"/>
      </w:r>
      <w:bookmarkEnd w:id="8"/>
    </w:p>
    <w:p w14:paraId="2D654BD9">
      <w:pPr>
        <w:spacing w:before="0" w:after="0"/>
        <w:ind w:left="120"/>
        <w:jc w:val="left"/>
      </w:pPr>
    </w:p>
    <w:p w14:paraId="69FE8CB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Произношение звуков и сочетаний звуков, ударение в словах в соответствии с нормами современного русского литературного языка (на основе ограниченного перечня слов, отрабатываемого в учебнике, включённом в федеральный перечень учебников.</w:t>
      </w:r>
    </w:p>
    <w:p w14:paraId="3B9F34E7">
      <w:pPr>
        <w:spacing w:before="0" w:after="0"/>
        <w:ind w:left="120"/>
        <w:jc w:val="left"/>
      </w:pPr>
    </w:p>
    <w:p w14:paraId="3CE606D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Лексика</w:t>
      </w:r>
    </w:p>
    <w:p w14:paraId="2849D8E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Слово как единица языка (ознакомление).</w:t>
      </w:r>
    </w:p>
    <w:p w14:paraId="6B9B07D7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Слово как название предмета, признака предмета, действия предмета (ознакомление).</w:t>
      </w:r>
    </w:p>
    <w:p w14:paraId="45CFA795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Выявление слов, значение которых требует уточнения.</w:t>
      </w:r>
    </w:p>
    <w:p w14:paraId="33E0AE9C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Синтаксис</w:t>
      </w:r>
    </w:p>
    <w:p w14:paraId="3457242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Предложение как единица языка (ознакомление).</w:t>
      </w:r>
    </w:p>
    <w:p w14:paraId="4C1DBA6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14:paraId="34EE0D67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Восстановление деформированных предложений. Составление предложений из набора форм слов.</w:t>
      </w:r>
    </w:p>
    <w:p w14:paraId="1E41CA8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Орфография и пунктуация</w:t>
      </w:r>
    </w:p>
    <w:p w14:paraId="14343AA3">
      <w:pPr>
        <w:spacing w:before="0" w:after="0"/>
        <w:ind w:left="120"/>
        <w:jc w:val="left"/>
      </w:pPr>
    </w:p>
    <w:p w14:paraId="4E9EC9D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Правила правописания и их применение:</w:t>
      </w:r>
    </w:p>
    <w:p w14:paraId="1FC6F9BB">
      <w:pPr>
        <w:spacing w:before="0" w:after="0"/>
        <w:ind w:left="120"/>
        <w:jc w:val="left"/>
      </w:pPr>
    </w:p>
    <w:p w14:paraId="6DC778AC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раздельное написание слов в предложении;</w:t>
      </w:r>
    </w:p>
    <w:p w14:paraId="6F9EA677">
      <w:pPr>
        <w:spacing w:before="0" w:after="0"/>
        <w:ind w:left="120"/>
        <w:jc w:val="left"/>
      </w:pPr>
    </w:p>
    <w:p w14:paraId="1E407A2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прописная буква в начале предложения и в именах собственных: в именах и фамилиях людей, кличках животных;</w:t>
      </w:r>
    </w:p>
    <w:p w14:paraId="649CA3AD">
      <w:pPr>
        <w:spacing w:before="0" w:after="0"/>
        <w:ind w:left="120"/>
        <w:jc w:val="left"/>
      </w:pPr>
    </w:p>
    <w:p w14:paraId="2ECCABE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перенос слов (без учёта морфемного членения слова);</w:t>
      </w:r>
    </w:p>
    <w:p w14:paraId="3B7C8BEB">
      <w:pPr>
        <w:spacing w:before="0" w:after="0"/>
        <w:ind w:left="120"/>
        <w:jc w:val="left"/>
      </w:pPr>
    </w:p>
    <w:p w14:paraId="34C27ED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гласные после шипящих в сочетаниях «жи», «ши» (в положении под ударением), «ча», «ща», «чу», «щу»; сочетания «чк», «чн»;</w:t>
      </w:r>
    </w:p>
    <w:p w14:paraId="2D78F213">
      <w:pPr>
        <w:spacing w:before="0" w:after="0"/>
        <w:ind w:left="120"/>
        <w:jc w:val="left"/>
      </w:pPr>
    </w:p>
    <w:p w14:paraId="6B0839EB">
      <w:pPr>
        <w:spacing w:before="0" w:after="0" w:line="26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слова с непроверяемыми гласными и согласными (перечень слов в орфографическом словаре учебника);</w:t>
      </w:r>
    </w:p>
    <w:p w14:paraId="7620C07C">
      <w:pPr>
        <w:spacing w:before="0" w:after="0"/>
        <w:ind w:left="120"/>
        <w:jc w:val="left"/>
      </w:pPr>
    </w:p>
    <w:p w14:paraId="0BF887C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знаки препинания в конце предложения: точка, вопросительный и восклицательный знаки.</w:t>
      </w:r>
    </w:p>
    <w:p w14:paraId="518FDD7C">
      <w:pPr>
        <w:spacing w:before="0" w:after="0"/>
        <w:ind w:left="120"/>
        <w:jc w:val="left"/>
      </w:pPr>
    </w:p>
    <w:p w14:paraId="0DD46F4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Алгоритм списывания текста.</w:t>
      </w:r>
    </w:p>
    <w:p w14:paraId="49C98CC8">
      <w:pPr>
        <w:spacing w:before="0" w:after="0"/>
        <w:ind w:left="120"/>
        <w:jc w:val="left"/>
      </w:pPr>
    </w:p>
    <w:p w14:paraId="17044E4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Развитие речи</w:t>
      </w:r>
    </w:p>
    <w:p w14:paraId="467F8908">
      <w:pPr>
        <w:spacing w:before="0" w:after="0"/>
        <w:ind w:left="120"/>
        <w:jc w:val="left"/>
      </w:pPr>
    </w:p>
    <w:p w14:paraId="492F26E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Речь как основная форма общения между людьми. Текст как единица речи (ознакомление).</w:t>
      </w:r>
    </w:p>
    <w:p w14:paraId="3AFC3B94">
      <w:pPr>
        <w:spacing w:before="0" w:after="0"/>
        <w:ind w:left="120"/>
        <w:jc w:val="left"/>
      </w:pPr>
    </w:p>
    <w:p w14:paraId="45C1D89D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14:paraId="49309A6E">
      <w:pPr>
        <w:spacing w:before="0" w:after="0"/>
        <w:ind w:left="120"/>
        <w:jc w:val="left"/>
      </w:pPr>
    </w:p>
    <w:p w14:paraId="179BE8E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14:paraId="2E425DCA">
      <w:pPr>
        <w:spacing w:before="0" w:after="0"/>
        <w:ind w:left="120"/>
        <w:jc w:val="left"/>
      </w:pPr>
    </w:p>
    <w:p w14:paraId="768909B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Составление небольших рассказов на основе наблюдений.</w:t>
      </w:r>
    </w:p>
    <w:p w14:paraId="628F54D4">
      <w:pPr>
        <w:spacing w:before="0" w:after="0"/>
        <w:ind w:left="120"/>
        <w:jc w:val="left"/>
      </w:pPr>
    </w:p>
    <w:p w14:paraId="34B08D99">
      <w:pPr>
        <w:spacing w:before="0" w:after="0" w:line="257" w:lineRule="auto"/>
        <w:ind w:firstLine="60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УНИВЕРСАЛЬНЫЕ УЧЕБНЫЕ ДЕЙСТВИЯ</w:t>
      </w:r>
    </w:p>
    <w:p w14:paraId="5B1D1881">
      <w:pPr>
        <w:spacing w:before="0" w:after="0" w:line="257" w:lineRule="auto"/>
        <w:ind w:firstLine="60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(ПРОПЕДЕВТИЧЕСКИЙ УРОВЕНЬ)</w:t>
      </w:r>
    </w:p>
    <w:p w14:paraId="6AF83F9A">
      <w:pPr>
        <w:spacing w:before="0" w:after="0"/>
        <w:ind w:left="120"/>
        <w:jc w:val="left"/>
      </w:pPr>
    </w:p>
    <w:p w14:paraId="07BC2615">
      <w:pPr>
        <w:spacing w:before="0" w:after="0"/>
        <w:ind w:left="120"/>
        <w:jc w:val="left"/>
      </w:pPr>
    </w:p>
    <w:p w14:paraId="4AF60AF4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русского языка в 1 классе позволяет на пропедевтическом уровне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01399E36">
      <w:pPr>
        <w:spacing w:before="0" w:after="0"/>
        <w:ind w:left="120"/>
        <w:jc w:val="left"/>
      </w:pPr>
    </w:p>
    <w:p w14:paraId="75E79C17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Познавательные универсальные учебные действия</w:t>
      </w:r>
    </w:p>
    <w:p w14:paraId="338ED61A">
      <w:pPr>
        <w:spacing w:before="0" w:after="0"/>
        <w:ind w:left="120"/>
        <w:jc w:val="left"/>
      </w:pPr>
    </w:p>
    <w:p w14:paraId="6224A916">
      <w:pPr>
        <w:spacing w:before="0" w:after="0" w:line="252" w:lineRule="auto"/>
        <w:ind w:left="120"/>
        <w:jc w:val="both"/>
      </w:pPr>
    </w:p>
    <w:p w14:paraId="3E66B4FC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Базовые логические действия:</w:t>
      </w:r>
    </w:p>
    <w:p w14:paraId="7BEF3660">
      <w:pPr>
        <w:spacing w:before="0" w:after="0"/>
        <w:ind w:left="120"/>
        <w:jc w:val="left"/>
      </w:pPr>
    </w:p>
    <w:p w14:paraId="69B14272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звуки в соответствии с учебной задачей: определять отличительные особенности гласных и согласных звуков; твёрдых и мягких согласных звуков;</w:t>
      </w:r>
    </w:p>
    <w:p w14:paraId="177814E7">
      <w:pPr>
        <w:spacing w:before="0" w:after="0"/>
        <w:ind w:left="120"/>
        <w:jc w:val="left"/>
      </w:pPr>
    </w:p>
    <w:p w14:paraId="35B1AE86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звуковой и буквенный состав слова в соответствии с учебной задачей: определять совпадения и расхождения в звуковом и буквенном составе слов;</w:t>
      </w:r>
    </w:p>
    <w:p w14:paraId="74EF8B7B">
      <w:pPr>
        <w:spacing w:before="0" w:after="0"/>
        <w:ind w:left="120"/>
        <w:jc w:val="left"/>
      </w:pPr>
    </w:p>
    <w:p w14:paraId="1FD337B9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основания для сравнения звукового состава слов: выделять признаки сходства и различия;</w:t>
      </w:r>
    </w:p>
    <w:p w14:paraId="0A102551">
      <w:pPr>
        <w:spacing w:before="0" w:after="0"/>
        <w:ind w:left="120"/>
        <w:jc w:val="left"/>
      </w:pPr>
    </w:p>
    <w:p w14:paraId="488C72AE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характеризовать звуки по заданным признакам; приводить примеры гласных звуков; твёрдых согласных, мягких согласных, звонких согласных, глухих согласных звуков; слов с заданным звуком.</w:t>
      </w:r>
    </w:p>
    <w:p w14:paraId="7533AF23">
      <w:pPr>
        <w:spacing w:before="0" w:after="0"/>
        <w:ind w:left="120"/>
        <w:jc w:val="left"/>
      </w:pPr>
    </w:p>
    <w:p w14:paraId="7512EC9E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 w14:paraId="4CA89A00">
      <w:pPr>
        <w:spacing w:before="0" w:after="0"/>
        <w:ind w:left="120"/>
        <w:jc w:val="left"/>
      </w:pPr>
    </w:p>
    <w:p w14:paraId="23F0C620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изменения звуковой модели по предложенному учителем правилу, подбирать слова к модели;</w:t>
      </w:r>
    </w:p>
    <w:p w14:paraId="2E8C71D4">
      <w:pPr>
        <w:spacing w:before="0" w:after="0"/>
        <w:ind w:left="120"/>
        <w:jc w:val="left"/>
      </w:pPr>
    </w:p>
    <w:p w14:paraId="44782D27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выводы о соответствии звукового и буквенного состава слова;</w:t>
      </w:r>
    </w:p>
    <w:p w14:paraId="6D04D773">
      <w:pPr>
        <w:spacing w:before="0" w:after="0"/>
        <w:ind w:left="120"/>
        <w:jc w:val="left"/>
      </w:pPr>
    </w:p>
    <w:p w14:paraId="38B8C483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алфавит для самостоятельного упорядочивания списка слов.</w:t>
      </w:r>
    </w:p>
    <w:p w14:paraId="45B00137">
      <w:pPr>
        <w:spacing w:before="0" w:after="0"/>
        <w:ind w:left="120"/>
        <w:jc w:val="left"/>
      </w:pPr>
    </w:p>
    <w:p w14:paraId="644A174E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Работа с информацией:</w:t>
      </w:r>
    </w:p>
    <w:p w14:paraId="1D19889F">
      <w:pPr>
        <w:spacing w:before="0" w:after="0"/>
        <w:ind w:left="120"/>
        <w:jc w:val="left"/>
      </w:pPr>
    </w:p>
    <w:p w14:paraId="2C690492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источник получения информации: уточнять написание слова по орфографическому словарику учебника; место ударения в слове по перечню слов, отрабатываемых в учебнике;</w:t>
      </w:r>
    </w:p>
    <w:p w14:paraId="14F87D50">
      <w:pPr>
        <w:spacing w:before="0" w:after="0"/>
        <w:ind w:left="120"/>
        <w:jc w:val="left"/>
      </w:pPr>
    </w:p>
    <w:p w14:paraId="39AE1B25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графическую информацию – модели звукового состава слова;</w:t>
      </w:r>
    </w:p>
    <w:p w14:paraId="44B9661A">
      <w:pPr>
        <w:spacing w:before="0" w:after="0"/>
        <w:ind w:left="120"/>
        <w:jc w:val="left"/>
      </w:pPr>
    </w:p>
    <w:p w14:paraId="2DDA4B28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создавать модели звукового состава слова.</w:t>
      </w:r>
    </w:p>
    <w:p w14:paraId="7A41915E">
      <w:pPr>
        <w:spacing w:before="0" w:after="0"/>
        <w:ind w:left="120"/>
        <w:jc w:val="left"/>
      </w:pPr>
    </w:p>
    <w:p w14:paraId="05C1634E">
      <w:pPr>
        <w:spacing w:before="0" w:after="0"/>
        <w:ind w:left="120"/>
        <w:jc w:val="left"/>
      </w:pPr>
    </w:p>
    <w:p w14:paraId="579A3908">
      <w:pPr>
        <w:spacing w:before="0" w:after="0" w:line="252" w:lineRule="auto"/>
        <w:ind w:left="120"/>
        <w:jc w:val="both"/>
      </w:pPr>
    </w:p>
    <w:p w14:paraId="14C6F9F3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Коммуникативные универсальные учебные действия</w:t>
      </w:r>
    </w:p>
    <w:p w14:paraId="58760E7E">
      <w:pPr>
        <w:spacing w:before="0" w:after="0"/>
        <w:ind w:left="120"/>
        <w:jc w:val="left"/>
      </w:pPr>
    </w:p>
    <w:p w14:paraId="57F4F2F6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Общение:</w:t>
      </w:r>
    </w:p>
    <w:p w14:paraId="4AC670A4">
      <w:pPr>
        <w:spacing w:before="0" w:after="0"/>
        <w:ind w:left="120"/>
        <w:jc w:val="left"/>
      </w:pPr>
    </w:p>
    <w:p w14:paraId="5AC2BA25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суждения, выражать эмоции в соответствии с целями и условиями общения в знакомой среде;</w:t>
      </w:r>
    </w:p>
    <w:p w14:paraId="144BDB5A">
      <w:pPr>
        <w:spacing w:before="0" w:after="0"/>
        <w:ind w:left="120"/>
        <w:jc w:val="left"/>
      </w:pPr>
    </w:p>
    <w:p w14:paraId="52A6565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уважительное отношение к собеседнику, соблюдать в процессе общения нормы речевого этикета;</w:t>
      </w:r>
    </w:p>
    <w:p w14:paraId="7CBB23A5">
      <w:pPr>
        <w:spacing w:before="0" w:after="0"/>
        <w:ind w:left="120"/>
        <w:jc w:val="left"/>
      </w:pPr>
    </w:p>
    <w:p w14:paraId="0649D58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соблюдать правила ведения диалога;</w:t>
      </w:r>
    </w:p>
    <w:p w14:paraId="1656699A">
      <w:pPr>
        <w:spacing w:before="0" w:after="0"/>
        <w:ind w:left="120"/>
        <w:jc w:val="left"/>
      </w:pPr>
    </w:p>
    <w:p w14:paraId="2D416838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разные точки зрения;</w:t>
      </w:r>
    </w:p>
    <w:p w14:paraId="147C5E42">
      <w:pPr>
        <w:spacing w:before="0" w:after="0"/>
        <w:ind w:left="120"/>
        <w:jc w:val="left"/>
      </w:pPr>
    </w:p>
    <w:p w14:paraId="5BFE38BE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процессе учебного диалога отвечать на вопросы по изученному материалу;</w:t>
      </w:r>
    </w:p>
    <w:p w14:paraId="7AC06E6D">
      <w:pPr>
        <w:spacing w:before="0" w:after="0"/>
        <w:ind w:left="120"/>
        <w:jc w:val="left"/>
      </w:pPr>
    </w:p>
    <w:p w14:paraId="19810543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устное речевое высказывание об обозначении звуков буквами; о звуковом и буквенном составе слова.</w:t>
      </w:r>
    </w:p>
    <w:p w14:paraId="6F05A1DC">
      <w:pPr>
        <w:spacing w:before="0" w:after="0"/>
        <w:ind w:left="120"/>
        <w:jc w:val="left"/>
      </w:pPr>
    </w:p>
    <w:p w14:paraId="5FBA854A">
      <w:pPr>
        <w:spacing w:before="0" w:after="0"/>
        <w:ind w:left="120"/>
        <w:jc w:val="left"/>
      </w:pPr>
    </w:p>
    <w:p w14:paraId="528B2490">
      <w:pPr>
        <w:spacing w:before="0" w:after="0" w:line="264" w:lineRule="auto"/>
        <w:ind w:left="120"/>
        <w:jc w:val="both"/>
      </w:pPr>
    </w:p>
    <w:p w14:paraId="79D9212D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Регулятивные универсальные учебные действия</w:t>
      </w:r>
    </w:p>
    <w:p w14:paraId="14318DDA">
      <w:pPr>
        <w:spacing w:before="0" w:after="0"/>
        <w:ind w:left="120"/>
        <w:jc w:val="left"/>
      </w:pPr>
    </w:p>
    <w:p w14:paraId="378AF6D6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Самоорганизация:</w:t>
      </w:r>
    </w:p>
    <w:p w14:paraId="45FFA614">
      <w:pPr>
        <w:spacing w:before="0" w:after="0"/>
        <w:ind w:left="120"/>
        <w:jc w:val="left"/>
      </w:pPr>
    </w:p>
    <w:p w14:paraId="045B3084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последовательность учебных операций при проведении звукового анализа слова;</w:t>
      </w:r>
    </w:p>
    <w:p w14:paraId="43D4E5C6">
      <w:pPr>
        <w:spacing w:before="0" w:after="0"/>
        <w:ind w:left="120"/>
        <w:jc w:val="left"/>
      </w:pPr>
    </w:p>
    <w:p w14:paraId="3667F949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последовательность учебных операций при списывании;</w:t>
      </w:r>
    </w:p>
    <w:p w14:paraId="76489D55">
      <w:pPr>
        <w:spacing w:before="0" w:after="0"/>
        <w:ind w:left="120"/>
        <w:jc w:val="left"/>
      </w:pPr>
    </w:p>
    <w:p w14:paraId="3F74CAB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удерживать учебную задачу при проведении звукового анализа, при обозначении звуков буквами, при списывании текста, при письме под диктовку: применять отрабатываемый способ действия, соотносить цель и результат.</w:t>
      </w:r>
    </w:p>
    <w:p w14:paraId="0EA1786F">
      <w:pPr>
        <w:spacing w:before="0" w:after="0"/>
        <w:ind w:left="120"/>
        <w:jc w:val="left"/>
      </w:pPr>
    </w:p>
    <w:p w14:paraId="12CB07AF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Самоконтроль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 w14:paraId="6FA69657">
      <w:pPr>
        <w:spacing w:before="0" w:after="0"/>
        <w:ind w:left="120"/>
        <w:jc w:val="left"/>
      </w:pPr>
    </w:p>
    <w:p w14:paraId="441471B9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ошибку, допущенную при проведении звукового анализа, при письме под диктовку или списывании слов, предложений, с использованием указаний педагога о наличии ошибки;</w:t>
      </w:r>
    </w:p>
    <w:p w14:paraId="134C429A">
      <w:pPr>
        <w:spacing w:before="0" w:after="0"/>
        <w:ind w:left="120"/>
        <w:jc w:val="left"/>
      </w:pPr>
    </w:p>
    <w:p w14:paraId="3CBA35B5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правильность написания букв, соединений букв, слов, предложений.</w:t>
      </w:r>
    </w:p>
    <w:p w14:paraId="193139E0">
      <w:pPr>
        <w:spacing w:before="0" w:after="0"/>
        <w:ind w:left="120"/>
        <w:jc w:val="left"/>
      </w:pPr>
    </w:p>
    <w:p w14:paraId="105941EE">
      <w:pPr>
        <w:spacing w:before="0" w:after="0"/>
        <w:ind w:left="120"/>
        <w:jc w:val="left"/>
      </w:pPr>
    </w:p>
    <w:p w14:paraId="0ABC96F1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Совместная деятельность:</w:t>
      </w:r>
    </w:p>
    <w:p w14:paraId="28BD1435">
      <w:pPr>
        <w:spacing w:before="0" w:after="0"/>
        <w:ind w:left="120"/>
        <w:jc w:val="left"/>
      </w:pPr>
    </w:p>
    <w:p w14:paraId="4A8A0098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цель совместной деятельности, коллективно строить план действий по её достижению, распределять роли, договариваться, учитывать интересы и мнения участников совместной работы;</w:t>
      </w:r>
    </w:p>
    <w:p w14:paraId="69D7A278">
      <w:pPr>
        <w:spacing w:before="0" w:after="0"/>
        <w:ind w:left="120"/>
        <w:jc w:val="left"/>
      </w:pPr>
    </w:p>
    <w:p w14:paraId="08E7D07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ответственно выполнять свою часть работы.</w:t>
      </w:r>
    </w:p>
    <w:p w14:paraId="57F2353C">
      <w:pPr>
        <w:spacing w:before="0" w:after="0"/>
        <w:ind w:left="120"/>
        <w:jc w:val="left"/>
      </w:pPr>
    </w:p>
    <w:p w14:paraId="04F09816">
      <w:pPr>
        <w:spacing w:before="0" w:after="0"/>
        <w:ind w:left="120"/>
        <w:jc w:val="left"/>
      </w:pPr>
    </w:p>
    <w:p w14:paraId="1324DF76">
      <w:pPr>
        <w:spacing w:before="0" w:after="0"/>
        <w:ind w:left="120"/>
        <w:jc w:val="left"/>
      </w:pPr>
    </w:p>
    <w:p w14:paraId="4DBF3230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2 КЛАСС</w:t>
      </w:r>
    </w:p>
    <w:p w14:paraId="58FF53E6">
      <w:pPr>
        <w:spacing w:before="0" w:after="0" w:line="264" w:lineRule="auto"/>
        <w:ind w:left="120"/>
        <w:jc w:val="both"/>
      </w:pPr>
    </w:p>
    <w:p w14:paraId="7BEF64F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Общие сведения о языке</w:t>
      </w:r>
    </w:p>
    <w:p w14:paraId="62F79F35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14:paraId="03CED46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Фонетика и графика</w:t>
      </w:r>
    </w:p>
    <w:p w14:paraId="110285E5">
      <w:pPr>
        <w:spacing w:before="0" w:after="0"/>
        <w:ind w:left="120"/>
        <w:jc w:val="left"/>
      </w:pPr>
    </w:p>
    <w:p w14:paraId="1A3BD242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Смыслоразличительная функция звуков; различение звуков и букв; различение ударных и безударных гласных звуков, согласного звука и гласного звука , твёрдых и мягких согласных звуков, звонких и глухих согласных звуков; шипящие согласные звуки , , , ; обозначение на письме твёрдости и мягкости согласных звуков, функции букв «е», «ё», «ю», «я» (повторение изученного в 1 классе).</w:t>
      </w:r>
    </w:p>
    <w:p w14:paraId="0E898548">
      <w:pPr>
        <w:spacing w:before="0" w:after="0"/>
        <w:ind w:left="120"/>
        <w:jc w:val="left"/>
      </w:pPr>
    </w:p>
    <w:p w14:paraId="615E4F05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Парные и непарные по твёрдости-мягкости согласные звуки.</w:t>
      </w:r>
    </w:p>
    <w:p w14:paraId="6BCFA367">
      <w:pPr>
        <w:spacing w:before="0" w:after="0"/>
        <w:ind w:left="120"/>
        <w:jc w:val="left"/>
      </w:pPr>
    </w:p>
    <w:p w14:paraId="774FD9AC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Парные и непарные по звонкости-глухости согласные звуки.</w:t>
      </w:r>
    </w:p>
    <w:p w14:paraId="02341821">
      <w:pPr>
        <w:spacing w:before="0" w:after="0"/>
        <w:ind w:left="120"/>
        <w:jc w:val="left"/>
      </w:pPr>
    </w:p>
    <w:p w14:paraId="7570CE2C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Качественная характеристика звука: гласный – согласный; гласный ударный – безударный; согласный твёрдый – мягкий, парный – непарный; согласный звонкий – глухой, парный – непарный.</w:t>
      </w:r>
    </w:p>
    <w:p w14:paraId="19EAB6BF">
      <w:pPr>
        <w:spacing w:before="0" w:after="0"/>
        <w:ind w:left="120"/>
        <w:jc w:val="left"/>
      </w:pPr>
    </w:p>
    <w:p w14:paraId="510E95BA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Функции «ь»: показатель мягкости предшествующего согласного в конце и в середине слова; разделительный. Использование на письме разделительных «ъ» и «ь».</w:t>
      </w:r>
    </w:p>
    <w:p w14:paraId="1D333361">
      <w:pPr>
        <w:spacing w:before="0" w:after="0"/>
        <w:ind w:left="120"/>
        <w:jc w:val="left"/>
      </w:pPr>
    </w:p>
    <w:p w14:paraId="75514957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Соотношение звукового и буквенного состава в словах с буквами «е», «ё», «ю», «я» (в начале слова и после гласных).</w:t>
      </w:r>
    </w:p>
    <w:p w14:paraId="20060189">
      <w:pPr>
        <w:spacing w:before="0" w:after="0"/>
        <w:ind w:left="120"/>
        <w:jc w:val="left"/>
      </w:pPr>
    </w:p>
    <w:p w14:paraId="3FBBCCB9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Деление слов на слоги (в том числе при стечении согласных).</w:t>
      </w:r>
    </w:p>
    <w:p w14:paraId="7466F1E2">
      <w:pPr>
        <w:spacing w:before="0" w:after="0"/>
        <w:ind w:left="120"/>
        <w:jc w:val="left"/>
      </w:pPr>
    </w:p>
    <w:p w14:paraId="5C4B058B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знания алфавита при работе со словарями.</w:t>
      </w:r>
    </w:p>
    <w:p w14:paraId="045A7A59">
      <w:pPr>
        <w:spacing w:before="0" w:after="0"/>
        <w:ind w:left="120"/>
        <w:jc w:val="left"/>
      </w:pPr>
    </w:p>
    <w:p w14:paraId="561E3ADE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14:paraId="07954BB7">
      <w:pPr>
        <w:spacing w:before="0" w:after="0"/>
        <w:ind w:left="120"/>
        <w:jc w:val="left"/>
      </w:pPr>
    </w:p>
    <w:p w14:paraId="7ACAB67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Орфоэпия</w:t>
      </w:r>
      <w:bookmarkStart w:id="9" w:name="_ftnref1"/>
      <w:r>
        <w:fldChar w:fldCharType="begin"/>
      </w:r>
      <w:r>
        <w:instrText xml:space="preserve"> HYPERLINK "https://workprogram.edsoo.ru/templates/415#_ftn1" \h </w:instrText>
      </w:r>
      <w:r>
        <w:fldChar w:fldCharType="separate"/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t>https://workprogram.edsoo.ru/templates/415#_ftn1</w:t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fldChar w:fldCharType="end"/>
      </w:r>
      <w:bookmarkEnd w:id="9"/>
    </w:p>
    <w:p w14:paraId="26B65B4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14:paraId="6790DB2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Лексика</w:t>
      </w:r>
    </w:p>
    <w:p w14:paraId="1BC2B614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14:paraId="1BD11F1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Однозначные и многозначные слова (простые случаи, наблюдение).</w:t>
      </w:r>
    </w:p>
    <w:p w14:paraId="429A62F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использованием в речи синонимов, антонимов.</w:t>
      </w:r>
    </w:p>
    <w:p w14:paraId="36DF5C9E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Состав слова (морфемика)</w:t>
      </w:r>
    </w:p>
    <w:p w14:paraId="02727A1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14:paraId="0E7EC1D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14:paraId="16240019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Суффикс как часть слова (наблюдение). Приставка как часть слова (наблюдение).</w:t>
      </w:r>
    </w:p>
    <w:p w14:paraId="55BDBEFC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Морфология</w:t>
      </w:r>
    </w:p>
    <w:p w14:paraId="02B44A98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Имя существительное (ознакомление): общее значение, вопросы («кто?», «что?»), употребление в речи.</w:t>
      </w:r>
    </w:p>
    <w:p w14:paraId="0669D619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Глагол (ознакомление): общее значение, вопросы («что делать?», «что сделать?» и другие), употребление в речи.</w:t>
      </w:r>
    </w:p>
    <w:p w14:paraId="3A47AF2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14:paraId="3809EF0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Предлог. Отличие предлогов от приставок. Наиболее распространённые предлоги: в, на, из, без, над, до, у, о, об и другое.</w:t>
      </w:r>
    </w:p>
    <w:p w14:paraId="5D890188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Синтаксис</w:t>
      </w:r>
    </w:p>
    <w:p w14:paraId="4FE86FF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Порядок слов в предложении; связь слов в предложении (повторение).</w:t>
      </w:r>
    </w:p>
    <w:p w14:paraId="284F400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14:paraId="176BC59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предложений по цели высказывания: повествовательные, вопросительные, побудительные предложения.</w:t>
      </w:r>
    </w:p>
    <w:p w14:paraId="2D3565C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предложений по эмоциональной окраске (по интонации): восклицательные и невосклицательные предложения.</w:t>
      </w:r>
    </w:p>
    <w:p w14:paraId="3BEC21B4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Орфография и пунктуация</w:t>
      </w:r>
    </w:p>
    <w:p w14:paraId="6EFDF7D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«жи», «ши» (в положении под ударением), «ча», «ща», «чу», «щу»; сочетания «чк», «чн» (повторение правил правописания, изученных в 1 классе).</w:t>
      </w:r>
    </w:p>
    <w:p w14:paraId="1AF4330E">
      <w:pPr>
        <w:spacing w:before="0" w:after="0"/>
        <w:ind w:left="120"/>
        <w:jc w:val="left"/>
      </w:pPr>
    </w:p>
    <w:p w14:paraId="60D5EA74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и предложенных текстов.</w:t>
      </w:r>
    </w:p>
    <w:p w14:paraId="171F44E3">
      <w:pPr>
        <w:spacing w:before="0" w:after="0"/>
        <w:ind w:left="120"/>
        <w:jc w:val="left"/>
      </w:pPr>
    </w:p>
    <w:p w14:paraId="493C739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Правила правописания и их применение:</w:t>
      </w:r>
    </w:p>
    <w:p w14:paraId="45D26F32">
      <w:pPr>
        <w:spacing w:before="0" w:after="0"/>
        <w:ind w:left="120"/>
        <w:jc w:val="left"/>
      </w:pPr>
    </w:p>
    <w:p w14:paraId="7203DB3F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разделительный мягкий знак;</w:t>
      </w:r>
    </w:p>
    <w:p w14:paraId="059AAA9F">
      <w:pPr>
        <w:spacing w:before="0" w:after="0"/>
        <w:ind w:left="120"/>
        <w:jc w:val="left"/>
      </w:pPr>
    </w:p>
    <w:p w14:paraId="01A895D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сочетания «чт», «щн», «нч»;</w:t>
      </w:r>
    </w:p>
    <w:p w14:paraId="09F51D81">
      <w:pPr>
        <w:spacing w:before="0" w:after="0"/>
        <w:ind w:left="120"/>
        <w:jc w:val="left"/>
      </w:pPr>
    </w:p>
    <w:p w14:paraId="7D5E2CAF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проверяемые безударные гласные в корне слова;</w:t>
      </w:r>
    </w:p>
    <w:p w14:paraId="2FD6EE8C">
      <w:pPr>
        <w:spacing w:before="0" w:after="0"/>
        <w:ind w:left="120"/>
        <w:jc w:val="left"/>
      </w:pPr>
    </w:p>
    <w:p w14:paraId="5E32905D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парные звонкие и глухие согласные в корне слова;</w:t>
      </w:r>
    </w:p>
    <w:p w14:paraId="2DB16434">
      <w:pPr>
        <w:spacing w:before="0" w:after="0"/>
        <w:ind w:left="120"/>
        <w:jc w:val="left"/>
      </w:pPr>
    </w:p>
    <w:p w14:paraId="169B061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непроверяемые гласные и согласные (перечень слов в орфографическом словаре учебника);</w:t>
      </w:r>
    </w:p>
    <w:p w14:paraId="1C4B2CCD">
      <w:pPr>
        <w:spacing w:before="0" w:after="0"/>
        <w:ind w:left="120"/>
        <w:jc w:val="left"/>
      </w:pPr>
    </w:p>
    <w:p w14:paraId="649B8451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прописная буква в именах собственных: имена, фамилии, отчества людей, клички животных, географические названия;</w:t>
      </w:r>
    </w:p>
    <w:p w14:paraId="52979A97">
      <w:pPr>
        <w:spacing w:before="0" w:after="0"/>
        <w:ind w:left="120"/>
        <w:jc w:val="left"/>
      </w:pPr>
    </w:p>
    <w:p w14:paraId="76E2B47E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раздельное написание предлогов с именами существительными.</w:t>
      </w:r>
    </w:p>
    <w:p w14:paraId="7A7D2C37">
      <w:pPr>
        <w:spacing w:before="0" w:after="0"/>
        <w:ind w:left="120"/>
        <w:jc w:val="left"/>
      </w:pPr>
    </w:p>
    <w:p w14:paraId="31350B8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Развитие речи</w:t>
      </w:r>
    </w:p>
    <w:p w14:paraId="316A8281">
      <w:pPr>
        <w:spacing w:before="0" w:after="0"/>
        <w:ind w:left="120"/>
        <w:jc w:val="left"/>
      </w:pPr>
    </w:p>
    <w:p w14:paraId="6F2AAC2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другие). Практическое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14:paraId="1127B8EC">
      <w:pPr>
        <w:spacing w:before="0" w:after="0"/>
        <w:ind w:left="120"/>
        <w:jc w:val="left"/>
      </w:pPr>
    </w:p>
    <w:p w14:paraId="378D44D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Составление устного рассказа по репродукции картины. Составление устного рассказа с использованием личных наблюдений и на вопросы.</w:t>
      </w:r>
    </w:p>
    <w:p w14:paraId="36C489D3">
      <w:pPr>
        <w:spacing w:before="0" w:after="0"/>
        <w:ind w:left="120"/>
        <w:jc w:val="left"/>
      </w:pPr>
    </w:p>
    <w:p w14:paraId="68BB2F9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14:paraId="15A25B6D">
      <w:pPr>
        <w:spacing w:before="0" w:after="0"/>
        <w:ind w:left="120"/>
        <w:jc w:val="left"/>
      </w:pPr>
    </w:p>
    <w:p w14:paraId="4AD02A6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Типы текстов: описание, повествование, рассуждение, их особенности (первичное ознакомление).</w:t>
      </w:r>
    </w:p>
    <w:p w14:paraId="34265A80">
      <w:pPr>
        <w:spacing w:before="0" w:after="0"/>
        <w:ind w:left="120"/>
        <w:jc w:val="left"/>
      </w:pPr>
    </w:p>
    <w:p w14:paraId="71BEBE7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Поздравление и поздравительная открытка.</w:t>
      </w:r>
    </w:p>
    <w:p w14:paraId="097B11B6">
      <w:pPr>
        <w:spacing w:before="0" w:after="0"/>
        <w:ind w:left="120"/>
        <w:jc w:val="left"/>
      </w:pPr>
    </w:p>
    <w:p w14:paraId="3401B3A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14:paraId="58C3CD24">
      <w:pPr>
        <w:spacing w:before="0" w:after="0"/>
        <w:ind w:left="120"/>
        <w:jc w:val="left"/>
      </w:pPr>
    </w:p>
    <w:p w14:paraId="26D22C7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Подробное изложение повествовательного текста объёмом 30–45 слов с использованием вопросов.</w:t>
      </w:r>
    </w:p>
    <w:p w14:paraId="3381CD9C">
      <w:pPr>
        <w:spacing w:before="0" w:after="0"/>
        <w:ind w:firstLine="600"/>
        <w:jc w:val="left"/>
      </w:pPr>
      <w:r>
        <w:rPr>
          <w:rFonts w:ascii="Times New Roman" w:hAnsi="Times New Roman"/>
          <w:b/>
          <w:i w:val="0"/>
          <w:color w:val="333333"/>
          <w:sz w:val="28"/>
        </w:rPr>
        <w:t>УНИВЕРСАЛЬНЫЕ УЧЕБНЫЕ ДЕЙСТВИЯ</w:t>
      </w:r>
    </w:p>
    <w:p w14:paraId="00A90ABA">
      <w:pPr>
        <w:spacing w:before="0" w:after="0"/>
        <w:ind w:firstLine="600"/>
        <w:jc w:val="left"/>
      </w:pPr>
      <w:r>
        <w:rPr>
          <w:rFonts w:ascii="Times New Roman" w:hAnsi="Times New Roman"/>
          <w:b/>
          <w:i w:val="0"/>
          <w:color w:val="333333"/>
          <w:sz w:val="28"/>
        </w:rPr>
        <w:t>(ПРОПЕДЕВТИЧЕСКИЙ УРОВЕНЬ)</w:t>
      </w:r>
    </w:p>
    <w:p w14:paraId="48A57D91">
      <w:pPr>
        <w:spacing w:before="0" w:after="0"/>
        <w:ind w:left="120"/>
        <w:jc w:val="left"/>
      </w:pPr>
    </w:p>
    <w:p w14:paraId="00924C2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русского языка во 2 классе позволяет на пропедевтическом уровне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36CF9657">
      <w:pPr>
        <w:spacing w:before="0" w:after="0"/>
        <w:ind w:left="120"/>
        <w:jc w:val="left"/>
      </w:pPr>
    </w:p>
    <w:p w14:paraId="798C56AD">
      <w:pPr>
        <w:spacing w:before="0" w:after="0"/>
        <w:ind w:left="120"/>
        <w:jc w:val="left"/>
      </w:pPr>
    </w:p>
    <w:p w14:paraId="408A7128">
      <w:pPr>
        <w:spacing w:before="0" w:after="0"/>
        <w:ind w:left="120"/>
        <w:jc w:val="left"/>
      </w:pPr>
    </w:p>
    <w:p w14:paraId="56F16EAD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Познавательные универсальные учебные действия</w:t>
      </w:r>
    </w:p>
    <w:p w14:paraId="727701C6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Базовые логические действия:</w:t>
      </w:r>
    </w:p>
    <w:p w14:paraId="08851D5C">
      <w:pPr>
        <w:spacing w:before="0" w:after="0"/>
        <w:ind w:left="120"/>
        <w:jc w:val="left"/>
      </w:pPr>
    </w:p>
    <w:p w14:paraId="4041D549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однокоренные (родственные) слова и синонимы; однокоренные (родственные) слова и слова с омонимичными корнями: называть признаки сходства и различия;</w:t>
      </w:r>
    </w:p>
    <w:p w14:paraId="25BCB2D0">
      <w:pPr>
        <w:spacing w:before="0" w:after="0"/>
        <w:ind w:left="120"/>
        <w:jc w:val="left"/>
      </w:pPr>
    </w:p>
    <w:p w14:paraId="0B12344F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значение однокоренных (родственных) слов: указывать сходство и различие лексического значения;</w:t>
      </w:r>
    </w:p>
    <w:p w14:paraId="4883AA44">
      <w:pPr>
        <w:spacing w:before="0" w:after="0"/>
        <w:ind w:left="120"/>
        <w:jc w:val="left"/>
      </w:pPr>
    </w:p>
    <w:p w14:paraId="07D7011B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буквенную оболочку однокоренных (родственных) слов: выявлять случаи чередования;</w:t>
      </w:r>
    </w:p>
    <w:p w14:paraId="23213A1B">
      <w:pPr>
        <w:spacing w:before="0" w:after="0"/>
        <w:ind w:left="120"/>
        <w:jc w:val="left"/>
      </w:pPr>
    </w:p>
    <w:p w14:paraId="0995919C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основания для сравнения слов: на какой вопрос отвечают, что обозначают;</w:t>
      </w:r>
    </w:p>
    <w:p w14:paraId="28B02602">
      <w:pPr>
        <w:spacing w:before="0" w:after="0"/>
        <w:ind w:left="120"/>
        <w:jc w:val="left"/>
      </w:pPr>
    </w:p>
    <w:p w14:paraId="5F028A80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характеризовать звуки по заданным параметрам;</w:t>
      </w:r>
    </w:p>
    <w:p w14:paraId="2A148A72">
      <w:pPr>
        <w:spacing w:before="0" w:after="0"/>
        <w:ind w:left="120"/>
        <w:jc w:val="left"/>
      </w:pPr>
    </w:p>
    <w:p w14:paraId="2E18EFB1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признак, по которому проведена классификация звуков, букв, слов, предложений;</w:t>
      </w:r>
    </w:p>
    <w:p w14:paraId="72BAED47">
      <w:pPr>
        <w:spacing w:before="0" w:after="0"/>
        <w:ind w:left="120"/>
        <w:jc w:val="left"/>
      </w:pPr>
    </w:p>
    <w:p w14:paraId="1BCB6CEE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закономерности в процессе наблюдения за языковыми единицами;</w:t>
      </w:r>
    </w:p>
    <w:p w14:paraId="25EF8DC8">
      <w:pPr>
        <w:spacing w:before="0" w:after="0"/>
        <w:ind w:left="120"/>
        <w:jc w:val="left"/>
      </w:pPr>
    </w:p>
    <w:p w14:paraId="3F9F798E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изученных понятиях (корень, окончание, текст); соотносить понятие с его краткой характеристикой.</w:t>
      </w:r>
    </w:p>
    <w:p w14:paraId="5A989397">
      <w:pPr>
        <w:spacing w:before="0" w:after="0"/>
        <w:ind w:left="120"/>
        <w:jc w:val="left"/>
      </w:pPr>
    </w:p>
    <w:p w14:paraId="056E9FAC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Базовые исследовательские действия:</w:t>
      </w:r>
    </w:p>
    <w:p w14:paraId="3A07A0A6">
      <w:pPr>
        <w:spacing w:before="0" w:after="0"/>
        <w:ind w:left="120"/>
        <w:jc w:val="left"/>
      </w:pPr>
    </w:p>
    <w:p w14:paraId="41EB177F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по предложенному плану наблюдение за языковыми единицами (слово, предложение, текст);</w:t>
      </w:r>
    </w:p>
    <w:p w14:paraId="40F1F585">
      <w:pPr>
        <w:spacing w:before="0" w:after="0"/>
        <w:ind w:left="120"/>
        <w:jc w:val="left"/>
      </w:pPr>
    </w:p>
    <w:p w14:paraId="48153127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выводы и предлагать доказательства того, что слова являются (не являются) однокоренными (родственными).</w:t>
      </w:r>
    </w:p>
    <w:p w14:paraId="0B4FBE7D">
      <w:pPr>
        <w:spacing w:before="0" w:after="0"/>
        <w:ind w:left="120"/>
        <w:jc w:val="left"/>
      </w:pPr>
    </w:p>
    <w:p w14:paraId="0766B051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Работа с информацией:</w:t>
      </w:r>
    </w:p>
    <w:p w14:paraId="213374D9">
      <w:pPr>
        <w:spacing w:before="0" w:after="0"/>
        <w:ind w:left="120"/>
        <w:jc w:val="left"/>
      </w:pPr>
    </w:p>
    <w:p w14:paraId="32873887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источник получения информации: словарь учебника для получения информации;</w:t>
      </w:r>
    </w:p>
    <w:p w14:paraId="72D4BEA8">
      <w:pPr>
        <w:spacing w:before="0" w:after="0"/>
        <w:ind w:left="120"/>
        <w:jc w:val="left"/>
      </w:pPr>
    </w:p>
    <w:p w14:paraId="797BB2B3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с помощью словаря значения многозначных слов;</w:t>
      </w:r>
    </w:p>
    <w:p w14:paraId="364718E0">
      <w:pPr>
        <w:spacing w:before="0" w:after="0"/>
        <w:ind w:left="120"/>
        <w:jc w:val="left"/>
      </w:pPr>
    </w:p>
    <w:p w14:paraId="53921307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согласно заданному алгоритму находить в предложенном источнике информацию, представленную в явном виде;</w:t>
      </w:r>
    </w:p>
    <w:p w14:paraId="25360BEA">
      <w:pPr>
        <w:spacing w:before="0" w:after="0"/>
        <w:ind w:left="120"/>
        <w:jc w:val="left"/>
      </w:pPr>
    </w:p>
    <w:p w14:paraId="020C4838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текстовую, графическую и звуковую информацию в соответствии с учебной задачей; «читать» информацию, представленную в схеме, таблице;</w:t>
      </w:r>
    </w:p>
    <w:p w14:paraId="4CAECD82">
      <w:pPr>
        <w:spacing w:before="0" w:after="0"/>
        <w:ind w:left="120"/>
        <w:jc w:val="left"/>
      </w:pPr>
    </w:p>
    <w:p w14:paraId="5F362A44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 помощью учителя на уроках русского языка создавать схемы, таблицы для представления информации.</w:t>
      </w:r>
    </w:p>
    <w:p w14:paraId="60C4F13A">
      <w:pPr>
        <w:spacing w:before="0" w:after="0"/>
        <w:ind w:left="120"/>
        <w:jc w:val="left"/>
      </w:pPr>
    </w:p>
    <w:p w14:paraId="11858DBD">
      <w:pPr>
        <w:spacing w:before="0" w:after="0"/>
        <w:ind w:left="120"/>
        <w:jc w:val="left"/>
      </w:pPr>
    </w:p>
    <w:p w14:paraId="49B09DD0">
      <w:pPr>
        <w:spacing w:before="0" w:after="0" w:line="252" w:lineRule="auto"/>
        <w:ind w:left="120"/>
        <w:jc w:val="both"/>
      </w:pPr>
    </w:p>
    <w:p w14:paraId="685E2E7A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Коммуникативные универсальные учебные действия</w:t>
      </w:r>
    </w:p>
    <w:p w14:paraId="0194E277">
      <w:pPr>
        <w:spacing w:before="0" w:after="0"/>
        <w:ind w:left="120"/>
        <w:jc w:val="left"/>
      </w:pPr>
    </w:p>
    <w:p w14:paraId="2351E4D1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Общение:</w:t>
      </w:r>
    </w:p>
    <w:p w14:paraId="69E5FE19">
      <w:pPr>
        <w:spacing w:before="0" w:after="0"/>
        <w:ind w:left="120"/>
        <w:jc w:val="left"/>
      </w:pPr>
    </w:p>
    <w:p w14:paraId="7F0A3A40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и формулировать суждения о языковых единицах;</w:t>
      </w:r>
    </w:p>
    <w:p w14:paraId="48057877">
      <w:pPr>
        <w:spacing w:before="0" w:after="0"/>
        <w:ind w:left="120"/>
        <w:jc w:val="left"/>
      </w:pPr>
    </w:p>
    <w:p w14:paraId="698BD0F4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уважительное отношение к собеседнику, соблюдать правила ведения диалога;</w:t>
      </w:r>
    </w:p>
    <w:p w14:paraId="33F08A19">
      <w:pPr>
        <w:spacing w:before="0" w:after="0"/>
        <w:ind w:left="120"/>
        <w:jc w:val="left"/>
      </w:pPr>
    </w:p>
    <w:p w14:paraId="488130F8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признавать возможность существования разных точек зрения в процессе анализа результатов наблюдения за языковыми единицами;</w:t>
      </w:r>
    </w:p>
    <w:p w14:paraId="2722C633">
      <w:pPr>
        <w:spacing w:before="0" w:after="0"/>
        <w:ind w:left="120"/>
        <w:jc w:val="left"/>
      </w:pPr>
    </w:p>
    <w:p w14:paraId="2BE3213E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корректно и аргументированно высказывать своё мнение о результатах наблюдения за языковыми единицами;</w:t>
      </w:r>
    </w:p>
    <w:p w14:paraId="745AB8C7">
      <w:pPr>
        <w:spacing w:before="0" w:after="0"/>
        <w:ind w:left="120"/>
        <w:jc w:val="left"/>
      </w:pPr>
    </w:p>
    <w:p w14:paraId="26F2327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устное диалогическое выказывание;</w:t>
      </w:r>
    </w:p>
    <w:p w14:paraId="31A2635A">
      <w:pPr>
        <w:spacing w:before="0" w:after="0"/>
        <w:ind w:left="120"/>
        <w:jc w:val="left"/>
      </w:pPr>
    </w:p>
    <w:p w14:paraId="6E142A0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устное монологическое высказывание на определённую тему, на основе наблюдения с соблюдением орфоэпических норм, правильной интонации;</w:t>
      </w:r>
    </w:p>
    <w:p w14:paraId="3A3EA719">
      <w:pPr>
        <w:spacing w:before="0" w:after="0"/>
        <w:ind w:left="120"/>
        <w:jc w:val="left"/>
      </w:pPr>
    </w:p>
    <w:p w14:paraId="3B99607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устно и письменно формулировать простые выводы на основе прочитанного или услышанного текста.</w:t>
      </w:r>
    </w:p>
    <w:p w14:paraId="5BB93D14">
      <w:pPr>
        <w:spacing w:before="0" w:after="0"/>
        <w:ind w:left="120"/>
        <w:jc w:val="left"/>
      </w:pPr>
    </w:p>
    <w:p w14:paraId="6EE5F2A2">
      <w:pPr>
        <w:spacing w:before="0" w:after="0"/>
        <w:ind w:left="120"/>
        <w:jc w:val="left"/>
      </w:pPr>
    </w:p>
    <w:p w14:paraId="30E7F4D1">
      <w:pPr>
        <w:spacing w:before="0" w:after="0" w:line="257" w:lineRule="auto"/>
        <w:ind w:left="120"/>
        <w:jc w:val="both"/>
      </w:pPr>
    </w:p>
    <w:p w14:paraId="1685F1F0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Регулятивные универсальные учебные действия</w:t>
      </w:r>
    </w:p>
    <w:p w14:paraId="478408DD">
      <w:pPr>
        <w:spacing w:before="0" w:after="0"/>
        <w:ind w:left="120"/>
        <w:jc w:val="left"/>
      </w:pPr>
    </w:p>
    <w:p w14:paraId="5FE2DF86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Самоорганизация:</w:t>
      </w:r>
    </w:p>
    <w:p w14:paraId="4BD0F16D">
      <w:pPr>
        <w:spacing w:before="0" w:after="0"/>
        <w:ind w:left="120"/>
        <w:jc w:val="left"/>
      </w:pPr>
    </w:p>
    <w:p w14:paraId="544B12C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планировать с помощью учителя действия по решению орфографической задачи;</w:t>
      </w:r>
    </w:p>
    <w:p w14:paraId="3C8830F9">
      <w:pPr>
        <w:spacing w:before="0" w:after="0"/>
        <w:ind w:left="120"/>
        <w:jc w:val="left"/>
      </w:pPr>
    </w:p>
    <w:p w14:paraId="767292BD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выстраивать последовательность выбранных действий.</w:t>
      </w:r>
    </w:p>
    <w:p w14:paraId="46C827CF">
      <w:pPr>
        <w:spacing w:before="0" w:after="0"/>
        <w:ind w:left="120"/>
        <w:jc w:val="left"/>
      </w:pPr>
    </w:p>
    <w:p w14:paraId="3C4F68E0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Самоконтроль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 w14:paraId="3E7CE957">
      <w:pPr>
        <w:spacing w:before="0" w:after="0"/>
        <w:ind w:left="120"/>
        <w:jc w:val="left"/>
      </w:pPr>
    </w:p>
    <w:p w14:paraId="49B23016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с помощью учителя причины успеха (неудач) при выполнении заданий по русскому языку;</w:t>
      </w:r>
    </w:p>
    <w:p w14:paraId="7F45E2B3">
      <w:pPr>
        <w:spacing w:before="0" w:after="0"/>
        <w:ind w:left="120"/>
        <w:jc w:val="left"/>
      </w:pPr>
    </w:p>
    <w:p w14:paraId="17064D9F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корректировать с помощью учителя свои учебные действия для преодоления ошибок при выделении в слове корня и окончания, при списывании текстов и записи под диктовку.</w:t>
      </w:r>
    </w:p>
    <w:p w14:paraId="5E18F4F5">
      <w:pPr>
        <w:spacing w:before="0" w:after="0"/>
        <w:ind w:left="120"/>
        <w:jc w:val="left"/>
      </w:pPr>
    </w:p>
    <w:p w14:paraId="50F4812B">
      <w:pPr>
        <w:spacing w:before="0" w:after="0"/>
        <w:ind w:left="120"/>
        <w:jc w:val="left"/>
      </w:pPr>
    </w:p>
    <w:p w14:paraId="04F36D4F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Совместная деятельность:</w:t>
      </w:r>
    </w:p>
    <w:p w14:paraId="53809271">
      <w:pPr>
        <w:spacing w:before="0" w:after="0"/>
        <w:ind w:left="120"/>
        <w:jc w:val="left"/>
      </w:pPr>
    </w:p>
    <w:p w14:paraId="142EFED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действия по достижению цели совместной деятельности при выполнении парных и групповых заданий на уроках русского языка: распределять роли, договариваться, корректно делать замечания и высказывать пожелания участникам совместной работы, спокойно принимать замечания в свой адрес, мирно решать конфликты (в том числе с помощью учителя);</w:t>
      </w:r>
    </w:p>
    <w:p w14:paraId="0F85E6A5">
      <w:pPr>
        <w:spacing w:before="0" w:after="0"/>
        <w:ind w:left="120"/>
        <w:jc w:val="left"/>
      </w:pPr>
    </w:p>
    <w:p w14:paraId="292F62F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совместно обсуждать процесс и результат работы;</w:t>
      </w:r>
    </w:p>
    <w:p w14:paraId="3B29AEA7">
      <w:pPr>
        <w:spacing w:before="0" w:after="0"/>
        <w:ind w:left="120"/>
        <w:jc w:val="left"/>
      </w:pPr>
    </w:p>
    <w:p w14:paraId="6B3341D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ответственно выполнять свою часть работы;</w:t>
      </w:r>
    </w:p>
    <w:p w14:paraId="70076DA2">
      <w:pPr>
        <w:spacing w:before="0" w:after="0"/>
        <w:ind w:left="120"/>
        <w:jc w:val="left"/>
      </w:pPr>
    </w:p>
    <w:p w14:paraId="336DAF2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свой вклад в общий результат.</w:t>
      </w:r>
    </w:p>
    <w:p w14:paraId="5948150E">
      <w:pPr>
        <w:spacing w:before="0" w:after="0"/>
        <w:ind w:left="120"/>
        <w:jc w:val="left"/>
      </w:pPr>
    </w:p>
    <w:p w14:paraId="54E02366">
      <w:pPr>
        <w:spacing w:before="0" w:after="0"/>
        <w:ind w:left="120"/>
        <w:jc w:val="left"/>
      </w:pPr>
    </w:p>
    <w:p w14:paraId="3A947769">
      <w:pPr>
        <w:spacing w:before="0" w:after="0" w:line="264" w:lineRule="auto"/>
        <w:ind w:left="120"/>
        <w:jc w:val="both"/>
      </w:pPr>
    </w:p>
    <w:p w14:paraId="52F6293A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3 КЛАСС</w:t>
      </w:r>
    </w:p>
    <w:p w14:paraId="4F6B25D0">
      <w:pPr>
        <w:spacing w:before="0" w:after="0" w:line="264" w:lineRule="auto"/>
        <w:ind w:left="120"/>
        <w:jc w:val="both"/>
      </w:pPr>
    </w:p>
    <w:p w14:paraId="4EA624C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Сведения о русском языке</w:t>
      </w:r>
    </w:p>
    <w:p w14:paraId="0A92464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14:paraId="6590DEC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Фонетика и графика</w:t>
      </w:r>
    </w:p>
    <w:p w14:paraId="5BEAF86E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</w:p>
    <w:p w14:paraId="584A62F5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Соотношение звукового и буквенного состава в словах с разделительными ь и ъ, в словах с непроизносимыми согласными.</w:t>
      </w:r>
    </w:p>
    <w:p w14:paraId="3D0D0BD3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алфавита при работе со словарями, справочниками, каталогами.</w:t>
      </w:r>
    </w:p>
    <w:p w14:paraId="16EB91B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Орфоэпия</w:t>
      </w:r>
      <w:bookmarkStart w:id="10" w:name="_ftnref1"/>
      <w:r>
        <w:fldChar w:fldCharType="begin"/>
      </w:r>
      <w:r>
        <w:instrText xml:space="preserve"> HYPERLINK "https://workprogram.edsoo.ru/templates/415#_ftn1" \h </w:instrText>
      </w:r>
      <w:r>
        <w:fldChar w:fldCharType="separate"/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t>https://workprogram.edsoo.ru/templates/415#_ftn1</w:t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fldChar w:fldCharType="end"/>
      </w:r>
      <w:bookmarkEnd w:id="10"/>
    </w:p>
    <w:p w14:paraId="2C7DDBB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14:paraId="7A03EC2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орфоэпического словаря для решения практических задач.</w:t>
      </w:r>
    </w:p>
    <w:p w14:paraId="6B9DE9C8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Лексика</w:t>
      </w:r>
    </w:p>
    <w:p w14:paraId="1EA700F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Повторение: лексическое значение слова.</w:t>
      </w:r>
    </w:p>
    <w:p w14:paraId="4FA7B1F5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Прямое и переносное значение слова (ознакомление). Устаревшие слова (ознакомление).</w:t>
      </w:r>
    </w:p>
    <w:p w14:paraId="2F80157C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Состав слова (морфемика)</w:t>
      </w:r>
    </w:p>
    <w:p w14:paraId="54D44F91">
      <w:pPr>
        <w:spacing w:before="0" w:after="0"/>
        <w:ind w:left="120"/>
        <w:jc w:val="left"/>
      </w:pPr>
    </w:p>
    <w:p w14:paraId="2D55CF6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изученного).</w:t>
      </w:r>
    </w:p>
    <w:p w14:paraId="40FC4AF2">
      <w:pPr>
        <w:spacing w:before="0" w:after="0"/>
        <w:ind w:left="120"/>
        <w:jc w:val="left"/>
      </w:pPr>
    </w:p>
    <w:p w14:paraId="4D9FD1E1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Однокоренные слова и формы одного и того же слова. Корень, приставка, суффикс – значимые части слова. Нулевое окончание (ознакомление). Выделение в словах с однозначно выделяемыми морфемами окончания, корня, приставки, суффикса.</w:t>
      </w:r>
    </w:p>
    <w:p w14:paraId="6A10ED53">
      <w:pPr>
        <w:spacing w:before="0" w:after="0"/>
        <w:ind w:left="120"/>
        <w:jc w:val="left"/>
      </w:pPr>
    </w:p>
    <w:p w14:paraId="556182F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Морфология</w:t>
      </w:r>
    </w:p>
    <w:p w14:paraId="5C758952">
      <w:pPr>
        <w:spacing w:before="0" w:after="0"/>
        <w:ind w:left="120"/>
        <w:jc w:val="left"/>
      </w:pPr>
    </w:p>
    <w:p w14:paraId="7374D4F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Части речи.</w:t>
      </w:r>
    </w:p>
    <w:p w14:paraId="47418A62">
      <w:pPr>
        <w:spacing w:before="0" w:after="0"/>
        <w:ind w:left="120"/>
        <w:jc w:val="left"/>
      </w:pPr>
    </w:p>
    <w:p w14:paraId="4BADD95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3-го склонения. Имена существительные одушевлённые и неодушевлённые.</w:t>
      </w:r>
    </w:p>
    <w:p w14:paraId="6C56ED7E">
      <w:pPr>
        <w:spacing w:before="0" w:after="0"/>
        <w:ind w:left="120"/>
        <w:jc w:val="left"/>
      </w:pPr>
    </w:p>
    <w:p w14:paraId="5A88D59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«-ий», «-ов», «-ин»). Склонение имён прилагательных.</w:t>
      </w:r>
    </w:p>
    <w:p w14:paraId="54088208">
      <w:pPr>
        <w:spacing w:before="0" w:after="0"/>
        <w:ind w:left="120"/>
        <w:jc w:val="left"/>
      </w:pPr>
    </w:p>
    <w:p w14:paraId="0E8CD39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14:paraId="1D6C221C">
      <w:pPr>
        <w:spacing w:before="0" w:after="0"/>
        <w:ind w:left="120"/>
        <w:jc w:val="left"/>
      </w:pPr>
    </w:p>
    <w:p w14:paraId="0884B11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14:paraId="2B34B714">
      <w:pPr>
        <w:spacing w:before="0" w:after="0"/>
        <w:ind w:left="120"/>
        <w:jc w:val="left"/>
      </w:pPr>
    </w:p>
    <w:p w14:paraId="065C821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Частица «не», её значение.</w:t>
      </w:r>
    </w:p>
    <w:p w14:paraId="23264CDD">
      <w:pPr>
        <w:spacing w:before="0" w:after="0"/>
        <w:ind w:left="120"/>
        <w:jc w:val="left"/>
      </w:pPr>
    </w:p>
    <w:p w14:paraId="41785E9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Синтаксис</w:t>
      </w:r>
    </w:p>
    <w:p w14:paraId="192B3377">
      <w:pPr>
        <w:spacing w:before="0" w:after="0"/>
        <w:ind w:left="120"/>
        <w:jc w:val="left"/>
      </w:pPr>
    </w:p>
    <w:p w14:paraId="1A1FE59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Предложение. Установление при помощи смысловых (синтаксических) вопросов связи между словами в предложении. Главные члены предложения –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14:paraId="77C3D74A">
      <w:pPr>
        <w:spacing w:before="0" w:after="0"/>
        <w:ind w:left="120"/>
        <w:jc w:val="left"/>
      </w:pPr>
    </w:p>
    <w:p w14:paraId="67ED424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однородными членами предложения с союзами «и», «а», «но» и без союзов.</w:t>
      </w:r>
    </w:p>
    <w:p w14:paraId="365D3381">
      <w:pPr>
        <w:spacing w:before="0" w:after="0"/>
        <w:ind w:left="120"/>
        <w:jc w:val="left"/>
      </w:pPr>
    </w:p>
    <w:p w14:paraId="45617DE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Орфография и пунктуация</w:t>
      </w:r>
    </w:p>
    <w:p w14:paraId="507335C6">
      <w:pPr>
        <w:spacing w:before="0" w:after="0"/>
        <w:ind w:left="120"/>
        <w:jc w:val="left"/>
      </w:pPr>
    </w:p>
    <w:p w14:paraId="73AA02D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14:paraId="4DDA0939">
      <w:pPr>
        <w:spacing w:before="0" w:after="0"/>
        <w:ind w:left="120"/>
        <w:jc w:val="left"/>
      </w:pPr>
    </w:p>
    <w:p w14:paraId="3AEC747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орфографического словаря для определения (уточнения) написания слова.</w:t>
      </w:r>
    </w:p>
    <w:p w14:paraId="1B274496">
      <w:pPr>
        <w:spacing w:before="0" w:after="0"/>
        <w:ind w:left="120"/>
        <w:jc w:val="left"/>
      </w:pPr>
    </w:p>
    <w:p w14:paraId="60DF662E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Правила правописания и их применение:</w:t>
      </w:r>
    </w:p>
    <w:p w14:paraId="17D90C41">
      <w:pPr>
        <w:spacing w:before="0" w:after="0"/>
        <w:ind w:left="120"/>
        <w:jc w:val="left"/>
      </w:pPr>
    </w:p>
    <w:p w14:paraId="3D5B53F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разделительный твёрдый знак;</w:t>
      </w:r>
    </w:p>
    <w:p w14:paraId="3B4E4789">
      <w:pPr>
        <w:spacing w:before="0" w:after="0"/>
        <w:ind w:left="120"/>
        <w:jc w:val="left"/>
      </w:pPr>
    </w:p>
    <w:p w14:paraId="173B4066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непроизносимые согласные в корне слова;</w:t>
      </w:r>
    </w:p>
    <w:p w14:paraId="753E11CD">
      <w:pPr>
        <w:spacing w:before="0" w:after="0"/>
        <w:ind w:left="120"/>
        <w:jc w:val="left"/>
      </w:pPr>
    </w:p>
    <w:p w14:paraId="72AFDC4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мягкий знак после шипящих на конце имён существительных;</w:t>
      </w:r>
    </w:p>
    <w:p w14:paraId="4C8E342A">
      <w:pPr>
        <w:spacing w:before="0" w:after="0"/>
        <w:ind w:left="120"/>
        <w:jc w:val="left"/>
      </w:pPr>
    </w:p>
    <w:p w14:paraId="7020D4B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безударные гласные в падежных окончаниях имён существительных (на уровне наблюдения);</w:t>
      </w:r>
    </w:p>
    <w:p w14:paraId="722FA3C1">
      <w:pPr>
        <w:spacing w:before="0" w:after="0"/>
        <w:ind w:left="120"/>
        <w:jc w:val="left"/>
      </w:pPr>
    </w:p>
    <w:p w14:paraId="6AF21FF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безударные гласные в падежных окончаниях имён прилагательных (на уровне наблюдения);</w:t>
      </w:r>
    </w:p>
    <w:p w14:paraId="3ADAF118">
      <w:pPr>
        <w:spacing w:before="0" w:after="0"/>
        <w:ind w:left="120"/>
        <w:jc w:val="left"/>
      </w:pPr>
    </w:p>
    <w:p w14:paraId="5889DA2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раздельное написание предлогов с личными местоимениями;</w:t>
      </w:r>
    </w:p>
    <w:p w14:paraId="4E1095DE">
      <w:pPr>
        <w:spacing w:before="0" w:after="0"/>
        <w:ind w:left="120"/>
        <w:jc w:val="left"/>
      </w:pPr>
    </w:p>
    <w:p w14:paraId="606233D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непроверяемые гласные и согласные (перечень слов в орфографическом словаре учебника);</w:t>
      </w:r>
    </w:p>
    <w:p w14:paraId="2C4E75F5">
      <w:pPr>
        <w:spacing w:before="0" w:after="0"/>
        <w:ind w:left="120"/>
        <w:jc w:val="left"/>
      </w:pPr>
    </w:p>
    <w:p w14:paraId="06A4358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раздельное написание частицы не с глаголами.</w:t>
      </w:r>
    </w:p>
    <w:p w14:paraId="36819B99">
      <w:pPr>
        <w:spacing w:before="0" w:after="0"/>
        <w:ind w:left="120"/>
        <w:jc w:val="left"/>
      </w:pPr>
    </w:p>
    <w:p w14:paraId="58FB2AB4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Развитие речи</w:t>
      </w:r>
    </w:p>
    <w:p w14:paraId="0231A3A1">
      <w:pPr>
        <w:spacing w:before="0" w:after="0"/>
        <w:ind w:left="120"/>
        <w:jc w:val="left"/>
      </w:pPr>
    </w:p>
    <w:p w14:paraId="3337498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Нормы речевого этикета: устное и письменное приглашение, просьба, извинение, благодарность, отказ и другие.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14:paraId="7384679F">
      <w:pPr>
        <w:spacing w:before="0" w:after="0"/>
        <w:ind w:left="120"/>
        <w:jc w:val="left"/>
      </w:pPr>
    </w:p>
    <w:p w14:paraId="103A666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Особенности речевого этикета в условиях общения с людьми, плохо владеющими русским языком.</w:t>
      </w:r>
    </w:p>
    <w:p w14:paraId="370FA23A">
      <w:pPr>
        <w:spacing w:before="0" w:after="0"/>
        <w:ind w:left="120"/>
        <w:jc w:val="left"/>
      </w:pPr>
    </w:p>
    <w:p w14:paraId="70B0F2F6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14:paraId="4AD326D0">
      <w:pPr>
        <w:spacing w:before="0" w:after="0"/>
        <w:ind w:left="120"/>
        <w:jc w:val="left"/>
      </w:pPr>
    </w:p>
    <w:p w14:paraId="32F87F0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«и», «а», «но». Ключевые слова в тексте.</w:t>
      </w:r>
    </w:p>
    <w:p w14:paraId="206A06CB">
      <w:pPr>
        <w:spacing w:before="0" w:after="0"/>
        <w:ind w:left="120"/>
        <w:jc w:val="left"/>
      </w:pPr>
    </w:p>
    <w:p w14:paraId="5BBAECB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14:paraId="2D15D958">
      <w:pPr>
        <w:spacing w:before="0" w:after="0"/>
        <w:ind w:left="120"/>
        <w:jc w:val="left"/>
      </w:pPr>
    </w:p>
    <w:p w14:paraId="32CD6DEE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Жанр письма, объявления.</w:t>
      </w:r>
    </w:p>
    <w:p w14:paraId="36F5BB05">
      <w:pPr>
        <w:spacing w:before="0" w:after="0"/>
        <w:ind w:left="120"/>
        <w:jc w:val="left"/>
      </w:pPr>
    </w:p>
    <w:p w14:paraId="1A5793A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Изложение текста по коллективно или самостоятельно составленному плану.</w:t>
      </w:r>
    </w:p>
    <w:p w14:paraId="1E83D570">
      <w:pPr>
        <w:spacing w:before="0" w:after="0"/>
        <w:ind w:left="120"/>
        <w:jc w:val="left"/>
      </w:pPr>
    </w:p>
    <w:p w14:paraId="4E8360D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Изучающее чтение. Функции ознакомительного чтения, ситуации применения.</w:t>
      </w:r>
    </w:p>
    <w:p w14:paraId="773A07D7">
      <w:pPr>
        <w:spacing w:before="0" w:after="0"/>
        <w:ind w:left="120"/>
        <w:jc w:val="left"/>
      </w:pPr>
    </w:p>
    <w:p w14:paraId="79593B16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УНИВЕРСАЛЬНЫЕ УЧЕБНЫЕ ДЕЙСТВИЯ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 w14:paraId="126EB7A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русского языка в 3 классе позволяет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27111976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Познавательные универсальные учебные действия</w:t>
      </w:r>
    </w:p>
    <w:p w14:paraId="11D7AF5F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Базовые логические действия:</w:t>
      </w:r>
    </w:p>
    <w:p w14:paraId="0DC5081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грамматические признаки разных частей речи: выделять общие и различные грамматические признаки;</w:t>
      </w:r>
    </w:p>
    <w:p w14:paraId="1E2DF21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тему и основную мысль текста;</w:t>
      </w:r>
    </w:p>
    <w:p w14:paraId="3D2CB98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типы текстов (повествование, описание, рассуждение): выделять особенности каждого типа текста;</w:t>
      </w:r>
    </w:p>
    <w:p w14:paraId="0C440B26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прямое и переносное значение слова;</w:t>
      </w:r>
    </w:p>
    <w:p w14:paraId="2E51661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группировать слова на основании того, какой частью речи они являются;</w:t>
      </w:r>
    </w:p>
    <w:p w14:paraId="41EFD37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объединять имена существительные в группы по определённому грамматическому признаку (например, род или число), самостоятельно находить возможный признак группировки;</w:t>
      </w:r>
    </w:p>
    <w:p w14:paraId="276F58B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существенный признак для классификации звуков, предложений;</w:t>
      </w:r>
    </w:p>
    <w:p w14:paraId="77E87F9F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изученных понятиях (подлежащее, сказуемое, второстепенные члены предложения, часть речи, склонение) и соотносить понятие с его краткой характеристикой.</w:t>
      </w:r>
    </w:p>
    <w:p w14:paraId="6C6C7FDB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Базовые исследовательские действия:</w:t>
      </w:r>
    </w:p>
    <w:p w14:paraId="6B7D2C6E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разрыв между реальным и желательным качеством текста на основе предложенных учителем критериев;</w:t>
      </w:r>
    </w:p>
    <w:p w14:paraId="195F82A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 помощью учителя формулировать цель изменения текста, планировать действия по изменению текста;</w:t>
      </w:r>
    </w:p>
    <w:p w14:paraId="51323F0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высказывать предположение в процессе наблюдения за языковым материалом;</w:t>
      </w:r>
    </w:p>
    <w:p w14:paraId="1FF63654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по предложенному плану несложное лингвистическое мини-исследование, выполнять по предложенному плану проектное задание;</w:t>
      </w:r>
    </w:p>
    <w:p w14:paraId="0D9DDCCD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выводы об особенностях каждого из трёх типов текстов, подкреплять их доказательствами на основе результатов проведенного наблюдения;</w:t>
      </w:r>
    </w:p>
    <w:p w14:paraId="5695646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наиболее подходящий для данной ситуации тип текста (на основе предложенных критериев).</w:t>
      </w:r>
    </w:p>
    <w:p w14:paraId="1944BF18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Работа с информацией:</w:t>
      </w:r>
    </w:p>
    <w:p w14:paraId="140C54D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источник получения информации при выполнении мини-исследования;</w:t>
      </w:r>
    </w:p>
    <w:p w14:paraId="56EB846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текстовую, графическую, звуковую информацию в соответствии с учебной задачей;</w:t>
      </w:r>
    </w:p>
    <w:p w14:paraId="2FFC688F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создавать схемы, таблицы для представления информации как результата наблюдения за языковыми единицами.</w:t>
      </w:r>
    </w:p>
    <w:p w14:paraId="1D46B9FF">
      <w:pPr>
        <w:spacing w:before="0" w:after="0" w:line="257" w:lineRule="auto"/>
        <w:ind w:left="120"/>
        <w:jc w:val="both"/>
      </w:pPr>
    </w:p>
    <w:p w14:paraId="1F75C2B4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Коммуникативные универсальные учебные действия</w:t>
      </w:r>
    </w:p>
    <w:p w14:paraId="4A7CE87A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Общение:</w:t>
      </w:r>
    </w:p>
    <w:p w14:paraId="5F05B10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речевое высказывание в соответствии с поставленной задачей;</w:t>
      </w:r>
    </w:p>
    <w:p w14:paraId="651D048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устные и письменные тексты (описание, рассуждение, повествование), соответствующие ситуации общения;</w:t>
      </w:r>
    </w:p>
    <w:p w14:paraId="1A639B8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подготавливать небольшие выступления о результатах групповой работы, наблюдения, выполненного мини-исследования, проектного задания;</w:t>
      </w:r>
    </w:p>
    <w:p w14:paraId="369269A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небольшие устные и письменные тексты, содержащие приглашение, просьбу, извинение, благодарность, отказ, с использованием норм речевого этикета.</w:t>
      </w:r>
    </w:p>
    <w:p w14:paraId="18D492D2">
      <w:pPr>
        <w:spacing w:before="0" w:after="0" w:line="257" w:lineRule="auto"/>
        <w:ind w:left="120"/>
        <w:jc w:val="both"/>
      </w:pPr>
    </w:p>
    <w:p w14:paraId="60D090B8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Регулятивные универсальные учебные действия</w:t>
      </w:r>
    </w:p>
    <w:p w14:paraId="6A764ECE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Самоорганизация:</w:t>
      </w:r>
    </w:p>
    <w:p w14:paraId="69D6FEE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планировать действия по решению орфографической задачи;</w:t>
      </w:r>
    </w:p>
    <w:p w14:paraId="294CF2C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выстраивать последовательность выбранных действий.</w:t>
      </w:r>
    </w:p>
    <w:p w14:paraId="7A280816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Самоконтроль:</w:t>
      </w:r>
    </w:p>
    <w:p w14:paraId="55B957C1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причины успеха (неудач) при выполнении заданий по русскому языку;</w:t>
      </w:r>
    </w:p>
    <w:p w14:paraId="4A1638C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корректировать с помощью учителя свои учебные действия для преодоления ошибок при выделении в слове корня и окончания, при определении части речи, члена предложения при списывании текстов и записи под диктовку.</w:t>
      </w:r>
    </w:p>
    <w:p w14:paraId="69D397D9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Совместная деятельность:</w:t>
      </w:r>
    </w:p>
    <w:p w14:paraId="587E69E9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краткосрочные и долгосрочные цели (индивидуальные с учётом участия в коллективных задачах) при выполнении коллективного мини-исследования или проектного задания на основе предложенного формата планирования, распределения промежуточных шагов и сроков;</w:t>
      </w:r>
    </w:p>
    <w:p w14:paraId="4A33354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совместные (в группах) проектные задания с использованием предложенных образцов;</w:t>
      </w:r>
    </w:p>
    <w:p w14:paraId="1683AC3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 выполнении совместной деятельности справедливо распределять работу, договариваться, обсуждать процесс и результат совместной работы; проявлять готовность выполнять разные роли: руководителя (лидера), подчиненного, проявлять самостоятельность, организованность, инициативность для достижения общего успеха деятельности.</w:t>
      </w:r>
    </w:p>
    <w:p w14:paraId="1EEF1A51">
      <w:pPr>
        <w:spacing w:before="0" w:after="0"/>
        <w:ind w:left="120"/>
        <w:jc w:val="left"/>
      </w:pPr>
    </w:p>
    <w:p w14:paraId="2EC1500F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4 КЛАСС</w:t>
      </w:r>
    </w:p>
    <w:p w14:paraId="1234688B">
      <w:pPr>
        <w:spacing w:before="0" w:after="0" w:line="264" w:lineRule="auto"/>
        <w:ind w:left="120"/>
        <w:jc w:val="both"/>
      </w:pPr>
    </w:p>
    <w:p w14:paraId="4E25FB2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Сведения о русском языке</w:t>
      </w:r>
    </w:p>
    <w:p w14:paraId="5E36846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миниисследование, проект.</w:t>
      </w:r>
    </w:p>
    <w:p w14:paraId="2DE8006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Фонетика и графика</w:t>
      </w:r>
    </w:p>
    <w:p w14:paraId="45FECAB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Характеристика, сравнение, классификация звуков вне слова и в слове по заданным параметрам. Звукобуквенный разбор слова (по отработанному алгоритму).</w:t>
      </w:r>
    </w:p>
    <w:p w14:paraId="536513D2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Орфоэпия</w:t>
      </w:r>
      <w:bookmarkStart w:id="11" w:name="_ftnref1"/>
      <w:r>
        <w:fldChar w:fldCharType="begin"/>
      </w:r>
      <w:r>
        <w:instrText xml:space="preserve"> HYPERLINK "https://workprogram.edsoo.ru/templates/415#_ftn1" \h </w:instrText>
      </w:r>
      <w:r>
        <w:fldChar w:fldCharType="separate"/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t>https://workprogram.edsoo.ru/templates/415#_ftn1</w:t>
      </w:r>
      <w:r>
        <w:rPr>
          <w:rFonts w:ascii="Times New Roman" w:hAnsi="Times New Roman"/>
          <w:b/>
          <w:i w:val="0"/>
          <w:color w:val="0093FF"/>
          <w:sz w:val="24"/>
          <w:u w:val="single"/>
        </w:rPr>
        <w:fldChar w:fldCharType="end"/>
      </w:r>
      <w:bookmarkEnd w:id="11"/>
    </w:p>
    <w:p w14:paraId="0230F82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14:paraId="359578B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орфоэпических словарей русского языка при определении правильного произношения слов.</w:t>
      </w:r>
    </w:p>
    <w:p w14:paraId="46CB4278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Лексика</w:t>
      </w:r>
    </w:p>
    <w:p w14:paraId="69C60C34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14:paraId="5BFEA2C5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использованием в речи фразеологизмов (простые случаи).</w:t>
      </w:r>
    </w:p>
    <w:p w14:paraId="74B8A81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Состав слова (морфемика)</w:t>
      </w:r>
    </w:p>
    <w:p w14:paraId="50BF263C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14:paraId="63CFBDE8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Основа слова.</w:t>
      </w:r>
    </w:p>
    <w:p w14:paraId="021E3021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 неизменяемых слов (ознакомление).</w:t>
      </w:r>
    </w:p>
    <w:p w14:paraId="189486B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Значение наиболее употребляемых суффиксов изученных частей речи (ознакомление).</w:t>
      </w:r>
    </w:p>
    <w:p w14:paraId="5542420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Морфология</w:t>
      </w:r>
    </w:p>
    <w:p w14:paraId="674022E5">
      <w:pPr>
        <w:spacing w:before="0" w:after="0"/>
        <w:ind w:left="120"/>
        <w:jc w:val="left"/>
      </w:pPr>
    </w:p>
    <w:p w14:paraId="76451F5A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Части речи самостоятельные и служебные.</w:t>
      </w:r>
    </w:p>
    <w:p w14:paraId="0E4F0CB4">
      <w:pPr>
        <w:spacing w:before="0" w:after="0"/>
        <w:ind w:left="120"/>
        <w:jc w:val="left"/>
      </w:pPr>
    </w:p>
    <w:p w14:paraId="4C39746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Имя существительное. Склонение имён существительных (кроме существительных на «-мя», «-ий», «-ие», «-ия»; на «-ья», например, «гостья»; на «-ье», например, «ожерелье» во множественном числе; а также кроме собственных имён существительных на «-ов», «-ин», «-ий»); имена существительные 1, 2, 3-го склонения (повторение изученного). Несклоняемые имена существительные (ознакомление).</w:t>
      </w:r>
    </w:p>
    <w:p w14:paraId="7BB2A071">
      <w:pPr>
        <w:spacing w:before="0" w:after="0"/>
        <w:ind w:left="120"/>
        <w:jc w:val="left"/>
      </w:pPr>
    </w:p>
    <w:p w14:paraId="2DEB2A94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14:paraId="731B276E">
      <w:pPr>
        <w:spacing w:before="0" w:after="0"/>
        <w:ind w:left="120"/>
        <w:jc w:val="left"/>
      </w:pPr>
    </w:p>
    <w:p w14:paraId="3045987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Местоимение. Личные местоимения (повторение). Личные местоимения 1-го и 3-го лица единственного и множественного числа; склонение личных местоимений.</w:t>
      </w:r>
    </w:p>
    <w:p w14:paraId="4F1655C5">
      <w:pPr>
        <w:spacing w:before="0" w:after="0"/>
        <w:ind w:left="120"/>
        <w:jc w:val="left"/>
      </w:pPr>
    </w:p>
    <w:p w14:paraId="60CC62C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Глагол. Изменение глаголов по лицам и числам в настоящем и будущем времени (спряжение). І и ІІ спряжение глаголов. Способы определения I и II спряжения глаголов.</w:t>
      </w:r>
    </w:p>
    <w:p w14:paraId="4F9AF7A5">
      <w:pPr>
        <w:spacing w:before="0" w:after="0"/>
        <w:ind w:left="120"/>
        <w:jc w:val="left"/>
      </w:pPr>
    </w:p>
    <w:p w14:paraId="3198F4F5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Наречие (общее представление). Значение, вопросы, употребление в речи.</w:t>
      </w:r>
    </w:p>
    <w:p w14:paraId="7CC1D191">
      <w:pPr>
        <w:spacing w:before="0" w:after="0"/>
        <w:ind w:left="120"/>
        <w:jc w:val="left"/>
      </w:pPr>
    </w:p>
    <w:p w14:paraId="0A6A8010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Предлог. Отличие предлогов от приставок (повторение).</w:t>
      </w:r>
    </w:p>
    <w:p w14:paraId="7D8560FD">
      <w:pPr>
        <w:spacing w:before="0" w:after="0"/>
        <w:ind w:left="120"/>
        <w:jc w:val="left"/>
      </w:pPr>
    </w:p>
    <w:p w14:paraId="2D6319A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Союз; союзы «и», «а», «но» в простых и сложных предложениях.</w:t>
      </w:r>
    </w:p>
    <w:p w14:paraId="2088ADF5">
      <w:pPr>
        <w:spacing w:before="0" w:after="0"/>
        <w:ind w:left="120"/>
        <w:jc w:val="left"/>
      </w:pPr>
    </w:p>
    <w:p w14:paraId="5D320C90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Частица «не», её значение (повторение).</w:t>
      </w:r>
    </w:p>
    <w:p w14:paraId="73E8222A">
      <w:pPr>
        <w:spacing w:before="0" w:after="0"/>
        <w:ind w:left="120"/>
        <w:jc w:val="left"/>
      </w:pPr>
    </w:p>
    <w:p w14:paraId="4354F08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Синтаксис</w:t>
      </w:r>
    </w:p>
    <w:p w14:paraId="48CD9AF8">
      <w:pPr>
        <w:spacing w:before="0" w:after="0"/>
        <w:ind w:left="120"/>
        <w:jc w:val="left"/>
      </w:pPr>
    </w:p>
    <w:p w14:paraId="67BC5466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предложении (при помощи смысловых вопросов); распространённые и нераспространённые предложения (повторение изученного).</w:t>
      </w:r>
    </w:p>
    <w:p w14:paraId="59D73F5A">
      <w:pPr>
        <w:spacing w:before="0" w:after="0"/>
        <w:ind w:left="120"/>
        <w:jc w:val="left"/>
      </w:pPr>
    </w:p>
    <w:p w14:paraId="4F58367B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Связь между словами в словосочетании.</w:t>
      </w:r>
    </w:p>
    <w:p w14:paraId="7FE8CFDD">
      <w:pPr>
        <w:spacing w:before="0" w:after="0"/>
        <w:ind w:left="120"/>
        <w:jc w:val="left"/>
      </w:pPr>
    </w:p>
    <w:p w14:paraId="1117519C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Предложения с однородными членами: без союзов, с союзами «а», «но», с одиночным союзом «и». Интонация перечисления в предложениях с однородными членами.</w:t>
      </w:r>
    </w:p>
    <w:p w14:paraId="3734184C">
      <w:pPr>
        <w:spacing w:before="0" w:after="0"/>
        <w:ind w:left="120"/>
        <w:jc w:val="left"/>
      </w:pPr>
    </w:p>
    <w:p w14:paraId="6D1DDDA9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Простое и сложное предложения (ознакомление). Сложные предложения: сложносочинённые с союзами «и», «а», «но»; бессоюзные сложные предложения (без называния терминов).</w:t>
      </w:r>
    </w:p>
    <w:p w14:paraId="27F160A3">
      <w:pPr>
        <w:spacing w:before="0" w:after="0"/>
        <w:ind w:left="120"/>
        <w:jc w:val="left"/>
      </w:pPr>
    </w:p>
    <w:p w14:paraId="39AAB668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Орфография и пунктуация</w:t>
      </w:r>
    </w:p>
    <w:p w14:paraId="484DB78F">
      <w:pPr>
        <w:spacing w:before="0" w:after="0"/>
        <w:ind w:left="120"/>
        <w:jc w:val="left"/>
      </w:pPr>
    </w:p>
    <w:p w14:paraId="0C3F219C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14:paraId="214726FD">
      <w:pPr>
        <w:spacing w:before="0" w:after="0"/>
        <w:ind w:left="120"/>
        <w:jc w:val="left"/>
      </w:pPr>
    </w:p>
    <w:p w14:paraId="68BEE96E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орфографического словаря для определения (уточнения) написания слова.</w:t>
      </w:r>
    </w:p>
    <w:p w14:paraId="1EB2F9AB">
      <w:pPr>
        <w:spacing w:before="0" w:after="0"/>
        <w:ind w:left="120"/>
        <w:jc w:val="left"/>
      </w:pPr>
    </w:p>
    <w:p w14:paraId="7F8A1C3F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Правила правописания и их применение:</w:t>
      </w:r>
    </w:p>
    <w:p w14:paraId="505B11EE">
      <w:pPr>
        <w:spacing w:before="0" w:after="0"/>
        <w:ind w:left="120"/>
        <w:jc w:val="left"/>
      </w:pPr>
    </w:p>
    <w:p w14:paraId="58CC5EF6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безударные падежные окончания имён существительных (кроме существительных на «-мя», «-ий», «-ие», «-ия», на «-ья», например, «гостья», на «-ье», например, «ожерелье» во множественном числе, а также кроме собственных имён существительных на «-ов», «-ин», «-ий»);</w:t>
      </w:r>
    </w:p>
    <w:p w14:paraId="6AA72802">
      <w:pPr>
        <w:spacing w:before="0" w:after="0"/>
        <w:ind w:left="120"/>
        <w:jc w:val="left"/>
      </w:pPr>
    </w:p>
    <w:p w14:paraId="526179B8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безударные падежные окончания имён прилагательных;</w:t>
      </w:r>
    </w:p>
    <w:p w14:paraId="6096B236">
      <w:pPr>
        <w:spacing w:before="0" w:after="0"/>
        <w:ind w:left="120"/>
        <w:jc w:val="left"/>
      </w:pPr>
    </w:p>
    <w:p w14:paraId="368D601F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мягкий знак после шипящих на конце глаголов в форме 2-го лица единственного числа;</w:t>
      </w:r>
    </w:p>
    <w:p w14:paraId="236A08B4">
      <w:pPr>
        <w:spacing w:before="0" w:after="0"/>
        <w:ind w:left="120"/>
        <w:jc w:val="left"/>
      </w:pPr>
    </w:p>
    <w:p w14:paraId="359A94B3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наличие или отсутствие мягкого знака в глаголах на «-ться» и «-тся»;</w:t>
      </w:r>
    </w:p>
    <w:p w14:paraId="4098BE2F">
      <w:pPr>
        <w:spacing w:before="0" w:after="0"/>
        <w:ind w:left="120"/>
        <w:jc w:val="left"/>
      </w:pPr>
    </w:p>
    <w:p w14:paraId="20AEB53F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безударные личные окончания глаголов;</w:t>
      </w:r>
    </w:p>
    <w:p w14:paraId="0E2549A8">
      <w:pPr>
        <w:spacing w:before="0" w:after="0"/>
        <w:ind w:left="120"/>
        <w:jc w:val="left"/>
      </w:pPr>
    </w:p>
    <w:p w14:paraId="0CCD68F2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знаки препинания в предложениях с однородными членами, соединёнными союзами «и», «а», «но» и без союзов.</w:t>
      </w:r>
    </w:p>
    <w:p w14:paraId="7109D203">
      <w:pPr>
        <w:spacing w:before="0" w:after="0"/>
        <w:ind w:left="120"/>
        <w:jc w:val="left"/>
      </w:pPr>
    </w:p>
    <w:p w14:paraId="2BCE4E3B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Знаки препинания в сложном предложении, состоящем из двух простых (наблюдение).</w:t>
      </w:r>
    </w:p>
    <w:p w14:paraId="12AFFCFE">
      <w:pPr>
        <w:spacing w:before="0" w:after="0"/>
        <w:ind w:left="120"/>
        <w:jc w:val="left"/>
      </w:pPr>
    </w:p>
    <w:p w14:paraId="000FEB6D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Знаки препинания в предложении с прямой речью после слов автора (наблюдение).</w:t>
      </w:r>
    </w:p>
    <w:p w14:paraId="05E861F9">
      <w:pPr>
        <w:spacing w:before="0" w:after="0"/>
        <w:ind w:left="120"/>
        <w:jc w:val="left"/>
      </w:pPr>
    </w:p>
    <w:p w14:paraId="5674801E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Развитие речи</w:t>
      </w:r>
    </w:p>
    <w:p w14:paraId="1E75FE82">
      <w:pPr>
        <w:spacing w:before="0" w:after="0"/>
        <w:ind w:left="120"/>
        <w:jc w:val="left"/>
      </w:pPr>
    </w:p>
    <w:p w14:paraId="52C3C26C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другие); диалог; монолог; отражение темы текста или основной мысли в заголовке.</w:t>
      </w:r>
    </w:p>
    <w:p w14:paraId="2F687B39">
      <w:pPr>
        <w:spacing w:before="0" w:after="0"/>
        <w:ind w:left="120"/>
        <w:jc w:val="left"/>
      </w:pPr>
    </w:p>
    <w:p w14:paraId="27B5D341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14:paraId="735086AD">
      <w:pPr>
        <w:spacing w:before="0" w:after="0"/>
        <w:ind w:left="120"/>
        <w:jc w:val="left"/>
      </w:pPr>
    </w:p>
    <w:p w14:paraId="5493F7B3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Изложение (подробный устный и письменный пересказ текста; выборочный устный пересказ текста).</w:t>
      </w:r>
    </w:p>
    <w:p w14:paraId="1C58901B">
      <w:pPr>
        <w:spacing w:before="0" w:after="0"/>
        <w:ind w:left="120"/>
        <w:jc w:val="left"/>
      </w:pPr>
    </w:p>
    <w:p w14:paraId="29A4A54D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Сочинение как вид письменной работы.</w:t>
      </w:r>
    </w:p>
    <w:p w14:paraId="46733A7E">
      <w:pPr>
        <w:spacing w:before="0" w:after="0"/>
        <w:ind w:left="120"/>
        <w:jc w:val="left"/>
      </w:pPr>
    </w:p>
    <w:p w14:paraId="56187186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14:paraId="11E605D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УНИВЕРСАЛЬНЫЕ УЧЕБНЫЕ ДЕЙСТВИЯ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 w14:paraId="067888B2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русского языка в 4 классе позволяет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0592ED30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Познавательные универсальные учебные действия</w:t>
      </w:r>
    </w:p>
    <w:p w14:paraId="3A1B3B9A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Базовые логические действия:</w:t>
      </w:r>
    </w:p>
    <w:p w14:paraId="5C60DCF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основания для сравнения слов, относящихся к разным частям речи; устанавливать основания для сравнения слов, относящихся к одной части речи, отличающихся грамматическими признаками;</w:t>
      </w:r>
    </w:p>
    <w:p w14:paraId="1343C56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группировать слова на основании того, какой частью речи они являются;</w:t>
      </w:r>
    </w:p>
    <w:p w14:paraId="514DBF6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объединять глаголы в группы по определённому признаку (например, время, спряжение);</w:t>
      </w:r>
    </w:p>
    <w:p w14:paraId="5228972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объединять предложения по определённому признаку, самостоятельно устанавливать этот признак;</w:t>
      </w:r>
    </w:p>
    <w:p w14:paraId="33924263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классифицировать предложенные языковые единицы;</w:t>
      </w:r>
    </w:p>
    <w:p w14:paraId="0C490BED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устно характеризовать языковые единицы по заданным признакам;</w:t>
      </w:r>
    </w:p>
    <w:p w14:paraId="0FBC977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изученных понятиях (склонение, спряжение, неопределённая форма, однородные члены предложения, сложное предложение) и соотносить понятие с его краткой характеристикой.</w:t>
      </w:r>
    </w:p>
    <w:p w14:paraId="61DAA22B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Базовые исследовательские действия:</w:t>
      </w:r>
    </w:p>
    <w:p w14:paraId="684901A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несколько вариантов выполнения заданий по русскому языку, выбирать наиболее целесообразный (на основе предложенных критериев);</w:t>
      </w:r>
    </w:p>
    <w:p w14:paraId="326A109D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по предложенному алгоритму различные виды анализа (звуко-буквенный, морфемный, морфологический, синтаксический);</w:t>
      </w:r>
    </w:p>
    <w:p w14:paraId="7821C87B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мини-исследования);</w:t>
      </w:r>
    </w:p>
    <w:p w14:paraId="3761340E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недостаток информации для решения учебной (практической) задачи на основе предложенного алгоритма;</w:t>
      </w:r>
    </w:p>
    <w:p w14:paraId="01DEEDD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прогнозировать возможное развитие речевой ситуации.</w:t>
      </w:r>
    </w:p>
    <w:p w14:paraId="544DDE0C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Работа с информацией:</w:t>
      </w:r>
    </w:p>
    <w:p w14:paraId="06521F9C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источник получения информации, работать со словарями, справочниками в поисках информации, необходимой для решения учебно-практической задачи; находить дополнительную информацию, используя справочники и словари;</w:t>
      </w:r>
    </w:p>
    <w:p w14:paraId="385DF536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достоверную и недостоверную информацию о языковых единицах самостоятельно или на основании предложенного учителем способа её проверки;</w:t>
      </w:r>
    </w:p>
    <w:p w14:paraId="1046E66D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соблюдать элементарные правила информационной безопасности при поиске для выполнения заданий по русскому языку информации в Интернете;</w:t>
      </w:r>
    </w:p>
    <w:p w14:paraId="787357DC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создавать схемы, таблицы для представления информации.</w:t>
      </w:r>
    </w:p>
    <w:p w14:paraId="5D736393">
      <w:pPr>
        <w:spacing w:before="0" w:after="0" w:line="252" w:lineRule="auto"/>
        <w:ind w:left="120"/>
        <w:jc w:val="both"/>
      </w:pPr>
    </w:p>
    <w:p w14:paraId="0232EF14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Коммуникативные универсальные учебные действия</w:t>
      </w:r>
    </w:p>
    <w:p w14:paraId="4F5158BB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Общение:</w:t>
      </w:r>
    </w:p>
    <w:p w14:paraId="5106573D">
      <w:pPr>
        <w:spacing w:before="0" w:after="0" w:line="252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и формулировать суждения, выбирать языковые средства для выражения эмоций в соответствии с целями и условиями общения в знакомой среде;</w:t>
      </w:r>
    </w:p>
    <w:p w14:paraId="4060866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устное высказывание при обосновании правильности написания, при обобщении результатов наблюдения за орфографическим материалом;</w:t>
      </w:r>
    </w:p>
    <w:p w14:paraId="4A0099CF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устные и письменные тексты (описание, рассуждение, повествование), определяя необходимый в данной речевой ситуации тип текста;</w:t>
      </w:r>
    </w:p>
    <w:p w14:paraId="5884E741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подготавливать небольшие публичные выступления;</w:t>
      </w:r>
    </w:p>
    <w:p w14:paraId="0EF49835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подбирать иллюстративный материал (рисунки, фото, плакаты) к тексту выступления.</w:t>
      </w:r>
    </w:p>
    <w:p w14:paraId="4B7241E4">
      <w:pPr>
        <w:spacing w:before="0" w:after="0" w:line="257" w:lineRule="auto"/>
        <w:ind w:left="120"/>
        <w:jc w:val="both"/>
      </w:pPr>
    </w:p>
    <w:p w14:paraId="4F18AEED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Регулятивные универсальные учебные действия</w:t>
      </w:r>
    </w:p>
    <w:p w14:paraId="47501CBB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Самоорганизация:</w:t>
      </w:r>
    </w:p>
    <w:p w14:paraId="6B51349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планировать действия по решению учебной задачи для получения результата;</w:t>
      </w:r>
    </w:p>
    <w:p w14:paraId="32D152A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выстраивать последовательность выбранных действий;</w:t>
      </w:r>
    </w:p>
    <w:p w14:paraId="7BEF6E1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предвидеть трудности и возможные ошибки.</w:t>
      </w:r>
    </w:p>
    <w:p w14:paraId="078FDB47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Самоконтроль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 w14:paraId="258A1917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контролировать процесс и результат выполнения задания, корректировать учебные действия для преодоления ошибок;</w:t>
      </w:r>
    </w:p>
    <w:p w14:paraId="70ED9C18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ошибки в своей и чужих работах, устанавливать их причины;</w:t>
      </w:r>
    </w:p>
    <w:p w14:paraId="27E1333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по предложенным критериям общий результат деятельности и свой вклад в неё;</w:t>
      </w:r>
    </w:p>
    <w:p w14:paraId="4C1D7749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оценку своей работы.</w:t>
      </w:r>
    </w:p>
    <w:p w14:paraId="64A3FEB2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Совместная деятельность:</w:t>
      </w:r>
    </w:p>
    <w:p w14:paraId="6ACA608F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14:paraId="643DF17A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готовность руководить, выполнять поручения, подчиняться;</w:t>
      </w:r>
    </w:p>
    <w:p w14:paraId="173AEC01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ответственно выполнять свою часть работы;</w:t>
      </w:r>
    </w:p>
    <w:p w14:paraId="2594876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свой вклад в общий результат;</w:t>
      </w:r>
    </w:p>
    <w:p w14:paraId="6138B048">
      <w:pPr>
        <w:spacing w:before="0" w:after="0"/>
        <w:ind w:left="120"/>
        <w:jc w:val="left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выполнять совместные проектные задания с использованием предложенных образцов, планов, идей. </w:t>
      </w:r>
    </w:p>
    <w:p w14:paraId="1007C8A9">
      <w:pPr>
        <w:spacing w:before="0" w:after="0" w:line="264" w:lineRule="auto"/>
        <w:ind w:left="120"/>
        <w:jc w:val="both"/>
      </w:pPr>
      <w:bookmarkStart w:id="12" w:name="_ftn1"/>
      <w:r>
        <w:fldChar w:fldCharType="begin"/>
      </w:r>
      <w:r>
        <w:instrText xml:space="preserve"> HYPERLINK \l "_ftnref1" \h </w:instrText>
      </w:r>
      <w:r>
        <w:fldChar w:fldCharType="separate"/>
      </w:r>
      <w:r>
        <w:rPr>
          <w:rFonts w:ascii="Times New Roman" w:hAnsi="Times New Roman"/>
          <w:b w:val="0"/>
          <w:i w:val="0"/>
          <w:color w:val="0000FF"/>
          <w:u w:val="single"/>
        </w:rPr>
        <w:t>#_ftnref1</w:t>
      </w:r>
      <w:r>
        <w:rPr>
          <w:rFonts w:ascii="Times New Roman" w:hAnsi="Times New Roman"/>
          <w:b w:val="0"/>
          <w:i w:val="0"/>
          <w:color w:val="0000FF"/>
          <w:u w:val="single"/>
        </w:rPr>
        <w:fldChar w:fldCharType="end"/>
      </w:r>
      <w:bookmarkEnd w:id="12"/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  <w:r>
        <w:rPr>
          <w:rFonts w:ascii="Times New Roman" w:hAnsi="Times New Roman"/>
          <w:b w:val="0"/>
          <w:i w:val="0"/>
          <w:color w:val="333333"/>
          <w:sz w:val="28"/>
        </w:rPr>
        <w:t>Раздел «Графика» в учебном курсе «Обучения грамоте» изучается параллельно с разделом «Чтение», поэтому на этот раздел отдельные часы в тематическом планировании не предусмотрены.</w:t>
      </w:r>
    </w:p>
    <w:p w14:paraId="5B5B998C">
      <w:pPr>
        <w:spacing w:before="0" w:after="0" w:line="264" w:lineRule="auto"/>
        <w:ind w:left="120"/>
        <w:jc w:val="both"/>
      </w:pPr>
      <w:bookmarkStart w:id="13" w:name="_ftn1"/>
      <w:r>
        <w:fldChar w:fldCharType="begin"/>
      </w:r>
      <w:r>
        <w:instrText xml:space="preserve"> HYPERLINK "https://workprogram.edsoo.ru/templates/2487137#_ftnref1" \h </w:instrText>
      </w:r>
      <w:r>
        <w:fldChar w:fldCharType="separate"/>
      </w:r>
      <w:r>
        <w:rPr>
          <w:rFonts w:ascii="Times New Roman" w:hAnsi="Times New Roman"/>
          <w:b w:val="0"/>
          <w:i w:val="0"/>
          <w:color w:val="004CFF"/>
          <w:sz w:val="21"/>
          <w:u w:val="single"/>
          <w:shd w:val="clear" w:fill="FFFFFF"/>
        </w:rPr>
        <w:t>https://workprogram.edsoo.ru/templates/2487137#_ftnref1</w:t>
      </w:r>
      <w:r>
        <w:rPr>
          <w:rFonts w:ascii="Times New Roman" w:hAnsi="Times New Roman"/>
          <w:b w:val="0"/>
          <w:i w:val="0"/>
          <w:color w:val="004CFF"/>
          <w:sz w:val="21"/>
          <w:u w:val="single"/>
          <w:shd w:val="clear" w:fill="FFFFFF"/>
        </w:rPr>
        <w:fldChar w:fldCharType="end"/>
      </w:r>
      <w:bookmarkEnd w:id="13"/>
      <w:r>
        <w:rPr>
          <w:rFonts w:ascii="Times New Roman" w:hAnsi="Times New Roman"/>
          <w:b w:val="0"/>
          <w:i w:val="0"/>
          <w:color w:val="333333"/>
          <w:sz w:val="28"/>
        </w:rPr>
        <w:t xml:space="preserve"> Раздел «Орфография и пунктуация» в учебном курсе «Обучения грамоте» изучается параллельно с разделом «Письмо», поэтому на этот раздел в тематическом планировании отдельные часы не предусмотрены. </w:t>
      </w:r>
    </w:p>
    <w:p w14:paraId="7ACC607D">
      <w:pPr>
        <w:spacing w:before="0" w:after="0" w:line="264" w:lineRule="auto"/>
        <w:ind w:left="120"/>
        <w:jc w:val="both"/>
      </w:pPr>
      <w:bookmarkStart w:id="14" w:name="_ftn1"/>
      <w:r>
        <w:fldChar w:fldCharType="begin"/>
      </w:r>
      <w:r>
        <w:instrText xml:space="preserve"> HYPERLINK "https://workprogram.edsoo.ru/templates/2487137#_ftnref1" \h </w:instrText>
      </w:r>
      <w:r>
        <w:fldChar w:fldCharType="separate"/>
      </w:r>
      <w:r>
        <w:rPr>
          <w:rFonts w:ascii="Times New Roman" w:hAnsi="Times New Roman"/>
          <w:b w:val="0"/>
          <w:i w:val="0"/>
          <w:color w:val="004CFF"/>
          <w:sz w:val="21"/>
          <w:u w:val="single"/>
          <w:shd w:val="clear" w:fill="FFFFFF"/>
        </w:rPr>
        <w:t>https://workprogram.edsoo.ru/templates/2487137#_ftnref1</w:t>
      </w:r>
      <w:r>
        <w:rPr>
          <w:rFonts w:ascii="Times New Roman" w:hAnsi="Times New Roman"/>
          <w:b w:val="0"/>
          <w:i w:val="0"/>
          <w:color w:val="004CFF"/>
          <w:sz w:val="21"/>
          <w:u w:val="single"/>
          <w:shd w:val="clear" w:fill="FFFFFF"/>
        </w:rPr>
        <w:fldChar w:fldCharType="end"/>
      </w:r>
      <w:bookmarkEnd w:id="14"/>
      <w:r>
        <w:rPr>
          <w:rFonts w:ascii="Times New Roman" w:hAnsi="Times New Roman"/>
          <w:b w:val="0"/>
          <w:i w:val="0"/>
          <w:color w:val="333333"/>
          <w:sz w:val="28"/>
        </w:rPr>
        <w:t xml:space="preserve"> Программное содержание раздела «Орфоэпия» изучается во всех разделах учебного предмета «Русский язык», поэтому на этот раздел в тематическом планировании отдельные часы не предусмотрены.</w:t>
      </w:r>
    </w:p>
    <w:p w14:paraId="5CFB3B4D">
      <w:pPr>
        <w:sectPr>
          <w:pgSz w:w="11906" w:h="16383"/>
          <w:cols w:space="720" w:num="1"/>
        </w:sectPr>
      </w:pPr>
      <w:bookmarkStart w:id="15" w:name="block-68138330"/>
    </w:p>
    <w:bookmarkEnd w:id="5"/>
    <w:bookmarkEnd w:id="15"/>
    <w:p w14:paraId="43F5B860">
      <w:pPr>
        <w:numPr>
          <w:ilvl w:val="0"/>
          <w:numId w:val="3"/>
        </w:numPr>
        <w:spacing w:before="0" w:after="0"/>
        <w:jc w:val="left"/>
      </w:pPr>
      <w:bookmarkStart w:id="16" w:name="block-68138328"/>
      <w:r>
        <w:rPr>
          <w:rFonts w:ascii="Times New Roman" w:hAnsi="Times New Roman"/>
          <w:b/>
          <w:i w:val="0"/>
          <w:color w:val="000000"/>
          <w:sz w:val="28"/>
        </w:rPr>
        <w:t>ПЛАНИРУЕМЫЕ РЕЗУЛЬТАТЫ ОСВОЕНИЯ ПРОГРАММЫ ПО РУССКОМУ ЯЗЫКУ НА УРОВНЕ НАЧАЛЬНОГО ОБЩЕГО ОБРАЗОВАНИЯ</w:t>
      </w:r>
    </w:p>
    <w:p w14:paraId="327F20F9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14:paraId="043D25BF">
      <w:pPr>
        <w:spacing w:before="0" w:after="0" w:line="264" w:lineRule="auto"/>
        <w:ind w:left="120"/>
        <w:jc w:val="both"/>
      </w:pPr>
    </w:p>
    <w:p w14:paraId="7EC0233B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ЛИЧНОСТНЫЕ РЕЗУЛЬТАТЫ</w:t>
      </w:r>
    </w:p>
    <w:p w14:paraId="6FD0BECC">
      <w:pPr>
        <w:spacing w:before="0" w:after="0" w:line="264" w:lineRule="auto"/>
        <w:ind w:left="120"/>
        <w:jc w:val="both"/>
      </w:pPr>
    </w:p>
    <w:p w14:paraId="68938FEA">
      <w:pPr>
        <w:spacing w:before="0" w:after="0" w:line="269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pacing w:val="-2"/>
          <w:sz w:val="28"/>
        </w:rPr>
        <w:t>В результате изучения русского языка на уровне начального общего образования у обучающегося будут сформированы личностные результаты:</w:t>
      </w:r>
    </w:p>
    <w:p w14:paraId="2D44810E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1)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  <w:r>
        <w:rPr>
          <w:rFonts w:ascii="Times New Roman" w:hAnsi="Times New Roman"/>
          <w:b/>
          <w:i w:val="0"/>
          <w:color w:val="000000"/>
          <w:sz w:val="28"/>
        </w:rPr>
        <w:t>гражданско-патриотическое воспитание:</w:t>
      </w:r>
    </w:p>
    <w:p w14:paraId="4F0E5FEA">
      <w:pPr>
        <w:numPr>
          <w:ilvl w:val="0"/>
          <w:numId w:val="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14:paraId="7CE98D3A">
      <w:pPr>
        <w:numPr>
          <w:ilvl w:val="0"/>
          <w:numId w:val="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14:paraId="0686019E">
      <w:pPr>
        <w:numPr>
          <w:ilvl w:val="0"/>
          <w:numId w:val="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14:paraId="6F991F14">
      <w:pPr>
        <w:numPr>
          <w:ilvl w:val="0"/>
          <w:numId w:val="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проявление уважения к своему и другим народам, формируемое в том числе на основе примеров из текстов, с которыми идёт работа на уроках русского языка;</w:t>
      </w:r>
    </w:p>
    <w:p w14:paraId="03004C79">
      <w:pPr>
        <w:numPr>
          <w:ilvl w:val="0"/>
          <w:numId w:val="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14:paraId="70D26A94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2)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  <w:r>
        <w:rPr>
          <w:rFonts w:ascii="Times New Roman" w:hAnsi="Times New Roman"/>
          <w:b/>
          <w:i w:val="0"/>
          <w:color w:val="000000"/>
          <w:sz w:val="28"/>
        </w:rPr>
        <w:t>духовно-нравственное воспитание:</w:t>
      </w:r>
    </w:p>
    <w:p w14:paraId="3535A329">
      <w:pPr>
        <w:numPr>
          <w:ilvl w:val="0"/>
          <w:numId w:val="5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осознание языка как одной из главных духовно-нравственных ценностей народа;</w:t>
      </w:r>
    </w:p>
    <w:p w14:paraId="6613BBE9">
      <w:pPr>
        <w:numPr>
          <w:ilvl w:val="0"/>
          <w:numId w:val="5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признание индивидуальности каждого человека с использованием собственного жизненного и читательского опыта;</w:t>
      </w:r>
    </w:p>
    <w:p w14:paraId="3487720F">
      <w:pPr>
        <w:numPr>
          <w:ilvl w:val="0"/>
          <w:numId w:val="5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проявление сопереживания, уважения и доброжелательности, в том числе с использованием языковых средств для выражения своего состояния и чувств;</w:t>
      </w:r>
    </w:p>
    <w:p w14:paraId="337D18BD">
      <w:pPr>
        <w:numPr>
          <w:ilvl w:val="0"/>
          <w:numId w:val="5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14:paraId="28714B5F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3)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  <w:r>
        <w:rPr>
          <w:rFonts w:ascii="Times New Roman" w:hAnsi="Times New Roman"/>
          <w:b/>
          <w:i w:val="0"/>
          <w:color w:val="000000"/>
          <w:sz w:val="28"/>
        </w:rPr>
        <w:t>эстетическое воспитание:</w:t>
      </w:r>
    </w:p>
    <w:p w14:paraId="417087C8">
      <w:pPr>
        <w:numPr>
          <w:ilvl w:val="0"/>
          <w:numId w:val="6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14:paraId="6E146B7C">
      <w:pPr>
        <w:numPr>
          <w:ilvl w:val="0"/>
          <w:numId w:val="6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14:paraId="51AD15D3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4)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  <w:r>
        <w:rPr>
          <w:rFonts w:ascii="Times New Roman" w:hAnsi="Times New Roman"/>
          <w:b/>
          <w:i w:val="0"/>
          <w:color w:val="000000"/>
          <w:sz w:val="28"/>
        </w:rPr>
        <w:t>физическое воспитание, формирование культуры здоровья и эмоционального благополучия:</w:t>
      </w:r>
    </w:p>
    <w:p w14:paraId="311683F6">
      <w:pPr>
        <w:numPr>
          <w:ilvl w:val="0"/>
          <w:numId w:val="7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14:paraId="46AA14A3">
      <w:pPr>
        <w:numPr>
          <w:ilvl w:val="0"/>
          <w:numId w:val="7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бережное отношение к физическому и психическому здоровью, проявляющееся в выборе приемлемых способов речевого самовыражения соблюдении норм речевого этикета и правил общения;</w:t>
      </w:r>
    </w:p>
    <w:p w14:paraId="1CB3FA2C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5) трудовое воспитание:</w:t>
      </w:r>
    </w:p>
    <w:p w14:paraId="63DC3610">
      <w:pPr>
        <w:numPr>
          <w:ilvl w:val="0"/>
          <w:numId w:val="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14:paraId="57FB0BE1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6) экологическое воспитание:</w:t>
      </w:r>
    </w:p>
    <w:p w14:paraId="68D48538">
      <w:pPr>
        <w:numPr>
          <w:ilvl w:val="0"/>
          <w:numId w:val="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бережное отношение к природе, формируемое в процессе работы с текстами;</w:t>
      </w:r>
    </w:p>
    <w:p w14:paraId="25CD10F7">
      <w:pPr>
        <w:numPr>
          <w:ilvl w:val="0"/>
          <w:numId w:val="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неприятие действий, приносящих вред природе;</w:t>
      </w:r>
    </w:p>
    <w:p w14:paraId="50386B99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7) ценность научного познания:</w:t>
      </w:r>
    </w:p>
    <w:p w14:paraId="4225BB46">
      <w:pPr>
        <w:numPr>
          <w:ilvl w:val="0"/>
          <w:numId w:val="1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14:paraId="3E2AA7DA">
      <w:pPr>
        <w:numPr>
          <w:ilvl w:val="0"/>
          <w:numId w:val="1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14:paraId="71A125BD">
      <w:pPr>
        <w:spacing w:before="0" w:after="0"/>
        <w:ind w:left="120"/>
        <w:jc w:val="left"/>
      </w:pPr>
    </w:p>
    <w:p w14:paraId="7A8D49EF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МЕТАПРЕДМЕТНЫЕ РЕЗУЛЬТАТЫ</w:t>
      </w:r>
    </w:p>
    <w:p w14:paraId="66B23EA6">
      <w:pPr>
        <w:spacing w:before="0" w:after="0" w:line="264" w:lineRule="auto"/>
        <w:ind w:left="120"/>
        <w:jc w:val="both"/>
      </w:pPr>
    </w:p>
    <w:p w14:paraId="508A9FAE">
      <w:pPr>
        <w:spacing w:before="0" w:after="0"/>
        <w:ind w:left="120"/>
        <w:jc w:val="left"/>
      </w:pPr>
    </w:p>
    <w:p w14:paraId="777AA090">
      <w:pPr>
        <w:spacing w:before="0" w:after="0" w:line="257" w:lineRule="auto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результате изучения русского языка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4C802B25">
      <w:pPr>
        <w:spacing w:before="0" w:after="0"/>
        <w:ind w:left="120"/>
        <w:jc w:val="left"/>
      </w:pPr>
    </w:p>
    <w:p w14:paraId="1FE0C301">
      <w:pPr>
        <w:spacing w:before="0" w:after="0"/>
        <w:ind w:left="120"/>
        <w:jc w:val="left"/>
      </w:pPr>
    </w:p>
    <w:p w14:paraId="72364B52">
      <w:pPr>
        <w:spacing w:before="0" w:after="0" w:line="257" w:lineRule="auto"/>
        <w:ind w:left="120"/>
        <w:jc w:val="both"/>
      </w:pPr>
    </w:p>
    <w:p w14:paraId="03F65DE0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Познавательные универсальные учебные действия</w:t>
      </w:r>
    </w:p>
    <w:p w14:paraId="4A07308A">
      <w:pPr>
        <w:spacing w:before="0" w:after="0"/>
        <w:ind w:left="120"/>
        <w:jc w:val="left"/>
      </w:pPr>
    </w:p>
    <w:p w14:paraId="72C0A517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Базовые логические действия: </w:t>
      </w:r>
    </w:p>
    <w:p w14:paraId="6DF58872">
      <w:pPr>
        <w:numPr>
          <w:ilvl w:val="0"/>
          <w:numId w:val="1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другие); устанавливать аналогии языковых единиц;</w:t>
      </w:r>
    </w:p>
    <w:p w14:paraId="3DAF7A04">
      <w:pPr>
        <w:numPr>
          <w:ilvl w:val="0"/>
          <w:numId w:val="1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объединять объекты (языковые единицы) по определённому признаку;</w:t>
      </w:r>
    </w:p>
    <w:p w14:paraId="7730794D">
      <w:pPr>
        <w:numPr>
          <w:ilvl w:val="0"/>
          <w:numId w:val="1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14:paraId="4F3DC16E">
      <w:pPr>
        <w:numPr>
          <w:ilvl w:val="0"/>
          <w:numId w:val="1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14:paraId="5CAB7F8F">
      <w:pPr>
        <w:numPr>
          <w:ilvl w:val="0"/>
          <w:numId w:val="1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14:paraId="236AEC47">
      <w:pPr>
        <w:numPr>
          <w:ilvl w:val="0"/>
          <w:numId w:val="1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причинно-следственные связи в ситуациях наблюдения за языковым материалом, делать выводы.</w:t>
      </w:r>
    </w:p>
    <w:p w14:paraId="35AC7A74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Базовые исследовательские действия:</w:t>
      </w:r>
    </w:p>
    <w:p w14:paraId="66F8DE58">
      <w:pPr>
        <w:numPr>
          <w:ilvl w:val="0"/>
          <w:numId w:val="12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 помощью учителя формулировать цель, планировать изменения языкового объекта, речевой ситуации;</w:t>
      </w:r>
    </w:p>
    <w:p w14:paraId="4CE16821">
      <w:pPr>
        <w:numPr>
          <w:ilvl w:val="0"/>
          <w:numId w:val="12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14:paraId="0E29C480">
      <w:pPr>
        <w:numPr>
          <w:ilvl w:val="0"/>
          <w:numId w:val="12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по предложенному плану несложное лингвистическое мини-исследование, выполнять по предложенному плану проектное задание;</w:t>
      </w:r>
    </w:p>
    <w:p w14:paraId="7E3238F7">
      <w:pPr>
        <w:numPr>
          <w:ilvl w:val="0"/>
          <w:numId w:val="12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формулировать с помощью учителя вопросы в процессе анализа предложенного языкового материала;</w:t>
      </w:r>
    </w:p>
    <w:p w14:paraId="14150B6D">
      <w:pPr>
        <w:numPr>
          <w:ilvl w:val="0"/>
          <w:numId w:val="12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прогнозировать возможное развитие процессов, событий и их последствия в аналогичных или сходных ситуациях.</w:t>
      </w:r>
    </w:p>
    <w:p w14:paraId="006BE173">
      <w:pPr>
        <w:spacing w:before="0" w:after="0" w:line="257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Работа с информацией:</w:t>
      </w:r>
    </w:p>
    <w:p w14:paraId="0D544179">
      <w:pPr>
        <w:numPr>
          <w:ilvl w:val="0"/>
          <w:numId w:val="13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источник получения информации: нужный словарь для получения запрашиваемой информации, для уточнения;</w:t>
      </w:r>
    </w:p>
    <w:p w14:paraId="40B79ABE">
      <w:pPr>
        <w:numPr>
          <w:ilvl w:val="0"/>
          <w:numId w:val="13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14:paraId="675078C7">
      <w:pPr>
        <w:numPr>
          <w:ilvl w:val="0"/>
          <w:numId w:val="13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14:paraId="79B4AACF">
      <w:pPr>
        <w:numPr>
          <w:ilvl w:val="0"/>
          <w:numId w:val="13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Интернете (информации о написании и произношении слова, о значении слова, о происхождении слова, о синонимах слова);</w:t>
      </w:r>
    </w:p>
    <w:p w14:paraId="1C071C2C">
      <w:pPr>
        <w:numPr>
          <w:ilvl w:val="0"/>
          <w:numId w:val="13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и создавать текстовую, видео, графическую, звуковую информацию в соответствии с учебной задачей;</w:t>
      </w:r>
    </w:p>
    <w:p w14:paraId="0E735066">
      <w:pPr>
        <w:numPr>
          <w:ilvl w:val="0"/>
          <w:numId w:val="13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14:paraId="43A8E0A0">
      <w:pPr>
        <w:spacing w:before="0" w:after="0" w:line="257" w:lineRule="auto"/>
        <w:ind w:left="120"/>
        <w:jc w:val="both"/>
      </w:pPr>
    </w:p>
    <w:p w14:paraId="1E810D31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Коммуникативные универсальные учебные действия</w:t>
      </w:r>
    </w:p>
    <w:p w14:paraId="37FF8535">
      <w:pPr>
        <w:spacing w:before="0" w:after="0"/>
        <w:ind w:left="120"/>
        <w:jc w:val="left"/>
      </w:pPr>
    </w:p>
    <w:p w14:paraId="3FAE7874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Общение:</w:t>
      </w:r>
    </w:p>
    <w:p w14:paraId="5D5DFCB8">
      <w:pPr>
        <w:numPr>
          <w:ilvl w:val="0"/>
          <w:numId w:val="1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14:paraId="778194CB">
      <w:pPr>
        <w:numPr>
          <w:ilvl w:val="0"/>
          <w:numId w:val="1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уважительное отношение к собеседнику, соблюдать правила ведения диалоги и дискуссии;</w:t>
      </w:r>
    </w:p>
    <w:p w14:paraId="46710B26">
      <w:pPr>
        <w:numPr>
          <w:ilvl w:val="0"/>
          <w:numId w:val="1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признавать возможность существования разных точек зрения;</w:t>
      </w:r>
    </w:p>
    <w:p w14:paraId="5C70521C">
      <w:pPr>
        <w:numPr>
          <w:ilvl w:val="0"/>
          <w:numId w:val="1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корректно и аргументированно высказывать своё мнение;</w:t>
      </w:r>
    </w:p>
    <w:p w14:paraId="205D3613">
      <w:pPr>
        <w:numPr>
          <w:ilvl w:val="0"/>
          <w:numId w:val="1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речевое высказывание в соответствии с поставленной задачей;</w:t>
      </w:r>
    </w:p>
    <w:p w14:paraId="6BD5A427">
      <w:pPr>
        <w:numPr>
          <w:ilvl w:val="0"/>
          <w:numId w:val="1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14:paraId="4C61FFE3">
      <w:pPr>
        <w:numPr>
          <w:ilvl w:val="0"/>
          <w:numId w:val="1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подготавливать небольшие публичные выступления о результатах парной и групповой работы, о результатах наблюдения, выполненного мини-исследования, проектного задания;</w:t>
      </w:r>
    </w:p>
    <w:p w14:paraId="1B313801">
      <w:pPr>
        <w:numPr>
          <w:ilvl w:val="0"/>
          <w:numId w:val="14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подбирать иллюстративный материал (рисунки, фото, плакаты) к тексту выступления.</w:t>
      </w:r>
    </w:p>
    <w:p w14:paraId="247C4734">
      <w:pPr>
        <w:spacing w:before="0" w:after="0" w:line="252" w:lineRule="auto"/>
        <w:ind w:left="120"/>
        <w:jc w:val="both"/>
      </w:pPr>
    </w:p>
    <w:p w14:paraId="3CBBF050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Регулятивные универсальные учебные действия</w:t>
      </w:r>
    </w:p>
    <w:p w14:paraId="574BB2C0">
      <w:pPr>
        <w:spacing w:before="0" w:after="0"/>
        <w:ind w:left="120"/>
        <w:jc w:val="left"/>
      </w:pPr>
    </w:p>
    <w:p w14:paraId="43D3E64F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Самоорганизация:</w:t>
      </w:r>
    </w:p>
    <w:p w14:paraId="2699887E">
      <w:pPr>
        <w:numPr>
          <w:ilvl w:val="0"/>
          <w:numId w:val="15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планировать действия по решению учебной задачи для получения результата;</w:t>
      </w:r>
    </w:p>
    <w:p w14:paraId="18CC7C0B">
      <w:pPr>
        <w:numPr>
          <w:ilvl w:val="0"/>
          <w:numId w:val="15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выстраивать последовательность выбранных действий.</w:t>
      </w:r>
    </w:p>
    <w:p w14:paraId="24A68E65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Самоконтроль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 w14:paraId="461F96CE">
      <w:pPr>
        <w:numPr>
          <w:ilvl w:val="0"/>
          <w:numId w:val="16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причины успеха (неудач) учебной деятельности;</w:t>
      </w:r>
    </w:p>
    <w:p w14:paraId="33068611">
      <w:pPr>
        <w:numPr>
          <w:ilvl w:val="0"/>
          <w:numId w:val="16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корректировать свои учебные действия для преодоления речевых и орфографических ошибок;</w:t>
      </w:r>
    </w:p>
    <w:p w14:paraId="5D1437F0">
      <w:pPr>
        <w:numPr>
          <w:ilvl w:val="0"/>
          <w:numId w:val="16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14:paraId="14B65492">
      <w:pPr>
        <w:numPr>
          <w:ilvl w:val="0"/>
          <w:numId w:val="16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ошибку, допущенную при работе с языковым материалом, находить орфографическую и пунктуационную ошибки;</w:t>
      </w:r>
    </w:p>
    <w:p w14:paraId="3764C1AF">
      <w:pPr>
        <w:numPr>
          <w:ilvl w:val="0"/>
          <w:numId w:val="16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результаты своей деятельности и деятельности других обучающихся, объективно оценивать их по предложенным критериям.</w:t>
      </w:r>
    </w:p>
    <w:p w14:paraId="5E7484DF">
      <w:pPr>
        <w:spacing w:before="0" w:after="0" w:line="252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Совместная деятельность:</w:t>
      </w:r>
    </w:p>
    <w:p w14:paraId="717273DA">
      <w:pPr>
        <w:numPr>
          <w:ilvl w:val="0"/>
          <w:numId w:val="17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14:paraId="40F3198A">
      <w:pPr>
        <w:numPr>
          <w:ilvl w:val="0"/>
          <w:numId w:val="17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14:paraId="4CF60A39">
      <w:pPr>
        <w:numPr>
          <w:ilvl w:val="0"/>
          <w:numId w:val="17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готовность руководить, выполнять поручения, подчиняться, самостоятельно разрешать конфликты;</w:t>
      </w:r>
    </w:p>
    <w:p w14:paraId="7680AD4D">
      <w:pPr>
        <w:numPr>
          <w:ilvl w:val="0"/>
          <w:numId w:val="17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ответственно выполнять свою часть работы;</w:t>
      </w:r>
    </w:p>
    <w:p w14:paraId="1988F3EF">
      <w:pPr>
        <w:numPr>
          <w:ilvl w:val="0"/>
          <w:numId w:val="17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оценивать свой вклад в общий результат;</w:t>
      </w:r>
    </w:p>
    <w:p w14:paraId="209A8326">
      <w:pPr>
        <w:numPr>
          <w:ilvl w:val="0"/>
          <w:numId w:val="17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pacing w:val="-4"/>
          <w:sz w:val="28"/>
        </w:rPr>
        <w:t>выполнять совместные проектные задания с использованием предложенных образцов.</w:t>
      </w:r>
    </w:p>
    <w:p w14:paraId="3CC2E7BE">
      <w:pPr>
        <w:spacing w:before="0" w:after="0" w:line="252" w:lineRule="auto"/>
        <w:ind w:left="120"/>
        <w:jc w:val="both"/>
      </w:pPr>
    </w:p>
    <w:p w14:paraId="4701C58F">
      <w:pPr>
        <w:spacing w:before="0" w:after="0" w:line="264" w:lineRule="auto"/>
        <w:ind w:firstLine="60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ПРЕДМЕТНЫЕ РЕЗУЛЬТАТЫ</w:t>
      </w:r>
    </w:p>
    <w:p w14:paraId="5BBD7E7F">
      <w:pPr>
        <w:spacing w:before="0" w:after="0" w:line="264" w:lineRule="auto"/>
        <w:ind w:left="120"/>
        <w:jc w:val="both"/>
      </w:pPr>
    </w:p>
    <w:p w14:paraId="117A5DEA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1 КЛАСС</w:t>
      </w:r>
    </w:p>
    <w:p w14:paraId="44841D82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/>
          <w:i w:val="0"/>
          <w:color w:val="000000"/>
          <w:sz w:val="28"/>
        </w:rPr>
        <w:t>в первом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научится:</w:t>
      </w:r>
    </w:p>
    <w:p w14:paraId="20B8CFF1">
      <w:pPr>
        <w:spacing w:before="0" w:after="0" w:line="264" w:lineRule="auto"/>
        <w:ind w:left="120"/>
        <w:jc w:val="both"/>
      </w:pPr>
    </w:p>
    <w:p w14:paraId="7B5DBDC6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слово и предложение; выделять слова из предложений;</w:t>
      </w:r>
    </w:p>
    <w:p w14:paraId="7F7FC9ED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выделять звуки из слова;</w:t>
      </w:r>
    </w:p>
    <w:p w14:paraId="59D28ECA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гласные и согласные звуки (в том числе различать в словах согласный звук и гласный звук );</w:t>
      </w:r>
    </w:p>
    <w:p w14:paraId="6F56DD5B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ударные и безударные гласные звуки;</w:t>
      </w:r>
    </w:p>
    <w:p w14:paraId="248A17E8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согласные звуки: мягкие и твёрдые, звонкие и глухие (вне слова и в слове);</w:t>
      </w:r>
    </w:p>
    <w:p w14:paraId="0A5ED19D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понятия «звук» и «буква»;</w:t>
      </w:r>
    </w:p>
    <w:p w14:paraId="6B38DBDF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14:paraId="52FDBD5F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обозначать на письме мягкость согласных звуков буквами «е», «ё», «ю», «я» и буквой «ь» в конце слова;</w:t>
      </w:r>
    </w:p>
    <w:p w14:paraId="6EF5A4AA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14:paraId="68804E17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писать аккуратным разборчивым почерком прописные и строчные буквы, соединения букв, слова;</w:t>
      </w:r>
    </w:p>
    <w:p w14:paraId="20420D8B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«жи», «ши» (в положении под ударением), «ча», «ща», «чу», «щу»; непроверяемые гласные и согласные (перечень слов в орфографическом словаре учебника);</w:t>
      </w:r>
    </w:p>
    <w:p w14:paraId="2A3360B1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правильно списывать (без пропусков и искажений букв) слова и предложения, тексты объёмом не более 25 слов;</w:t>
      </w:r>
    </w:p>
    <w:p w14:paraId="2F3E7262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писать под диктовку (без пропусков и искажений букв) слова, предложения из 3–5 слов, тексты объёмом не более 20 слов, правописание которых не расходится с произношением;</w:t>
      </w:r>
    </w:p>
    <w:p w14:paraId="71582545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и исправлять ошибки по изученным правилам;</w:t>
      </w:r>
    </w:p>
    <w:p w14:paraId="49AC507F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прослушанный текст;</w:t>
      </w:r>
    </w:p>
    <w:p w14:paraId="2BB6A6D4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14:paraId="5A51EE19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в тексте слова, значение которых требует уточнения;</w:t>
      </w:r>
    </w:p>
    <w:p w14:paraId="12B27045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составлять предложение из набора форм слов;</w:t>
      </w:r>
    </w:p>
    <w:p w14:paraId="6A526EEB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устно составлять текст из 3–5 предложений по сюжетным картинкам и на основе наблюдений;</w:t>
      </w:r>
    </w:p>
    <w:p w14:paraId="29D0C25F">
      <w:pPr>
        <w:numPr>
          <w:ilvl w:val="0"/>
          <w:numId w:val="18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изученные понятия в процессе решения учебных задач.</w:t>
      </w:r>
    </w:p>
    <w:p w14:paraId="77977350">
      <w:pPr>
        <w:spacing w:before="0" w:after="0" w:line="264" w:lineRule="auto"/>
        <w:ind w:left="120"/>
        <w:jc w:val="both"/>
      </w:pPr>
    </w:p>
    <w:p w14:paraId="627B2CE8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2 КЛАСС</w:t>
      </w:r>
    </w:p>
    <w:p w14:paraId="364CB75B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во </w:t>
      </w:r>
      <w:r>
        <w:rPr>
          <w:rFonts w:ascii="Times New Roman" w:hAnsi="Times New Roman"/>
          <w:b/>
          <w:i w:val="0"/>
          <w:color w:val="000000"/>
          <w:sz w:val="28"/>
        </w:rPr>
        <w:t xml:space="preserve">втором классе </w:t>
      </w:r>
      <w:r>
        <w:rPr>
          <w:rFonts w:ascii="Times New Roman" w:hAnsi="Times New Roman"/>
          <w:b w:val="0"/>
          <w:i w:val="0"/>
          <w:color w:val="000000"/>
          <w:sz w:val="28"/>
        </w:rPr>
        <w:t>обучающийся научится:</w:t>
      </w:r>
    </w:p>
    <w:p w14:paraId="4E7794AF">
      <w:pPr>
        <w:spacing w:before="0" w:after="0" w:line="264" w:lineRule="auto"/>
        <w:ind w:left="120"/>
        <w:jc w:val="both"/>
      </w:pPr>
    </w:p>
    <w:p w14:paraId="707109D4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осознавать язык как основное средство общения;</w:t>
      </w:r>
    </w:p>
    <w:p w14:paraId="5BB7A5E9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14:paraId="0BC43EA2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количество слогов в слове; делить слово на слоги (в том числе слова со стечением согласных);</w:t>
      </w:r>
    </w:p>
    <w:p w14:paraId="58B99EAC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соотношение звукового и буквенного состава слова, в том числе с учётом функций букв «е», «ё», «ю», «я»;</w:t>
      </w:r>
    </w:p>
    <w:p w14:paraId="1F0CA7B2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обозначать на письме мягкость согласных звуков буквой мягкий знак в середине слова;</w:t>
      </w:r>
    </w:p>
    <w:p w14:paraId="0E0BFEB6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однокоренные слова;</w:t>
      </w:r>
    </w:p>
    <w:p w14:paraId="5587675A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выделять в слове корень (простые случаи);</w:t>
      </w:r>
    </w:p>
    <w:p w14:paraId="4E4954D5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выделять в слове окончание;</w:t>
      </w:r>
    </w:p>
    <w:p w14:paraId="7EC3F043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14:paraId="2E799392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слова, отвечающие на вопросы «кто?», «что?»;</w:t>
      </w:r>
    </w:p>
    <w:p w14:paraId="4194C1AD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слова, отвечающие на вопросы «что делать?», «что сделать?» и другие;</w:t>
      </w:r>
    </w:p>
    <w:p w14:paraId="57F3312A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слова, отвечающие на вопросы «какой?», «какая?», «какое?», «какие?»;</w:t>
      </w:r>
    </w:p>
    <w:p w14:paraId="2A79C263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pacing w:val="-4"/>
          <w:sz w:val="28"/>
        </w:rPr>
        <w:t>определять вид предложения по цели высказывания и по эмоциональной окраске;</w:t>
      </w:r>
    </w:p>
    <w:p w14:paraId="7B6E1979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место орфограммы в слове и между словами по изученным правилам;</w:t>
      </w:r>
    </w:p>
    <w:p w14:paraId="1516AA10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изученные правила правописания, в том числе: сочетания «чк», «чн», «чт»; «щн»; «нч»;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</w:p>
    <w:p w14:paraId="26BF6278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правильно списывать (без пропусков и искажений букв) слова и предложения, тексты объёмом не более 50 слов;</w:t>
      </w:r>
    </w:p>
    <w:p w14:paraId="6F5DB6B1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14:paraId="1A91DB0C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и исправлять ошибки по изученным правилам;</w:t>
      </w:r>
    </w:p>
    <w:p w14:paraId="522D0E63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пользоваться толковым, орфографическим, орфоэпическим словарями учебника;</w:t>
      </w:r>
    </w:p>
    <w:p w14:paraId="24A17C84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устное диалогическое и монологическое высказывания (2–4 предложения на определённую тему, по наблюдениям) с соблюдением орфоэпических норм, правильной интонации;</w:t>
      </w:r>
    </w:p>
    <w:p w14:paraId="183A991A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простые выводы на основе прочитанного (услышанного) устно и письменно (1–2 предложения);</w:t>
      </w:r>
    </w:p>
    <w:p w14:paraId="5B0649AB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составлять предложения из слов, устанавливая между ними смысловую связь по вопросам;</w:t>
      </w:r>
    </w:p>
    <w:p w14:paraId="22D97FE2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тему текста и озаглавливать текст, отражая его тему;</w:t>
      </w:r>
    </w:p>
    <w:p w14:paraId="1B222A7A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составлять текст из разрозненных предложений, частей текста;</w:t>
      </w:r>
    </w:p>
    <w:p w14:paraId="1F67D5F0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писать подробное изложение повествовательного текста объёмом 30–45 слов с использованием вопросов;</w:t>
      </w:r>
    </w:p>
    <w:p w14:paraId="7C48A905">
      <w:pPr>
        <w:numPr>
          <w:ilvl w:val="0"/>
          <w:numId w:val="19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14:paraId="1E82DEDA">
      <w:pPr>
        <w:spacing w:before="0" w:after="0" w:line="264" w:lineRule="auto"/>
        <w:ind w:left="120"/>
        <w:jc w:val="both"/>
      </w:pPr>
    </w:p>
    <w:p w14:paraId="35A18EDA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3 КЛАСС</w:t>
      </w:r>
    </w:p>
    <w:p w14:paraId="22237BFD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в </w:t>
      </w:r>
      <w:r>
        <w:rPr>
          <w:rFonts w:ascii="Times New Roman" w:hAnsi="Times New Roman"/>
          <w:b/>
          <w:i w:val="0"/>
          <w:color w:val="000000"/>
          <w:sz w:val="28"/>
        </w:rPr>
        <w:t xml:space="preserve">третьем классе </w:t>
      </w:r>
      <w:r>
        <w:rPr>
          <w:rFonts w:ascii="Times New Roman" w:hAnsi="Times New Roman"/>
          <w:b w:val="0"/>
          <w:i w:val="0"/>
          <w:color w:val="000000"/>
          <w:sz w:val="28"/>
        </w:rPr>
        <w:t>обучающийся научится:</w:t>
      </w:r>
    </w:p>
    <w:p w14:paraId="1CE14033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объяснять значение русского языка как государственного языка Российской Федерации;</w:t>
      </w:r>
    </w:p>
    <w:p w14:paraId="2800B525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характеризовать, сравнивать, классифицировать звуки вне слова и в слове по заданным параметрам;</w:t>
      </w:r>
    </w:p>
    <w:p w14:paraId="4A24DCD3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производить звуко-буквенный анализ слова (в словах с орфограммами; без транскрибирования);</w:t>
      </w:r>
    </w:p>
    <w:p w14:paraId="1DAF1BDE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«е», «ё», «ю», «я», в словах с разделительными «ь», «ъ», в словах с непроизносимыми согласными;</w:t>
      </w:r>
    </w:p>
    <w:p w14:paraId="1FCF5280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14:paraId="35630A8F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в словах с однозначно выделяемыми морфемами окончание, корень, приставку, суффикс;</w:t>
      </w:r>
    </w:p>
    <w:p w14:paraId="650CC57C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случаи употребления синонимов и антонимов; подбирать синонимы и антонимы к словам разных частей речи;</w:t>
      </w:r>
    </w:p>
    <w:p w14:paraId="2A416437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слова, употребляемые в прямом и переносном значении (простые случаи);</w:t>
      </w:r>
    </w:p>
    <w:p w14:paraId="4B0FECDF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значение слова в тексте;</w:t>
      </w:r>
    </w:p>
    <w:p w14:paraId="46BDC00F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14:paraId="37BBD051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имена прилагательные; определять грамматические признаки имён прилагательных: род, число, падеж;</w:t>
      </w:r>
    </w:p>
    <w:p w14:paraId="6F8557E4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14:paraId="7775CB2F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 изменять глагол по временам (простые случаи), в прошедшем времени – по родам;</w:t>
      </w:r>
    </w:p>
    <w:p w14:paraId="0ECF9A48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личные местоимения (в начальной форме);</w:t>
      </w:r>
    </w:p>
    <w:p w14:paraId="37A41842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личные местоимения для устранения неоправданных повторов в тексте;</w:t>
      </w:r>
    </w:p>
    <w:p w14:paraId="1D9C43DC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предлоги и приставки;</w:t>
      </w:r>
    </w:p>
    <w:p w14:paraId="17B4C88B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вид предложения по цели высказывания и по эмоциональной окраске;</w:t>
      </w:r>
    </w:p>
    <w:p w14:paraId="7E40FE81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главные и второстепенные (без деления на виды) члены предложения;</w:t>
      </w:r>
    </w:p>
    <w:p w14:paraId="24106134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распространённые и нераспространённые предложения;</w:t>
      </w:r>
    </w:p>
    <w:p w14:paraId="5D211B9B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место орфограммы в слове и между словами по изученным правилам;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шипящих на конце имён существительных; не с глаголами; раздельное написание предлогов со словами;</w:t>
      </w:r>
    </w:p>
    <w:p w14:paraId="0FE97492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правильно списывать слова, предложения, тексты объёмом не более 70 слов;</w:t>
      </w:r>
    </w:p>
    <w:p w14:paraId="0D4AF706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писать под диктовку тексты объёмом не более 65 слов с учётом изученных правил правописания;</w:t>
      </w:r>
    </w:p>
    <w:p w14:paraId="3C013810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и исправлять ошибки по изученным правилам;</w:t>
      </w:r>
    </w:p>
    <w:p w14:paraId="374097EA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тексты разных типов, находить в тексте заданную информацию;</w:t>
      </w:r>
    </w:p>
    <w:p w14:paraId="1454C4E4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устно и письменно на основе прочитанной (услышанной) информации простые выводы (1–2 предложения);</w:t>
      </w:r>
    </w:p>
    <w:p w14:paraId="6F1E19C9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устное диалогическое и монологическое высказывания (3–5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(2–4 предложения), содержащие приглашение, просьбу, извинение, благодарность, отказ, с использованием норм речевого этикета;</w:t>
      </w:r>
    </w:p>
    <w:p w14:paraId="3AA4A30C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связь предложений в тексте (с помощью личных местоимений, синонимов, союзов «и», «а», «но»);</w:t>
      </w:r>
    </w:p>
    <w:p w14:paraId="0D8AB6A2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ключевые слова в тексте;</w:t>
      </w:r>
    </w:p>
    <w:p w14:paraId="256535E9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тему текста и основную мысль текста;</w:t>
      </w:r>
    </w:p>
    <w:p w14:paraId="5120E9F4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части текста (абзацы) и отражать с помощью ключевых слов или предложений их смысловое содержание;</w:t>
      </w:r>
    </w:p>
    <w:p w14:paraId="167905B8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составлять план текста, создавать по нему текст и корректировать текст;</w:t>
      </w:r>
    </w:p>
    <w:p w14:paraId="44EB54FE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писать подробное изложение по заданному, коллективно или самостоятельно составленному плану;</w:t>
      </w:r>
    </w:p>
    <w:p w14:paraId="3AEAF6E7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14:paraId="35D8F4BC">
      <w:pPr>
        <w:numPr>
          <w:ilvl w:val="0"/>
          <w:numId w:val="20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уточнять значение слова с помощью толкового словаря.</w:t>
      </w:r>
    </w:p>
    <w:p w14:paraId="13948A97">
      <w:pPr>
        <w:spacing w:before="0" w:after="0" w:line="264" w:lineRule="auto"/>
        <w:ind w:left="120"/>
        <w:jc w:val="both"/>
      </w:pPr>
    </w:p>
    <w:p w14:paraId="71B6AFC3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/>
          <w:i w:val="0"/>
          <w:color w:val="000000"/>
          <w:sz w:val="28"/>
        </w:rPr>
        <w:t>4 КЛАСС</w:t>
      </w:r>
    </w:p>
    <w:p w14:paraId="7B593A4A">
      <w:pPr>
        <w:spacing w:before="0" w:after="0" w:line="264" w:lineRule="auto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/>
          <w:i w:val="0"/>
          <w:color w:val="000000"/>
          <w:sz w:val="28"/>
        </w:rPr>
        <w:t>в четвёртом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научится:</w:t>
      </w:r>
    </w:p>
    <w:p w14:paraId="3B1BEEBD">
      <w:pPr>
        <w:spacing w:before="0" w:after="0" w:line="264" w:lineRule="auto"/>
        <w:ind w:left="120"/>
        <w:jc w:val="both"/>
      </w:pPr>
    </w:p>
    <w:p w14:paraId="5193B5D2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осознавать многообразие языков и культур на территории Российской Федерации, осознавать язык как одну из главных духовно-нравственных ценностей народа;</w:t>
      </w:r>
    </w:p>
    <w:p w14:paraId="02BB50B1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объяснять роль языка как основного средства общения;</w:t>
      </w:r>
    </w:p>
    <w:p w14:paraId="510D205B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14:paraId="03B5E476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осознавать правильную устную и письменную речь как показатель общей культуры человека;</w:t>
      </w:r>
    </w:p>
    <w:p w14:paraId="4615B16C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звуко-буквенный разбор слов (в соответствии с предложенным в учебнике алгоритмом);</w:t>
      </w:r>
    </w:p>
    <w:p w14:paraId="14F7E820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подбирать к предложенным словам синонимы; подбирать к предложенным словам антонимы;</w:t>
      </w:r>
    </w:p>
    <w:p w14:paraId="2BCF2917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в речи слова, значение которых требует уточнения, определять значение слова по контексту;</w:t>
      </w:r>
    </w:p>
    <w:p w14:paraId="3E34D40E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14:paraId="19FA6904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14:paraId="03E5843C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14:paraId="5A8C2165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14:paraId="5BBA467F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14:paraId="07505A1F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грамматические признаки личного местоимения в начальной форме: лицо, число, род (у местоимений 3го лица в единственном числе); использовать личные местоимения для устранения неоправданных повторов в тексте;</w:t>
      </w:r>
    </w:p>
    <w:p w14:paraId="17253925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предложение, словосочетание и слово;</w:t>
      </w:r>
    </w:p>
    <w:p w14:paraId="3637D648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классифицировать предложения по цели высказывания и по эмоциональной окраске;</w:t>
      </w:r>
    </w:p>
    <w:p w14:paraId="2227AFAB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распространённые и нераспространённые предложения;</w:t>
      </w:r>
    </w:p>
    <w:p w14:paraId="4BAA8F46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14:paraId="1D333092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разграничивать простые распространённые и сложные предложения, состоящие из двух простых (сложносочинённые с союзами «и», «а», «но» и бессоюзные сложные предложения без называния терминов); составлять простые распространённые и сложные предложения, состоящие из двух простых (сложносочинённые с союзами «и», «а», «но» и бессоюзные сложные предложения без называния терминов);</w:t>
      </w:r>
    </w:p>
    <w:p w14:paraId="2B5DEC62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производить синтаксический разбор простого предложения;</w:t>
      </w:r>
    </w:p>
    <w:p w14:paraId="440EA3CA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место орфограммы в слове и между словами по изученным правилам;</w:t>
      </w:r>
    </w:p>
    <w:p w14:paraId="5A2D43B1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кроме существительных на «-мя», «-ий», «-ие», «-ия», на «-ья», например, «гостья»; на «-ье», например, ожерелье во множественном числе, а также кроме собственных имён существительных на «-ов», «-ин», «-ий»); безударные падежные окончания имён прилагательных; мягкий знак после шипящих на конце глаголов в форме 2-го лица единственного числа; наличие или отсутствие мягкого знака в глаголах на «-ться» и «-тся»; безударные личные окончания глаголов; знаки препинания в предложениях с однородными членами, соединёнными союзами «и», «а», «но» и без союзов;</w:t>
      </w:r>
    </w:p>
    <w:p w14:paraId="1746DB7F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правильно списывать тексты объёмом не более 85 слов;</w:t>
      </w:r>
    </w:p>
    <w:p w14:paraId="2B5CE88C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писать под диктовку тексты объёмом не более 80 слов с учётом изученных правил правописания;</w:t>
      </w:r>
    </w:p>
    <w:p w14:paraId="025E59DD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и исправлять орфографические и пунктуационные ошибки по изученным правилам;</w:t>
      </w:r>
    </w:p>
    <w:p w14:paraId="6A3D6F0B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осознавать ситуацию общения (с какой целью, с кем, где происходит общение); выбирать языковые средства в ситуации общения;</w:t>
      </w:r>
    </w:p>
    <w:p w14:paraId="4B0AC307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устное диалогическое и монологическое высказывания (4–6 предложений), соблюдая орфоэпические нормы, правильную интонацию, нормы речевого взаимодействия;</w:t>
      </w:r>
    </w:p>
    <w:p w14:paraId="4A6212A6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небольшие устные и письменные тексты (3–5 предложений) для конкретной ситуации письменного общения (письма, поздравительные открытки, объявления и другие);</w:t>
      </w:r>
    </w:p>
    <w:p w14:paraId="05FA4BC7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тему и основную мысль текста; самостоятельно озаглавливать текст с использованием темы или основной мысли;</w:t>
      </w:r>
    </w:p>
    <w:p w14:paraId="39656509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корректировать порядок предложений и частей текста;</w:t>
      </w:r>
    </w:p>
    <w:p w14:paraId="6DF06398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составлять план к заданным текстам;</w:t>
      </w:r>
    </w:p>
    <w:p w14:paraId="675FEB44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подробный пересказ текста (устно и письменно);</w:t>
      </w:r>
    </w:p>
    <w:p w14:paraId="5CBF40AC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выборочный пересказ текста (устно);</w:t>
      </w:r>
    </w:p>
    <w:p w14:paraId="239B8A6D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писать (после предварительной подготовки) сочинения по заданным темам;</w:t>
      </w:r>
    </w:p>
    <w:p w14:paraId="4C996036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использовать ознакомительное чтение в соответствии с поставленной задачей;</w:t>
      </w:r>
    </w:p>
    <w:p w14:paraId="1BDEAF82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объяснять своими словами значение изученных понятий; использовать изученные понятия;</w:t>
      </w:r>
    </w:p>
    <w:p w14:paraId="1A282CEC">
      <w:pPr>
        <w:numPr>
          <w:ilvl w:val="0"/>
          <w:numId w:val="21"/>
        </w:numPr>
        <w:spacing w:before="0" w:after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уточнять значение слова с помощью справочных изданий, в том числе из числа верифицированных электронных ресурсов, включённых в федеральный перечень.</w:t>
      </w:r>
    </w:p>
    <w:p w14:paraId="408A0D01">
      <w:pPr>
        <w:sectPr>
          <w:pgSz w:w="11906" w:h="16383"/>
          <w:cols w:space="720" w:num="1"/>
        </w:sectPr>
      </w:pPr>
      <w:bookmarkStart w:id="17" w:name="block-68138328"/>
    </w:p>
    <w:bookmarkEnd w:id="16"/>
    <w:bookmarkEnd w:id="17"/>
    <w:p w14:paraId="4C57675E">
      <w:pPr>
        <w:spacing w:before="0" w:after="0"/>
        <w:ind w:left="120"/>
        <w:jc w:val="left"/>
      </w:pPr>
      <w:bookmarkStart w:id="18" w:name="block-68138329"/>
      <w:r>
        <w:rPr>
          <w:rFonts w:ascii="Times New Roman" w:hAnsi="Times New Roman"/>
          <w:b/>
          <w:i w:val="0"/>
          <w:color w:val="000000"/>
          <w:sz w:val="28"/>
        </w:rPr>
        <w:t xml:space="preserve"> ТЕМАТИЧЕСКОЕ ПЛАНИРОВАНИЕ </w:t>
      </w:r>
    </w:p>
    <w:p w14:paraId="071E4AAA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1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9"/>
        <w:gridCol w:w="4108"/>
        <w:gridCol w:w="1546"/>
        <w:gridCol w:w="1643"/>
        <w:gridCol w:w="1717"/>
        <w:gridCol w:w="2713"/>
      </w:tblGrid>
      <w:tr w14:paraId="2F34DA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F0305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78CA53DA">
            <w:pPr>
              <w:spacing w:before="0" w:after="0"/>
              <w:ind w:left="135"/>
              <w:jc w:val="left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9C3E0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7D5716A6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31269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FCF039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25B54F30">
            <w:pPr>
              <w:spacing w:before="0" w:after="0"/>
              <w:ind w:left="135"/>
              <w:jc w:val="left"/>
            </w:pPr>
          </w:p>
        </w:tc>
      </w:tr>
      <w:tr w14:paraId="159B778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0D583DF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8F8F740">
            <w:pPr>
              <w:jc w:val="left"/>
            </w:pP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2C1D04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691D8ABE">
            <w:pPr>
              <w:spacing w:before="0" w:after="0"/>
              <w:ind w:left="135"/>
              <w:jc w:val="left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DFF586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30961AC1">
            <w:pPr>
              <w:spacing w:before="0" w:after="0"/>
              <w:ind w:left="135"/>
              <w:jc w:val="left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316127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4D5029A8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03870C3">
            <w:pPr>
              <w:jc w:val="left"/>
            </w:pPr>
          </w:p>
        </w:tc>
      </w:tr>
      <w:tr w14:paraId="3D084B6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02819C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Обучение грамоте</w:t>
            </w:r>
          </w:p>
        </w:tc>
      </w:tr>
      <w:tr w14:paraId="3BF606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73EBF7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BA5A2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107D4E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36F49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74E0B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E3E6474">
            <w:pPr>
              <w:spacing w:before="0" w:after="0"/>
              <w:ind w:left="135"/>
              <w:jc w:val="left"/>
            </w:pPr>
          </w:p>
        </w:tc>
      </w:tr>
      <w:tr w14:paraId="4A083F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AADA57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9A6B3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7A3D49B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44502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2746AA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3F401951">
            <w:pPr>
              <w:spacing w:before="0" w:after="0"/>
              <w:ind w:left="135"/>
              <w:jc w:val="left"/>
            </w:pPr>
          </w:p>
        </w:tc>
      </w:tr>
      <w:tr w14:paraId="3B1093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4ABEB5A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C5DD3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26DED64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70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79607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70F9DA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5C9E4C0">
            <w:pPr>
              <w:spacing w:before="0" w:after="0"/>
              <w:ind w:left="135"/>
              <w:jc w:val="left"/>
            </w:pPr>
          </w:p>
        </w:tc>
      </w:tr>
      <w:tr w14:paraId="25C58D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3E642BB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F65635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0391C2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1F15B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72418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1385FE3B">
            <w:pPr>
              <w:spacing w:before="0" w:after="0"/>
              <w:ind w:left="135"/>
              <w:jc w:val="left"/>
            </w:pPr>
          </w:p>
        </w:tc>
      </w:tr>
      <w:tr w14:paraId="6229D5D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744C3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23EF29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7E872EB">
            <w:pPr>
              <w:jc w:val="left"/>
            </w:pPr>
          </w:p>
        </w:tc>
      </w:tr>
      <w:tr w14:paraId="1FF194F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607B53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Систематический курс</w:t>
            </w:r>
          </w:p>
        </w:tc>
      </w:tr>
      <w:tr w14:paraId="5C10683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394486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A7D08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0821B30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E117B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E0554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29D490F">
            <w:pPr>
              <w:spacing w:before="0" w:after="0"/>
              <w:ind w:left="135"/>
              <w:jc w:val="left"/>
            </w:pPr>
          </w:p>
        </w:tc>
      </w:tr>
      <w:tr w14:paraId="398A9A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123AC8E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558D8F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280DF1A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C4354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75BBB6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33CE4B3A">
            <w:pPr>
              <w:spacing w:before="0" w:after="0"/>
              <w:ind w:left="135"/>
              <w:jc w:val="left"/>
            </w:pPr>
          </w:p>
        </w:tc>
      </w:tr>
      <w:tr w14:paraId="6D0A63D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61037D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B3515C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6A89A3C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0BF98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84145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D25C38B">
            <w:pPr>
              <w:spacing w:before="0" w:after="0"/>
              <w:ind w:left="135"/>
              <w:jc w:val="left"/>
            </w:pPr>
          </w:p>
        </w:tc>
      </w:tr>
      <w:tr w14:paraId="3D00AF0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34E6A7E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941BAD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62040A9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E0320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2BC4B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EBD5CB2">
            <w:pPr>
              <w:spacing w:before="0" w:after="0"/>
              <w:ind w:left="135"/>
              <w:jc w:val="left"/>
            </w:pPr>
          </w:p>
        </w:tc>
      </w:tr>
      <w:tr w14:paraId="23EABA8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330822C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5CDFFB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78C5B85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334029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21CC3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739C7BE">
            <w:pPr>
              <w:spacing w:before="0" w:after="0"/>
              <w:ind w:left="135"/>
              <w:jc w:val="left"/>
            </w:pPr>
          </w:p>
        </w:tc>
      </w:tr>
      <w:tr w14:paraId="7897EA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DDF957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80AD5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1EDAA5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8878A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2ED9DE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8AB2076">
            <w:pPr>
              <w:spacing w:before="0" w:after="0"/>
              <w:ind w:left="135"/>
              <w:jc w:val="left"/>
            </w:pPr>
          </w:p>
        </w:tc>
      </w:tr>
      <w:tr w14:paraId="586D90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73D4BD4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4C1A4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2BE00C0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41263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6F60AC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5CA957F">
            <w:pPr>
              <w:spacing w:before="0" w:after="0"/>
              <w:ind w:left="135"/>
              <w:jc w:val="left"/>
            </w:pPr>
          </w:p>
        </w:tc>
      </w:tr>
      <w:tr w14:paraId="0351B8D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107CB4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2DC45F8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D2B4F6C">
            <w:pPr>
              <w:jc w:val="left"/>
            </w:pPr>
          </w:p>
        </w:tc>
      </w:tr>
      <w:tr w14:paraId="0393C8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37A14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3CA2967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B9C40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7D7C6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0DFE7D79">
            <w:pPr>
              <w:spacing w:before="0" w:after="0"/>
              <w:ind w:left="135"/>
              <w:jc w:val="left"/>
            </w:pPr>
          </w:p>
        </w:tc>
      </w:tr>
      <w:tr w14:paraId="6614BFF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2AE78D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4988B52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C0376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0CB0903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5E40B1D">
            <w:pPr>
              <w:jc w:val="left"/>
            </w:pPr>
          </w:p>
        </w:tc>
      </w:tr>
    </w:tbl>
    <w:p w14:paraId="5E1F939E">
      <w:pPr>
        <w:sectPr>
          <w:pgSz w:w="16383" w:h="11906" w:orient="landscape"/>
          <w:cols w:space="720" w:num="1"/>
        </w:sectPr>
      </w:pPr>
    </w:p>
    <w:p w14:paraId="06397EAC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2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7"/>
        <w:gridCol w:w="4094"/>
        <w:gridCol w:w="1551"/>
        <w:gridCol w:w="1645"/>
        <w:gridCol w:w="1717"/>
        <w:gridCol w:w="2722"/>
      </w:tblGrid>
      <w:tr w14:paraId="6AC6F9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8B94E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62C00B0F">
            <w:pPr>
              <w:spacing w:before="0" w:after="0"/>
              <w:ind w:left="135"/>
              <w:jc w:val="left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4159B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36612596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76FBF2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BEB7C8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62D4CCE4">
            <w:pPr>
              <w:spacing w:before="0" w:after="0"/>
              <w:ind w:left="135"/>
              <w:jc w:val="left"/>
            </w:pPr>
          </w:p>
        </w:tc>
      </w:tr>
      <w:tr w14:paraId="43B460D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40F800E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2B8D388">
            <w:pPr>
              <w:jc w:val="left"/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56F8E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558A7262">
            <w:pPr>
              <w:spacing w:before="0" w:after="0"/>
              <w:ind w:left="135"/>
              <w:jc w:val="left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63326F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1C27AC0D">
            <w:pPr>
              <w:spacing w:before="0" w:after="0"/>
              <w:ind w:left="135"/>
              <w:jc w:val="left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ECCCA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09E0F88E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E1F0094">
            <w:pPr>
              <w:jc w:val="left"/>
            </w:pPr>
          </w:p>
        </w:tc>
      </w:tr>
      <w:tr w14:paraId="355B29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21D0F6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9073A4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EAA68B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0B2065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EA9D5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4786F140">
            <w:pPr>
              <w:spacing w:before="0" w:after="0"/>
              <w:ind w:left="135"/>
              <w:jc w:val="left"/>
            </w:pPr>
          </w:p>
        </w:tc>
      </w:tr>
      <w:tr w14:paraId="23EB48E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A69610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F535B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49E9B8C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0D37D1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C7B95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B64E09F">
            <w:pPr>
              <w:spacing w:before="0" w:after="0"/>
              <w:ind w:left="135"/>
              <w:jc w:val="left"/>
            </w:pPr>
          </w:p>
        </w:tc>
      </w:tr>
      <w:tr w14:paraId="6EF965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939CB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F25640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45A989B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461CB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6145CC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4B08DA47">
            <w:pPr>
              <w:spacing w:before="0" w:after="0"/>
              <w:ind w:left="135"/>
              <w:jc w:val="left"/>
            </w:pPr>
          </w:p>
        </w:tc>
      </w:tr>
      <w:tr w14:paraId="2762F6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89111D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902FE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23FB9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60725F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16278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5757B1A6">
            <w:pPr>
              <w:spacing w:before="0" w:after="0"/>
              <w:ind w:left="135"/>
              <w:jc w:val="left"/>
            </w:pPr>
          </w:p>
        </w:tc>
      </w:tr>
      <w:tr w14:paraId="4D6C713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98233B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EE021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2EDFCD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5185C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518F43E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57CFA49">
            <w:pPr>
              <w:spacing w:before="0" w:after="0"/>
              <w:ind w:left="135"/>
              <w:jc w:val="left"/>
            </w:pPr>
          </w:p>
        </w:tc>
      </w:tr>
      <w:tr w14:paraId="668507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B5F904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D5A5F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1567DC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F6C91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682F0F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1C916C8">
            <w:pPr>
              <w:spacing w:before="0" w:after="0"/>
              <w:ind w:left="135"/>
              <w:jc w:val="left"/>
            </w:pPr>
          </w:p>
        </w:tc>
      </w:tr>
      <w:tr w14:paraId="3492D4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58EC70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F0EFC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D0F5F2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3A7CA03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923E45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257FAE8">
            <w:pPr>
              <w:spacing w:before="0" w:after="0"/>
              <w:ind w:left="135"/>
              <w:jc w:val="left"/>
            </w:pPr>
          </w:p>
        </w:tc>
      </w:tr>
      <w:tr w14:paraId="632D1C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6D4E33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3A0FE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14F85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C53B9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49857A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8040BCE">
            <w:pPr>
              <w:spacing w:before="0" w:after="0"/>
              <w:ind w:left="135"/>
              <w:jc w:val="left"/>
            </w:pPr>
          </w:p>
        </w:tc>
      </w:tr>
      <w:tr w14:paraId="5202EB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1BB45E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782E14E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34150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03305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4B5CB43B">
            <w:pPr>
              <w:spacing w:before="0" w:after="0"/>
              <w:ind w:left="135"/>
              <w:jc w:val="left"/>
            </w:pPr>
          </w:p>
        </w:tc>
      </w:tr>
      <w:tr w14:paraId="1D32F1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7223C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3C9FE2D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672826A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D04DB1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8D7C842">
            <w:pPr>
              <w:jc w:val="left"/>
            </w:pPr>
          </w:p>
        </w:tc>
      </w:tr>
    </w:tbl>
    <w:p w14:paraId="2BAEF6B5">
      <w:pPr>
        <w:sectPr>
          <w:pgSz w:w="16383" w:h="11906" w:orient="landscape"/>
          <w:cols w:space="720" w:num="1"/>
        </w:sectPr>
      </w:pPr>
    </w:p>
    <w:p w14:paraId="6FF36E66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3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55"/>
        <w:gridCol w:w="4044"/>
        <w:gridCol w:w="1534"/>
        <w:gridCol w:w="1621"/>
        <w:gridCol w:w="1692"/>
        <w:gridCol w:w="2850"/>
      </w:tblGrid>
      <w:tr w14:paraId="1F81AF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03EDCD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3ACBC101">
            <w:pPr>
              <w:spacing w:before="0" w:after="0"/>
              <w:ind w:left="135"/>
              <w:jc w:val="left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AB21F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659135EC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1BB768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B8CAAD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033CCD64">
            <w:pPr>
              <w:spacing w:before="0" w:after="0"/>
              <w:ind w:left="135"/>
              <w:jc w:val="left"/>
            </w:pPr>
          </w:p>
        </w:tc>
      </w:tr>
      <w:tr w14:paraId="7E7055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3989A395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82001AA">
            <w:pPr>
              <w:jc w:val="left"/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7763E08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794D7AEE">
            <w:pPr>
              <w:spacing w:before="0" w:after="0"/>
              <w:ind w:left="135"/>
              <w:jc w:val="left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4EB79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33536F30">
            <w:pPr>
              <w:spacing w:before="0" w:after="0"/>
              <w:ind w:left="135"/>
              <w:jc w:val="left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BEFA1C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09A82A9E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57E224F">
            <w:pPr>
              <w:jc w:val="left"/>
            </w:pPr>
          </w:p>
        </w:tc>
      </w:tr>
      <w:tr w14:paraId="7B0C2A4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3103BA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E72C60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7B330C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565525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18C31F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5EC66B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"https://m.edsoo.ru/7f410de8"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https://m.edsoo.ru/7f410de8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60C033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A890B1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3D4E7C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32881B7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33B4B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17E14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A7FB0A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"https://m.edsoo.ru/7f410de8"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https://m.edsoo.ru/7f410de8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33C32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384397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7C5FE4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12A72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A066BC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39DFC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33832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"https://m.edsoo.ru/7f410de8"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https://m.edsoo.ru/7f410de8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FEA292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94C38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4B099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2A1E4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2185B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50F9C3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535FED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"https://m.edsoo.ru/7f410de8"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https://m.edsoo.ru/7f410de8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1C84C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702A8A3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C082C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C4D88D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6032F1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11D40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474AB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"https://m.edsoo.ru/7f410de8"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https://m.edsoo.ru/7f410de8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AD07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32CEA63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2C229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5F4952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7E9AEF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535ACD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59518A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"https://m.edsoo.ru/7f410de8"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https://m.edsoo.ru/7f410de8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BA8835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0050C51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629AE6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3CEA2A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B0619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B1C3C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0CFF87F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"https://m.edsoo.ru/7f410de8"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https://m.edsoo.ru/7f410de8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6BD65B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57E8CE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F64A3B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2E857AB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162BC1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72951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47EE61B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"https://m.edsoo.ru/7f410de8"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https://m.edsoo.ru/7f410de8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ACFB1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877B99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4443D3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75851D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5F31F2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FDDAB4D">
            <w:pPr>
              <w:spacing w:before="0" w:after="0"/>
              <w:ind w:left="135"/>
              <w:jc w:val="left"/>
            </w:pPr>
          </w:p>
        </w:tc>
      </w:tr>
      <w:tr w14:paraId="3C801B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CC258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2670AA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238F80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2949B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DF9709A">
            <w:pPr>
              <w:jc w:val="left"/>
            </w:pPr>
          </w:p>
        </w:tc>
      </w:tr>
    </w:tbl>
    <w:p w14:paraId="639D304A">
      <w:pPr>
        <w:sectPr>
          <w:pgSz w:w="16383" w:h="11906" w:orient="landscape"/>
          <w:cols w:space="720" w:num="1"/>
        </w:sectPr>
      </w:pPr>
    </w:p>
    <w:p w14:paraId="03CFF112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4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55"/>
        <w:gridCol w:w="4044"/>
        <w:gridCol w:w="1534"/>
        <w:gridCol w:w="1621"/>
        <w:gridCol w:w="1692"/>
        <w:gridCol w:w="2850"/>
      </w:tblGrid>
      <w:tr w14:paraId="62F4B7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CC21E1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0052DB09">
            <w:pPr>
              <w:spacing w:before="0" w:after="0"/>
              <w:ind w:left="135"/>
              <w:jc w:val="left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FC0904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5548DE74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C0315C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C874C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4E98CA62">
            <w:pPr>
              <w:spacing w:before="0" w:after="0"/>
              <w:ind w:left="135"/>
              <w:jc w:val="left"/>
            </w:pPr>
          </w:p>
        </w:tc>
      </w:tr>
      <w:tr w14:paraId="2DC79E4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FE56B17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CDEF0B8">
            <w:pPr>
              <w:jc w:val="left"/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4F7972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55156E7E">
            <w:pPr>
              <w:spacing w:before="0" w:after="0"/>
              <w:ind w:left="135"/>
              <w:jc w:val="left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42C538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105AA655">
            <w:pPr>
              <w:spacing w:before="0" w:after="0"/>
              <w:ind w:left="135"/>
              <w:jc w:val="left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F08E58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79E8142E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3D67A90B">
            <w:pPr>
              <w:jc w:val="left"/>
            </w:pPr>
          </w:p>
        </w:tc>
      </w:tr>
      <w:tr w14:paraId="10BDF6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622CB4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DF598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25942D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FEE6A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33364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543783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"https://m.edsoo.ru/7f411da6"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https://m.edsoo.ru/7f411da6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A271C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DD47C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6D76F7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3243209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29C03E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844FF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49845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"https://m.edsoo.ru/7f411da6"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https://m.edsoo.ru/7f411da6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C1976A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623C734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2B9C4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396FE1F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63BBCF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2E787F9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7F5437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"https://m.edsoo.ru/7f411da6"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https://m.edsoo.ru/7f411da6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CD902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04D36F9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7ED59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389F934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07AE59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65DDB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D733B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"https://m.edsoo.ru/7f411da6"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https://m.edsoo.ru/7f411da6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C21437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1B03B4C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A190BA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AEA500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55431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7CC1CD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F25A7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"https://m.edsoo.ru/7f411da6"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https://m.edsoo.ru/7f411da6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174736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4962244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44595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16AD7E3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1BF6F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504ADC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5B8144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"https://m.edsoo.ru/7f411da6"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https://m.edsoo.ru/7f411da6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A7ADD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069629E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A903FF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514C368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F6EA0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CC8119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3B2324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"https://m.edsoo.ru/7f411da6"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https://m.edsoo.ru/7f411da6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A8E668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14:paraId="294A8C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554F7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14:paraId="6932ED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438F13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04AED7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28E382A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"https://m.edsoo.ru/7f411da6"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https://m.edsoo.ru/7f411da6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5805E8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04F4F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6BF83FA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0826B31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405AAB0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62A52EF1">
            <w:pPr>
              <w:spacing w:before="0" w:after="0"/>
              <w:ind w:left="135"/>
              <w:jc w:val="left"/>
            </w:pPr>
          </w:p>
        </w:tc>
      </w:tr>
      <w:tr w14:paraId="25CEF4C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C20C1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14:paraId="02E72E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14:paraId="51B5B7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14:paraId="304C014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14:paraId="192A3F97">
            <w:pPr>
              <w:jc w:val="left"/>
            </w:pPr>
          </w:p>
        </w:tc>
      </w:tr>
    </w:tbl>
    <w:p w14:paraId="3087EB48">
      <w:pPr>
        <w:sectPr>
          <w:pgSz w:w="16383" w:h="11906" w:orient="landscape"/>
          <w:cols w:space="720" w:num="1"/>
        </w:sectPr>
      </w:pPr>
    </w:p>
    <w:p w14:paraId="3AFB2EA0">
      <w:pPr>
        <w:sectPr>
          <w:pgSz w:w="16383" w:h="11906" w:orient="landscape"/>
          <w:cols w:space="720" w:num="1"/>
        </w:sectPr>
      </w:pPr>
      <w:bookmarkStart w:id="19" w:name="block-68138329"/>
    </w:p>
    <w:bookmarkEnd w:id="18"/>
    <w:bookmarkEnd w:id="19"/>
    <w:p w14:paraId="05F9B759">
      <w:pPr>
        <w:spacing w:before="0" w:after="0"/>
        <w:ind w:left="120"/>
        <w:jc w:val="left"/>
      </w:pPr>
      <w:bookmarkStart w:id="20" w:name="block-68138331"/>
      <w:r>
        <w:rPr>
          <w:rFonts w:ascii="Times New Roman" w:hAnsi="Times New Roman"/>
          <w:b/>
          <w:i w:val="0"/>
          <w:color w:val="000000"/>
          <w:sz w:val="28"/>
        </w:rPr>
        <w:t xml:space="preserve"> ВАРИАНТ 1. ПОУРОЧНОЕ ПЛАНИРОВАНИЕ ДЛЯ ПЕДАГОГОВ, ИСПОЛЬЗУЮЩИХ УЧЕБНИКИ «АЗБУКА» (АВТОРЫ В.Г. ГОРЕЦКИЙ И ДР.), «РУССКИЙ ЯЗЫК. 1-4 КЛАСС. (АВТОРЫ В.П. КАНАКИНА, В.Г. ГОРЕЦКИЙ) </w:t>
      </w:r>
    </w:p>
    <w:p w14:paraId="46A7717B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1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3"/>
        <w:gridCol w:w="4696"/>
        <w:gridCol w:w="1243"/>
        <w:gridCol w:w="1474"/>
        <w:gridCol w:w="1575"/>
        <w:gridCol w:w="1111"/>
        <w:gridCol w:w="1914"/>
      </w:tblGrid>
      <w:tr w14:paraId="5E43DDA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022DF6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38143C59">
            <w:pPr>
              <w:spacing w:before="0" w:after="0"/>
              <w:ind w:left="135"/>
              <w:jc w:val="left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5F97D7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Тема урока </w:t>
            </w:r>
          </w:p>
          <w:p w14:paraId="278069E7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32643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E87AC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Дата изучения </w:t>
            </w:r>
          </w:p>
          <w:p w14:paraId="4170891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88F83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1838283B">
            <w:pPr>
              <w:spacing w:before="0" w:after="0"/>
              <w:ind w:left="135"/>
              <w:jc w:val="left"/>
            </w:pPr>
          </w:p>
        </w:tc>
      </w:tr>
      <w:tr w14:paraId="2E254A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3C3758E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E502366">
            <w:pPr>
              <w:jc w:val="left"/>
            </w:pP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506B9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0F2D9296">
            <w:pPr>
              <w:spacing w:before="0" w:after="0"/>
              <w:ind w:left="135"/>
              <w:jc w:val="left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E1662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285EAD18">
            <w:pPr>
              <w:spacing w:before="0" w:after="0"/>
              <w:ind w:left="135"/>
              <w:jc w:val="left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FDA0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6532C42C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01BFCCF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8EBDEAE">
            <w:pPr>
              <w:jc w:val="left"/>
            </w:pPr>
          </w:p>
        </w:tc>
      </w:tr>
      <w:tr w14:paraId="4D93D6A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B483C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A148F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2C912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5319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9F60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F2AE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EE9DA6A">
            <w:pPr>
              <w:spacing w:before="0" w:after="0"/>
              <w:ind w:left="135"/>
              <w:jc w:val="left"/>
            </w:pPr>
          </w:p>
        </w:tc>
      </w:tr>
      <w:tr w14:paraId="6EC5A34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370BB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F0CF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94935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CA53C4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E5311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FA079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381408">
            <w:pPr>
              <w:spacing w:before="0" w:after="0"/>
              <w:ind w:left="135"/>
              <w:jc w:val="left"/>
            </w:pPr>
          </w:p>
        </w:tc>
      </w:tr>
      <w:tr w14:paraId="3A19FE9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4002F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7E5AD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FA2A8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A15AD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114D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025D49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6C04FF">
            <w:pPr>
              <w:spacing w:before="0" w:after="0"/>
              <w:ind w:left="135"/>
              <w:jc w:val="left"/>
            </w:pPr>
          </w:p>
        </w:tc>
      </w:tr>
      <w:tr w14:paraId="4111F1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0AAE8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25DE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с предложением: выделение слов, изменение их порядка. Различение предложения и слова.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3D6DC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4C70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E345B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B68B1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5B29BB">
            <w:pPr>
              <w:spacing w:before="0" w:after="0"/>
              <w:ind w:left="135"/>
              <w:jc w:val="left"/>
            </w:pPr>
          </w:p>
        </w:tc>
      </w:tr>
      <w:tr w14:paraId="15B7675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6B111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7181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предложения из слов. Работа с предложением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4F5106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D0E96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0DF37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A3CB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D5382E">
            <w:pPr>
              <w:spacing w:before="0" w:after="0"/>
              <w:ind w:left="135"/>
              <w:jc w:val="left"/>
            </w:pPr>
          </w:p>
        </w:tc>
      </w:tr>
      <w:tr w14:paraId="0519928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21120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5CF77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7DBE2A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37605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7A91A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9896D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A62F71">
            <w:pPr>
              <w:spacing w:before="0" w:after="0"/>
              <w:ind w:left="135"/>
              <w:jc w:val="left"/>
            </w:pPr>
          </w:p>
        </w:tc>
      </w:tr>
      <w:tr w14:paraId="3CF0754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7B875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80BF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как объект изучения. 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228F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4141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CAC6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9295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38C62B">
            <w:pPr>
              <w:spacing w:before="0" w:after="0"/>
              <w:ind w:left="135"/>
              <w:jc w:val="left"/>
            </w:pPr>
          </w:p>
        </w:tc>
      </w:tr>
      <w:tr w14:paraId="206F16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30EE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CF0C4A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Звуки речи.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83823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B3D4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1000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B334A8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8AFF25">
            <w:pPr>
              <w:spacing w:before="0" w:after="0"/>
              <w:ind w:left="135"/>
              <w:jc w:val="left"/>
            </w:pPr>
          </w:p>
        </w:tc>
      </w:tr>
      <w:tr w14:paraId="5D140A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9E5450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EEA3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F8B0C8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59F4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6E8A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93E09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3B6007A">
            <w:pPr>
              <w:spacing w:before="0" w:after="0"/>
              <w:ind w:left="135"/>
              <w:jc w:val="left"/>
            </w:pPr>
          </w:p>
        </w:tc>
      </w:tr>
      <w:tr w14:paraId="75F5ED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FEB92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33C0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E8B3F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4CA6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2A30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A387E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A441936">
            <w:pPr>
              <w:spacing w:before="0" w:after="0"/>
              <w:ind w:left="135"/>
              <w:jc w:val="left"/>
            </w:pPr>
          </w:p>
        </w:tc>
      </w:tr>
      <w:tr w14:paraId="4891D5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C1796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6D626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975374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E723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D3BF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A1157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F3EC2D">
            <w:pPr>
              <w:spacing w:before="0" w:after="0"/>
              <w:ind w:left="135"/>
              <w:jc w:val="left"/>
            </w:pPr>
          </w:p>
        </w:tc>
      </w:tr>
      <w:tr w14:paraId="25BC6B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39E94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6AA4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C1098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867B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756E3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B301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722605">
            <w:pPr>
              <w:spacing w:before="0" w:after="0"/>
              <w:ind w:left="135"/>
              <w:jc w:val="left"/>
            </w:pPr>
          </w:p>
        </w:tc>
      </w:tr>
      <w:tr w14:paraId="31F87A1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5439B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6AC16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99AE8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D9B2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CDF417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513B46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437D377">
            <w:pPr>
              <w:spacing w:before="0" w:after="0"/>
              <w:ind w:left="135"/>
              <w:jc w:val="left"/>
            </w:pPr>
          </w:p>
        </w:tc>
      </w:tr>
      <w:tr w14:paraId="3FC14EF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8BAB85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59562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B9D76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A5B00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7E10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9B426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27BDC9">
            <w:pPr>
              <w:spacing w:before="0" w:after="0"/>
              <w:ind w:left="135"/>
              <w:jc w:val="left"/>
            </w:pPr>
          </w:p>
        </w:tc>
      </w:tr>
      <w:tr w14:paraId="2266F7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3F27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2287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E873D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84A3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0D16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07298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C6A574">
            <w:pPr>
              <w:spacing w:before="0" w:after="0"/>
              <w:ind w:left="135"/>
              <w:jc w:val="left"/>
            </w:pPr>
          </w:p>
        </w:tc>
      </w:tr>
      <w:tr w14:paraId="3E6998B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12977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1BD9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52D9F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8A9B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C8F99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1772FC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CDC8A7">
            <w:pPr>
              <w:spacing w:before="0" w:after="0"/>
              <w:ind w:left="135"/>
              <w:jc w:val="left"/>
            </w:pPr>
          </w:p>
        </w:tc>
      </w:tr>
      <w:tr w14:paraId="3EABA7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0DEEF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5BB21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1D54D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CDC2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1EEE1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715AC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6BECED">
            <w:pPr>
              <w:spacing w:before="0" w:after="0"/>
              <w:ind w:left="135"/>
              <w:jc w:val="left"/>
            </w:pPr>
          </w:p>
        </w:tc>
      </w:tr>
      <w:tr w14:paraId="167FCD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264CD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C3E2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6556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5D092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8DBC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AEB3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1684BBA">
            <w:pPr>
              <w:spacing w:before="0" w:after="0"/>
              <w:ind w:left="135"/>
              <w:jc w:val="left"/>
            </w:pPr>
          </w:p>
        </w:tc>
      </w:tr>
      <w:tr w14:paraId="0F6245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38885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DDE23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543A2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F54F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E8496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061E6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473B07F">
            <w:pPr>
              <w:spacing w:before="0" w:after="0"/>
              <w:ind w:left="135"/>
              <w:jc w:val="left"/>
            </w:pPr>
          </w:p>
        </w:tc>
      </w:tr>
      <w:tr w14:paraId="561F52A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DE369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0EAF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0765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BA70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DFDC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A8FA8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BBB9CE">
            <w:pPr>
              <w:spacing w:before="0" w:after="0"/>
              <w:ind w:left="135"/>
              <w:jc w:val="left"/>
            </w:pPr>
          </w:p>
        </w:tc>
      </w:tr>
      <w:tr w14:paraId="347694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A19AB2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D89EB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C8214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152B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05D04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EDA5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B7806F">
            <w:pPr>
              <w:spacing w:before="0" w:after="0"/>
              <w:ind w:left="135"/>
              <w:jc w:val="left"/>
            </w:pPr>
          </w:p>
        </w:tc>
      </w:tr>
      <w:tr w14:paraId="3714907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6712D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4D790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C8E2A0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F411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A8F4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E706F1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7C68A1">
            <w:pPr>
              <w:spacing w:before="0" w:after="0"/>
              <w:ind w:left="135"/>
              <w:jc w:val="left"/>
            </w:pPr>
          </w:p>
        </w:tc>
      </w:tr>
      <w:tr w14:paraId="373346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96FD9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064D5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3C848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8DCA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02230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36885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AAAFF4">
            <w:pPr>
              <w:spacing w:before="0" w:after="0"/>
              <w:ind w:left="135"/>
              <w:jc w:val="left"/>
            </w:pPr>
          </w:p>
        </w:tc>
      </w:tr>
      <w:tr w14:paraId="6CFFAD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BFE85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F8844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3BAD6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EF6F7A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F2EBBD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5FA95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181378">
            <w:pPr>
              <w:spacing w:before="0" w:after="0"/>
              <w:ind w:left="135"/>
              <w:jc w:val="left"/>
            </w:pPr>
          </w:p>
        </w:tc>
      </w:tr>
      <w:tr w14:paraId="0507B29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1C319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BA0E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1556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C0479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FB175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6E6F61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FFA9CE2">
            <w:pPr>
              <w:spacing w:before="0" w:after="0"/>
              <w:ind w:left="135"/>
              <w:jc w:val="left"/>
            </w:pPr>
          </w:p>
        </w:tc>
      </w:tr>
      <w:tr w14:paraId="1AAC0D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FFDB1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18C38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E4E84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7D2B8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BC9FD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8DA14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718697">
            <w:pPr>
              <w:spacing w:before="0" w:after="0"/>
              <w:ind w:left="135"/>
              <w:jc w:val="left"/>
            </w:pPr>
          </w:p>
        </w:tc>
      </w:tr>
      <w:tr w14:paraId="70FDFA6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F5AF2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5C442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2E091C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A9E48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0CB6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1FA4E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AE7A90">
            <w:pPr>
              <w:spacing w:before="0" w:after="0"/>
              <w:ind w:left="135"/>
              <w:jc w:val="left"/>
            </w:pPr>
          </w:p>
        </w:tc>
      </w:tr>
      <w:tr w14:paraId="7FE17E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1537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CD567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1701F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1B38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57BB1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5F280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EA21B6D">
            <w:pPr>
              <w:spacing w:before="0" w:after="0"/>
              <w:ind w:left="135"/>
              <w:jc w:val="left"/>
            </w:pPr>
          </w:p>
        </w:tc>
      </w:tr>
      <w:tr w14:paraId="2D3D5E5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8246A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BB447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150D4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C1C01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5F278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4EEC94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4F41E2">
            <w:pPr>
              <w:spacing w:before="0" w:after="0"/>
              <w:ind w:left="135"/>
              <w:jc w:val="left"/>
            </w:pPr>
          </w:p>
        </w:tc>
      </w:tr>
      <w:tr w14:paraId="74D1AA4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DC1B76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98102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0C4C1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FF1C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F371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7E7A0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DE1062">
            <w:pPr>
              <w:spacing w:before="0" w:after="0"/>
              <w:ind w:left="135"/>
              <w:jc w:val="left"/>
            </w:pPr>
          </w:p>
        </w:tc>
      </w:tr>
      <w:tr w14:paraId="7BE98F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D78BB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66BE4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342D0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C6283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7758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32389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B0B9B2">
            <w:pPr>
              <w:spacing w:before="0" w:after="0"/>
              <w:ind w:left="135"/>
              <w:jc w:val="left"/>
            </w:pPr>
          </w:p>
        </w:tc>
      </w:tr>
      <w:tr w14:paraId="16C8B96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A8138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052C1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896A6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49DA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F84C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BCFE0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864D87">
            <w:pPr>
              <w:spacing w:before="0" w:after="0"/>
              <w:ind w:left="135"/>
              <w:jc w:val="left"/>
            </w:pPr>
          </w:p>
        </w:tc>
      </w:tr>
      <w:tr w14:paraId="4E018A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11B08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1F5BEC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F09E43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331C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A9346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93E35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87EFB6">
            <w:pPr>
              <w:spacing w:before="0" w:after="0"/>
              <w:ind w:left="135"/>
              <w:jc w:val="left"/>
            </w:pPr>
          </w:p>
        </w:tc>
      </w:tr>
      <w:tr w14:paraId="3681CFF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0712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91F0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89095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9236A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11ED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C1925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91B7D4">
            <w:pPr>
              <w:spacing w:before="0" w:after="0"/>
              <w:ind w:left="135"/>
              <w:jc w:val="left"/>
            </w:pPr>
          </w:p>
        </w:tc>
      </w:tr>
      <w:tr w14:paraId="7AB02F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D89CD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7E07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5549C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12C31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C9CF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E7540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4A5D511">
            <w:pPr>
              <w:spacing w:before="0" w:after="0"/>
              <w:ind w:left="135"/>
              <w:jc w:val="left"/>
            </w:pPr>
          </w:p>
        </w:tc>
      </w:tr>
      <w:tr w14:paraId="5235FEA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05F3F1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6379B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C69E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1F740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6893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592A4A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2F7B03">
            <w:pPr>
              <w:spacing w:before="0" w:after="0"/>
              <w:ind w:left="135"/>
              <w:jc w:val="left"/>
            </w:pPr>
          </w:p>
        </w:tc>
      </w:tr>
      <w:tr w14:paraId="4FC88F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6B9E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2668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A019A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864B6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66AC09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4EFDA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0E2143">
            <w:pPr>
              <w:spacing w:before="0" w:after="0"/>
              <w:ind w:left="135"/>
              <w:jc w:val="left"/>
            </w:pPr>
          </w:p>
        </w:tc>
      </w:tr>
      <w:tr w14:paraId="68E11D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8025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63693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775B9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4C4E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5AB59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E5397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990FAE">
            <w:pPr>
              <w:spacing w:before="0" w:after="0"/>
              <w:ind w:left="135"/>
              <w:jc w:val="left"/>
            </w:pPr>
          </w:p>
        </w:tc>
      </w:tr>
      <w:tr w14:paraId="79DB42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DD6B8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EA0D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11298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5163F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EAB25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41EFA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E3BD99">
            <w:pPr>
              <w:spacing w:before="0" w:after="0"/>
              <w:ind w:left="135"/>
              <w:jc w:val="left"/>
            </w:pPr>
          </w:p>
        </w:tc>
      </w:tr>
      <w:tr w14:paraId="4F34D2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3F44DC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12D6C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24EA36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166750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EA02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34438A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B9BC56">
            <w:pPr>
              <w:spacing w:before="0" w:after="0"/>
              <w:ind w:left="135"/>
              <w:jc w:val="left"/>
            </w:pPr>
          </w:p>
        </w:tc>
      </w:tr>
      <w:tr w14:paraId="759692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F902E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03FB9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FEA5A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C600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1F7A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8A4BB0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DBCB72">
            <w:pPr>
              <w:spacing w:before="0" w:after="0"/>
              <w:ind w:left="135"/>
              <w:jc w:val="left"/>
            </w:pPr>
          </w:p>
        </w:tc>
      </w:tr>
      <w:tr w14:paraId="048EDDC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B6B2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B08C2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158B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ED32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997B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10779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8A0B3B8">
            <w:pPr>
              <w:spacing w:before="0" w:after="0"/>
              <w:ind w:left="135"/>
              <w:jc w:val="left"/>
            </w:pPr>
          </w:p>
        </w:tc>
      </w:tr>
      <w:tr w14:paraId="448576F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BE3BC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832885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1A4F1E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10F09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996F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68DD2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F7C351">
            <w:pPr>
              <w:spacing w:before="0" w:after="0"/>
              <w:ind w:left="135"/>
              <w:jc w:val="left"/>
            </w:pPr>
          </w:p>
        </w:tc>
      </w:tr>
      <w:tr w14:paraId="28E47D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93885C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8DF18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C35B2F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CA1CE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EC57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3286B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0652F3B">
            <w:pPr>
              <w:spacing w:before="0" w:after="0"/>
              <w:ind w:left="135"/>
              <w:jc w:val="left"/>
            </w:pPr>
          </w:p>
        </w:tc>
      </w:tr>
      <w:tr w14:paraId="597F6C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C69C3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1DC22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ECFC3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343D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569D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27C75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507C45E">
            <w:pPr>
              <w:spacing w:before="0" w:after="0"/>
              <w:ind w:left="135"/>
              <w:jc w:val="left"/>
            </w:pPr>
          </w:p>
        </w:tc>
      </w:tr>
      <w:tr w14:paraId="2F1A0F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78359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C72C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25F8F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CEA9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DC81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281C7E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41A98C6">
            <w:pPr>
              <w:spacing w:before="0" w:after="0"/>
              <w:ind w:left="135"/>
              <w:jc w:val="left"/>
            </w:pPr>
          </w:p>
        </w:tc>
      </w:tr>
      <w:tr w14:paraId="23E3A9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8DC2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BDC3B9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E949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86ED4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67FB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94B5F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F4BBAD">
            <w:pPr>
              <w:spacing w:before="0" w:after="0"/>
              <w:ind w:left="135"/>
              <w:jc w:val="left"/>
            </w:pPr>
          </w:p>
        </w:tc>
      </w:tr>
      <w:tr w14:paraId="138A88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D43B3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0FC2C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099B3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06C6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C5C81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B37DA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00477A">
            <w:pPr>
              <w:spacing w:before="0" w:after="0"/>
              <w:ind w:left="135"/>
              <w:jc w:val="left"/>
            </w:pPr>
          </w:p>
        </w:tc>
      </w:tr>
      <w:tr w14:paraId="627DF0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E4290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F13C9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6539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F067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03D4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32578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AD30818">
            <w:pPr>
              <w:spacing w:before="0" w:after="0"/>
              <w:ind w:left="135"/>
              <w:jc w:val="left"/>
            </w:pPr>
          </w:p>
        </w:tc>
      </w:tr>
      <w:tr w14:paraId="5C082FA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C0B74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6D766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04B71B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1F7E7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30080A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0803A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336A50">
            <w:pPr>
              <w:spacing w:before="0" w:after="0"/>
              <w:ind w:left="135"/>
              <w:jc w:val="left"/>
            </w:pPr>
          </w:p>
        </w:tc>
      </w:tr>
      <w:tr w14:paraId="740ECD0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1E285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FA83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34306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4CDFF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03B3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EB041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D3066C">
            <w:pPr>
              <w:spacing w:before="0" w:after="0"/>
              <w:ind w:left="135"/>
              <w:jc w:val="left"/>
            </w:pPr>
          </w:p>
        </w:tc>
      </w:tr>
      <w:tr w14:paraId="119154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41E40E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2424A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3BC6E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5991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D59B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4A9E5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535A2A">
            <w:pPr>
              <w:spacing w:before="0" w:after="0"/>
              <w:ind w:left="135"/>
              <w:jc w:val="left"/>
            </w:pPr>
          </w:p>
        </w:tc>
      </w:tr>
      <w:tr w14:paraId="0C7D300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F1858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B1441A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D9866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62400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DA28A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B6B8AB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9A27C2">
            <w:pPr>
              <w:spacing w:before="0" w:after="0"/>
              <w:ind w:left="135"/>
              <w:jc w:val="left"/>
            </w:pPr>
          </w:p>
        </w:tc>
      </w:tr>
      <w:tr w14:paraId="0DCFC1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98775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7D017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FCFC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FD46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1ABE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DE13D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993F95">
            <w:pPr>
              <w:spacing w:before="0" w:after="0"/>
              <w:ind w:left="135"/>
              <w:jc w:val="left"/>
            </w:pPr>
          </w:p>
        </w:tc>
      </w:tr>
      <w:tr w14:paraId="3D22C14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61F4F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4AFDEC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F0F5E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8053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5CAB8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034CC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D2D3D3">
            <w:pPr>
              <w:spacing w:before="0" w:after="0"/>
              <w:ind w:left="135"/>
              <w:jc w:val="left"/>
            </w:pPr>
          </w:p>
        </w:tc>
      </w:tr>
      <w:tr w14:paraId="1BB7E8B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D313B3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CDF9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32A37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E472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D37F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0A5FAA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62E9FE">
            <w:pPr>
              <w:spacing w:before="0" w:after="0"/>
              <w:ind w:left="135"/>
              <w:jc w:val="left"/>
            </w:pPr>
          </w:p>
        </w:tc>
      </w:tr>
      <w:tr w14:paraId="1EF663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ABB15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3063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2ECE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E7971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52CE1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5881C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5F7F13C">
            <w:pPr>
              <w:spacing w:before="0" w:after="0"/>
              <w:ind w:left="135"/>
              <w:jc w:val="left"/>
            </w:pPr>
          </w:p>
        </w:tc>
      </w:tr>
      <w:tr w14:paraId="415876C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065E8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3843D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96AFA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302EA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BA45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60BDD4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E09CC6B">
            <w:pPr>
              <w:spacing w:before="0" w:after="0"/>
              <w:ind w:left="135"/>
              <w:jc w:val="left"/>
            </w:pPr>
          </w:p>
        </w:tc>
      </w:tr>
      <w:tr w14:paraId="017335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C4789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8109D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F645F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65F6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B70F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162409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BA0981">
            <w:pPr>
              <w:spacing w:before="0" w:after="0"/>
              <w:ind w:left="135"/>
              <w:jc w:val="left"/>
            </w:pPr>
          </w:p>
        </w:tc>
      </w:tr>
      <w:tr w14:paraId="16675D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60F5CB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221E8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F6080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A431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AA36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4FDD1F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17AB598">
            <w:pPr>
              <w:spacing w:before="0" w:after="0"/>
              <w:ind w:left="135"/>
              <w:jc w:val="left"/>
            </w:pPr>
          </w:p>
        </w:tc>
      </w:tr>
      <w:tr w14:paraId="54E3C2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1FE97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5A9B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97AF62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6482E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7CC0D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688C81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0B3CF2">
            <w:pPr>
              <w:spacing w:before="0" w:after="0"/>
              <w:ind w:left="135"/>
              <w:jc w:val="left"/>
            </w:pPr>
          </w:p>
        </w:tc>
      </w:tr>
      <w:tr w14:paraId="457EF69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B7AE0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FFA5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1A658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0314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CF70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258F2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09B831A">
            <w:pPr>
              <w:spacing w:before="0" w:after="0"/>
              <w:ind w:left="135"/>
              <w:jc w:val="left"/>
            </w:pPr>
          </w:p>
        </w:tc>
      </w:tr>
      <w:tr w14:paraId="20C85C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E0C82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0099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97412C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3BAE7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62621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64EE8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A998F13">
            <w:pPr>
              <w:spacing w:before="0" w:after="0"/>
              <w:ind w:left="135"/>
              <w:jc w:val="left"/>
            </w:pPr>
          </w:p>
        </w:tc>
      </w:tr>
      <w:tr w14:paraId="603F2F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C954BE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A0FD7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97033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9E34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27E1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1A09D9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C79108">
            <w:pPr>
              <w:spacing w:before="0" w:after="0"/>
              <w:ind w:left="135"/>
              <w:jc w:val="left"/>
            </w:pPr>
          </w:p>
        </w:tc>
      </w:tr>
      <w:tr w14:paraId="1015AE8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796CE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8CCF2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47E832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2FF0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99D0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0DDA8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A2A752">
            <w:pPr>
              <w:spacing w:before="0" w:after="0"/>
              <w:ind w:left="135"/>
              <w:jc w:val="left"/>
            </w:pPr>
          </w:p>
        </w:tc>
      </w:tr>
      <w:tr w14:paraId="5703DC9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2507A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2F58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721365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44BA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4FC6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3EB9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B7574E">
            <w:pPr>
              <w:spacing w:before="0" w:after="0"/>
              <w:ind w:left="135"/>
              <w:jc w:val="left"/>
            </w:pPr>
          </w:p>
        </w:tc>
      </w:tr>
      <w:tr w14:paraId="1D170D3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72255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53B7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5F6E03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974B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4733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6B312B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ACD5996">
            <w:pPr>
              <w:spacing w:before="0" w:after="0"/>
              <w:ind w:left="135"/>
              <w:jc w:val="left"/>
            </w:pPr>
          </w:p>
        </w:tc>
      </w:tr>
      <w:tr w14:paraId="6A0DD76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F9254A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FD91B7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0BBC39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B073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5996F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CB63B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423EB0">
            <w:pPr>
              <w:spacing w:before="0" w:after="0"/>
              <w:ind w:left="135"/>
              <w:jc w:val="left"/>
            </w:pPr>
          </w:p>
        </w:tc>
      </w:tr>
      <w:tr w14:paraId="72D603B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7457F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CAC94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5021BC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6FE05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3985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FC0D6D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478DF9">
            <w:pPr>
              <w:spacing w:before="0" w:after="0"/>
              <w:ind w:left="135"/>
              <w:jc w:val="left"/>
            </w:pPr>
          </w:p>
        </w:tc>
      </w:tr>
      <w:tr w14:paraId="51E680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239F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F0DBC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FC020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9A38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5270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32984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233FD11">
            <w:pPr>
              <w:spacing w:before="0" w:after="0"/>
              <w:ind w:left="135"/>
              <w:jc w:val="left"/>
            </w:pPr>
          </w:p>
        </w:tc>
      </w:tr>
      <w:tr w14:paraId="52A905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7D84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D9946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D1227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5B7C0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1368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1162E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6513BAE">
            <w:pPr>
              <w:spacing w:before="0" w:after="0"/>
              <w:ind w:left="135"/>
              <w:jc w:val="left"/>
            </w:pPr>
          </w:p>
        </w:tc>
      </w:tr>
      <w:tr w14:paraId="0653BD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487CE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03B8F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F7DC18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F1A0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5F59F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83DB9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404085">
            <w:pPr>
              <w:spacing w:before="0" w:after="0"/>
              <w:ind w:left="135"/>
              <w:jc w:val="left"/>
            </w:pPr>
          </w:p>
        </w:tc>
      </w:tr>
      <w:tr w14:paraId="0AC8F9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02CA5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F9E0F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умение проводить звуковой анализ. Подбор слов, соответствующих заданной модели. Функции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55535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F154D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ECC3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4B89BA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52E7EC">
            <w:pPr>
              <w:spacing w:before="0" w:after="0"/>
              <w:ind w:left="135"/>
              <w:jc w:val="left"/>
            </w:pPr>
          </w:p>
        </w:tc>
      </w:tr>
      <w:tr w14:paraId="389E519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68686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13C7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B2FE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9E53C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ECD5A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BF320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220EBDA">
            <w:pPr>
              <w:spacing w:before="0" w:after="0"/>
              <w:ind w:left="135"/>
              <w:jc w:val="left"/>
            </w:pPr>
          </w:p>
        </w:tc>
      </w:tr>
      <w:tr w14:paraId="4D628B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F1466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101E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9AF33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13BFD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A79C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209C1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074A56">
            <w:pPr>
              <w:spacing w:before="0" w:after="0"/>
              <w:ind w:left="135"/>
              <w:jc w:val="left"/>
            </w:pPr>
          </w:p>
        </w:tc>
      </w:tr>
      <w:tr w14:paraId="3F765D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B9788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1399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50E59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977F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35AA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6C9701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C83A31">
            <w:pPr>
              <w:spacing w:before="0" w:after="0"/>
              <w:ind w:left="135"/>
              <w:jc w:val="left"/>
            </w:pPr>
          </w:p>
        </w:tc>
      </w:tr>
      <w:tr w14:paraId="7F3F450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4EAE5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726B8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05E83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1F142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EB5D7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2ABBF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59BE63">
            <w:pPr>
              <w:spacing w:before="0" w:after="0"/>
              <w:ind w:left="135"/>
              <w:jc w:val="left"/>
            </w:pPr>
          </w:p>
        </w:tc>
      </w:tr>
      <w:tr w14:paraId="0851E15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F32840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5F3A1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59830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C060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F01C0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D7294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45DD8E9">
            <w:pPr>
              <w:spacing w:before="0" w:after="0"/>
              <w:ind w:left="135"/>
              <w:jc w:val="left"/>
            </w:pPr>
          </w:p>
        </w:tc>
      </w:tr>
      <w:tr w14:paraId="58EB93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112B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719A7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D00A4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F5D25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FF12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1A9D1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9F71D6">
            <w:pPr>
              <w:spacing w:before="0" w:after="0"/>
              <w:ind w:left="135"/>
              <w:jc w:val="left"/>
            </w:pPr>
          </w:p>
        </w:tc>
      </w:tr>
      <w:tr w14:paraId="7674FA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3AF5D9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8DBA1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FEAEAD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972E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BA6B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0EE66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3FB9AA6">
            <w:pPr>
              <w:spacing w:before="0" w:after="0"/>
              <w:ind w:left="135"/>
              <w:jc w:val="left"/>
            </w:pPr>
          </w:p>
        </w:tc>
      </w:tr>
      <w:tr w14:paraId="5C75854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7CAA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8685D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761247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C55C9B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600A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CCD1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0BB74B">
            <w:pPr>
              <w:spacing w:before="0" w:after="0"/>
              <w:ind w:left="135"/>
              <w:jc w:val="left"/>
            </w:pPr>
          </w:p>
        </w:tc>
      </w:tr>
      <w:tr w14:paraId="10518F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466334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6CB0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66E8F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A1B9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6DCCA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4C7A6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1EA9F93">
            <w:pPr>
              <w:spacing w:before="0" w:after="0"/>
              <w:ind w:left="135"/>
              <w:jc w:val="left"/>
            </w:pPr>
          </w:p>
        </w:tc>
      </w:tr>
      <w:tr w14:paraId="7ABB3FA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AC637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F882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Й, й. Особенность согласных звуков, обозначаемых изучаемыми буквами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CE681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9633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1358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365BEF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7517B6">
            <w:pPr>
              <w:spacing w:before="0" w:after="0"/>
              <w:ind w:left="135"/>
              <w:jc w:val="left"/>
            </w:pPr>
          </w:p>
        </w:tc>
      </w:tr>
      <w:tr w14:paraId="7653BB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CE5C3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3081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64AEA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011E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C465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7BB001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178DE93">
            <w:pPr>
              <w:spacing w:before="0" w:after="0"/>
              <w:ind w:left="135"/>
              <w:jc w:val="left"/>
            </w:pPr>
          </w:p>
        </w:tc>
      </w:tr>
      <w:tr w14:paraId="37B0D8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71745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DA16F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DF15F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43EC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179CA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1A2C42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CA5E10">
            <w:pPr>
              <w:spacing w:before="0" w:after="0"/>
              <w:ind w:left="135"/>
              <w:jc w:val="left"/>
            </w:pPr>
          </w:p>
        </w:tc>
      </w:tr>
      <w:tr w14:paraId="517635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78350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875A8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56945E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4FB9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C869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7598CF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98B2AD8">
            <w:pPr>
              <w:spacing w:before="0" w:after="0"/>
              <w:ind w:left="135"/>
              <w:jc w:val="left"/>
            </w:pPr>
          </w:p>
        </w:tc>
      </w:tr>
      <w:tr w14:paraId="4D74ED0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3ED7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EA4C2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C1D7B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A37B4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0C54B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80A6F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3B61CC">
            <w:pPr>
              <w:spacing w:before="0" w:after="0"/>
              <w:ind w:left="135"/>
              <w:jc w:val="left"/>
            </w:pPr>
          </w:p>
        </w:tc>
      </w:tr>
      <w:tr w14:paraId="43ACE5D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DC0A2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2187A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43A545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8F5DB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B031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E6A5C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77BF4C5">
            <w:pPr>
              <w:spacing w:before="0" w:after="0"/>
              <w:ind w:left="135"/>
              <w:jc w:val="left"/>
            </w:pPr>
          </w:p>
        </w:tc>
      </w:tr>
      <w:tr w14:paraId="0F96023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CAE5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FCD58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2AFE5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8C7AFD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AC0F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3470F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63D8D3">
            <w:pPr>
              <w:spacing w:before="0" w:after="0"/>
              <w:ind w:left="135"/>
              <w:jc w:val="left"/>
            </w:pPr>
          </w:p>
        </w:tc>
      </w:tr>
      <w:tr w14:paraId="73083BD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27540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6EE44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78220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AA86A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2C54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ABD6F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AB9460">
            <w:pPr>
              <w:spacing w:before="0" w:after="0"/>
              <w:ind w:left="135"/>
              <w:jc w:val="left"/>
            </w:pPr>
          </w:p>
        </w:tc>
      </w:tr>
      <w:tr w14:paraId="572E20A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1D42D5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4CCB4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676BE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42F8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00A2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A8F88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B42270">
            <w:pPr>
              <w:spacing w:before="0" w:after="0"/>
              <w:ind w:left="135"/>
              <w:jc w:val="left"/>
            </w:pPr>
          </w:p>
        </w:tc>
      </w:tr>
      <w:tr w14:paraId="7ED9E2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F47BB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7E552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7EC9C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AC21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54EA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89C7E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46A418">
            <w:pPr>
              <w:spacing w:before="0" w:after="0"/>
              <w:ind w:left="135"/>
              <w:jc w:val="left"/>
            </w:pPr>
          </w:p>
        </w:tc>
      </w:tr>
      <w:tr w14:paraId="48CA5C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F91C7F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3610D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BB1630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B0E2B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000CAA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3E0A0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FC4D30">
            <w:pPr>
              <w:spacing w:before="0" w:after="0"/>
              <w:ind w:left="135"/>
              <w:jc w:val="left"/>
            </w:pPr>
          </w:p>
        </w:tc>
      </w:tr>
      <w:tr w14:paraId="45BA90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07F5DE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26E0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519DE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BD34A4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F99D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41C6C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FA76AAC">
            <w:pPr>
              <w:spacing w:before="0" w:after="0"/>
              <w:ind w:left="135"/>
              <w:jc w:val="left"/>
            </w:pPr>
          </w:p>
        </w:tc>
      </w:tr>
      <w:tr w14:paraId="36C2BC3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1CA41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DB6E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CB1D0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3A79C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EECB6E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3625A6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47F2C5">
            <w:pPr>
              <w:spacing w:before="0" w:after="0"/>
              <w:ind w:left="135"/>
              <w:jc w:val="left"/>
            </w:pPr>
          </w:p>
        </w:tc>
      </w:tr>
      <w:tr w14:paraId="664273A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9E1A75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D5DC2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5D48D1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66F0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3EAD5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608BA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803961">
            <w:pPr>
              <w:spacing w:before="0" w:after="0"/>
              <w:ind w:left="135"/>
              <w:jc w:val="left"/>
            </w:pPr>
          </w:p>
        </w:tc>
      </w:tr>
      <w:tr w14:paraId="5B40B2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34083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5D943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DB98F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0380A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FDEBEC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BA0AD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9BAD36">
            <w:pPr>
              <w:spacing w:before="0" w:after="0"/>
              <w:ind w:left="135"/>
              <w:jc w:val="left"/>
            </w:pPr>
          </w:p>
        </w:tc>
      </w:tr>
      <w:tr w14:paraId="641EB4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3B53B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C7C3F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CEA55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5062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3E41C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9FE68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93A4B5C">
            <w:pPr>
              <w:spacing w:before="0" w:after="0"/>
              <w:ind w:left="135"/>
              <w:jc w:val="left"/>
            </w:pPr>
          </w:p>
        </w:tc>
      </w:tr>
      <w:tr w14:paraId="76F6E6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B0E61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840AA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36006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5AD7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D01A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6EDF5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7FBAA6">
            <w:pPr>
              <w:spacing w:before="0" w:after="0"/>
              <w:ind w:left="135"/>
              <w:jc w:val="left"/>
            </w:pPr>
          </w:p>
        </w:tc>
      </w:tr>
      <w:tr w14:paraId="25EB36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C64FA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D6A1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C2981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9704D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BE8F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6AC75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8BF60B">
            <w:pPr>
              <w:spacing w:before="0" w:after="0"/>
              <w:ind w:left="135"/>
              <w:jc w:val="left"/>
            </w:pPr>
          </w:p>
        </w:tc>
      </w:tr>
      <w:tr w14:paraId="1F10372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743D3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0E64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0B2652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A5FF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19B73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DD5005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2C2C3B">
            <w:pPr>
              <w:spacing w:before="0" w:after="0"/>
              <w:ind w:left="135"/>
              <w:jc w:val="left"/>
            </w:pPr>
          </w:p>
        </w:tc>
      </w:tr>
      <w:tr w14:paraId="39CF34C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EE41E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439C2E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738FA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40ED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46A0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61657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818D4AF">
            <w:pPr>
              <w:spacing w:before="0" w:after="0"/>
              <w:ind w:left="135"/>
              <w:jc w:val="left"/>
            </w:pPr>
          </w:p>
        </w:tc>
      </w:tr>
      <w:tr w14:paraId="681621E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BE4E08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C952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A1F71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DA89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2B16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5B1510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2263BA">
            <w:pPr>
              <w:spacing w:before="0" w:after="0"/>
              <w:ind w:left="135"/>
              <w:jc w:val="left"/>
            </w:pPr>
          </w:p>
        </w:tc>
      </w:tr>
      <w:tr w14:paraId="52FE82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6AD212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0A2F0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E93BF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413C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0FF4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B5E56A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353D93">
            <w:pPr>
              <w:spacing w:before="0" w:after="0"/>
              <w:ind w:left="135"/>
              <w:jc w:val="left"/>
            </w:pPr>
          </w:p>
        </w:tc>
      </w:tr>
      <w:tr w14:paraId="6A02DD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93C63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58CFC5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041BF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BDA3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7C9F7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B5E1B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1F3711">
            <w:pPr>
              <w:spacing w:before="0" w:after="0"/>
              <w:ind w:left="135"/>
              <w:jc w:val="left"/>
            </w:pPr>
          </w:p>
        </w:tc>
      </w:tr>
      <w:tr w14:paraId="27CA4D5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1D276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9A07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Язык как основное средство человеческого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EED4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A14B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CE33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8F95B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377E2B">
            <w:pPr>
              <w:spacing w:before="0" w:after="0"/>
              <w:ind w:left="135"/>
              <w:jc w:val="left"/>
            </w:pPr>
          </w:p>
        </w:tc>
      </w:tr>
      <w:tr w14:paraId="0EB87CF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317482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165B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C56A0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D2614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F2AC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0CFEE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F416E8">
            <w:pPr>
              <w:spacing w:before="0" w:after="0"/>
              <w:ind w:left="135"/>
              <w:jc w:val="left"/>
            </w:pPr>
          </w:p>
        </w:tc>
      </w:tr>
      <w:tr w14:paraId="0A2602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3097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B32F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2F97F8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F303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8B6E7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6EEF4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0FF6C54">
            <w:pPr>
              <w:spacing w:before="0" w:after="0"/>
              <w:ind w:left="135"/>
              <w:jc w:val="left"/>
            </w:pPr>
          </w:p>
        </w:tc>
      </w:tr>
      <w:tr w14:paraId="178FB53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528CD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8E13D3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FA6D6B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6473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FAEB0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C7575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18477A">
            <w:pPr>
              <w:spacing w:before="0" w:after="0"/>
              <w:ind w:left="135"/>
              <w:jc w:val="left"/>
            </w:pPr>
          </w:p>
        </w:tc>
      </w:tr>
      <w:tr w14:paraId="5ABB05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8A7B7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46E73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Правила оформления предложений: заглавная буква в начале и знак в конце предложения. Как правильно записать предложение.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A628D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C033E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2A09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18DAE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6472C6">
            <w:pPr>
              <w:spacing w:before="0" w:after="0"/>
              <w:ind w:left="135"/>
              <w:jc w:val="left"/>
            </w:pPr>
          </w:p>
        </w:tc>
      </w:tr>
      <w:tr w14:paraId="684C36A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ECCBD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C046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и предложение: сходство и различие.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FF56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FB1E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6E918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6CB43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C9121F">
            <w:pPr>
              <w:spacing w:before="0" w:after="0"/>
              <w:ind w:left="135"/>
              <w:jc w:val="left"/>
            </w:pPr>
          </w:p>
        </w:tc>
      </w:tr>
      <w:tr w14:paraId="5044FC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05BEE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1CA9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263D4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2D63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8184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06BBF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E5E460">
            <w:pPr>
              <w:spacing w:before="0" w:after="0"/>
              <w:ind w:left="135"/>
              <w:jc w:val="left"/>
            </w:pPr>
          </w:p>
        </w:tc>
      </w:tr>
      <w:tr w14:paraId="3096C34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4F890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561DF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предложений из набора форм слов. Отработка алгоритма записи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065FC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318DE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3BE4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7855B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824583">
            <w:pPr>
              <w:spacing w:before="0" w:after="0"/>
              <w:ind w:left="135"/>
              <w:jc w:val="left"/>
            </w:pPr>
          </w:p>
        </w:tc>
      </w:tr>
      <w:tr w14:paraId="13000C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0878C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89D4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A020DD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D403C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E749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F82B2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DAFE63">
            <w:pPr>
              <w:spacing w:before="0" w:after="0"/>
              <w:ind w:left="135"/>
              <w:jc w:val="left"/>
            </w:pPr>
          </w:p>
        </w:tc>
      </w:tr>
      <w:tr w14:paraId="1BE08EC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AD23F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1A6D9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Ситуации общения. Диалог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3C9E2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C31B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4C352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BE1105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F73637">
            <w:pPr>
              <w:spacing w:before="0" w:after="0"/>
              <w:ind w:left="135"/>
              <w:jc w:val="left"/>
            </w:pPr>
          </w:p>
        </w:tc>
      </w:tr>
      <w:tr w14:paraId="0B3B46C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F51055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596088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как единица языка.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7BB6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54F3D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4A8AA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F54D1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514A094">
            <w:pPr>
              <w:spacing w:before="0" w:after="0"/>
              <w:ind w:left="135"/>
              <w:jc w:val="left"/>
            </w:pPr>
          </w:p>
        </w:tc>
      </w:tr>
      <w:tr w14:paraId="1D63AC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D4258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5DD5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EAA8A6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17C90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AF78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B33F9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D5119B">
            <w:pPr>
              <w:spacing w:before="0" w:after="0"/>
              <w:ind w:left="135"/>
              <w:jc w:val="left"/>
            </w:pPr>
          </w:p>
        </w:tc>
      </w:tr>
      <w:tr w14:paraId="4E00127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63109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CAB0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DEF7C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2FC8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1279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5D45CC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7D48E5">
            <w:pPr>
              <w:spacing w:before="0" w:after="0"/>
              <w:ind w:left="135"/>
              <w:jc w:val="left"/>
            </w:pPr>
          </w:p>
        </w:tc>
      </w:tr>
      <w:tr w14:paraId="4ADBB2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6968E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C4C0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отвечающие на вопросы кто?, что? Составление предложений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0C598C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3C0B5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AE7F2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8B25A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F51DEA">
            <w:pPr>
              <w:spacing w:before="0" w:after="0"/>
              <w:ind w:left="135"/>
              <w:jc w:val="left"/>
            </w:pPr>
          </w:p>
        </w:tc>
      </w:tr>
      <w:tr w14:paraId="7F49B7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5081A8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6C4A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называющие признаки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ABEB06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2FFE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A64E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21A92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6D0749">
            <w:pPr>
              <w:spacing w:before="0" w:after="0"/>
              <w:ind w:left="135"/>
              <w:jc w:val="left"/>
            </w:pPr>
          </w:p>
        </w:tc>
      </w:tr>
      <w:tr w14:paraId="5E46FCA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2EC7B0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C899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F7685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8C61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60CFE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8C914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B569FD4">
            <w:pPr>
              <w:spacing w:before="0" w:after="0"/>
              <w:ind w:left="135"/>
              <w:jc w:val="left"/>
            </w:pPr>
          </w:p>
        </w:tc>
      </w:tr>
      <w:tr w14:paraId="0480DF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A3906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E7720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8CDD6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1EDC6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AFBC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CA9A8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0C7EDB0">
            <w:pPr>
              <w:spacing w:before="0" w:after="0"/>
              <w:ind w:left="135"/>
              <w:jc w:val="left"/>
            </w:pPr>
          </w:p>
        </w:tc>
      </w:tr>
      <w:tr w14:paraId="0200590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D1A99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4428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3A2C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233BC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1FB0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A6393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7BCC8B">
            <w:pPr>
              <w:spacing w:before="0" w:after="0"/>
              <w:ind w:left="135"/>
              <w:jc w:val="left"/>
            </w:pPr>
          </w:p>
        </w:tc>
      </w:tr>
      <w:tr w14:paraId="57FB89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5D9E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99469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3331F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4669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EF52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1780AD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9277362">
            <w:pPr>
              <w:spacing w:before="0" w:after="0"/>
              <w:ind w:left="135"/>
              <w:jc w:val="left"/>
            </w:pPr>
          </w:p>
        </w:tc>
      </w:tr>
      <w:tr w14:paraId="78B50CA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8889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81051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значениями слов. Сколько значений может быть 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AF5B6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CB207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FE42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3ED5F3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6B54957">
            <w:pPr>
              <w:spacing w:before="0" w:after="0"/>
              <w:ind w:left="135"/>
              <w:jc w:val="left"/>
            </w:pPr>
          </w:p>
        </w:tc>
      </w:tr>
      <w:tr w14:paraId="5D6BE0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495B7E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21300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72D7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4831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2F66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FDABB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9921D2">
            <w:pPr>
              <w:spacing w:before="0" w:after="0"/>
              <w:ind w:left="135"/>
              <w:jc w:val="left"/>
            </w:pPr>
          </w:p>
        </w:tc>
      </w:tr>
      <w:tr w14:paraId="1C583D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BC175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1546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близкие по значению. Отработка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5E7DB7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9433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F9C2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F3522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AA31F15">
            <w:pPr>
              <w:spacing w:before="0" w:after="0"/>
              <w:ind w:left="135"/>
              <w:jc w:val="left"/>
            </w:pPr>
          </w:p>
        </w:tc>
      </w:tr>
      <w:tr w14:paraId="2E4FC3F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A3B56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3D569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в тексте за словами, близкими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AA458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004F1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DA9F9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62C1D0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8C104A">
            <w:pPr>
              <w:spacing w:before="0" w:after="0"/>
              <w:ind w:left="135"/>
              <w:jc w:val="left"/>
            </w:pPr>
          </w:p>
        </w:tc>
      </w:tr>
      <w:tr w14:paraId="4DEBB6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C727CD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59E30A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Речевой этикет: ситуация обращение с просьбой. Какие слова мы называем вежливыми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B68E9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E789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147A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E2153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4EDD9B">
            <w:pPr>
              <w:spacing w:before="0" w:after="0"/>
              <w:ind w:left="135"/>
              <w:jc w:val="left"/>
            </w:pPr>
          </w:p>
        </w:tc>
      </w:tr>
      <w:tr w14:paraId="15FF58B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4B2B4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327BD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Речевой этикет: ситуация благодарности. Мягкий знак. Когда употребляется в словах буква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22719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2DAB9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9D5E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65F73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A152133">
            <w:pPr>
              <w:spacing w:before="0" w:after="0"/>
              <w:ind w:left="135"/>
              <w:jc w:val="left"/>
            </w:pPr>
          </w:p>
        </w:tc>
      </w:tr>
      <w:tr w14:paraId="4473016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D568D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0CA6D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78D5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8E519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84EA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A2A2D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932614">
            <w:pPr>
              <w:spacing w:before="0" w:after="0"/>
              <w:ind w:left="135"/>
              <w:jc w:val="left"/>
            </w:pPr>
          </w:p>
        </w:tc>
      </w:tr>
      <w:tr w14:paraId="5AF813A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B699FF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9BC7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правила переноса слов.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E456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CFBBBB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5CD3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860A59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65877F">
            <w:pPr>
              <w:spacing w:before="0" w:after="0"/>
              <w:ind w:left="135"/>
              <w:jc w:val="left"/>
            </w:pPr>
          </w:p>
        </w:tc>
      </w:tr>
      <w:tr w14:paraId="57AF98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462D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F855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Установление соотношения звукового и буквенного состава слова. Объяснительное письмо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323601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0215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3F0B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0BBE2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FFA28D">
            <w:pPr>
              <w:spacing w:before="0" w:after="0"/>
              <w:ind w:left="135"/>
              <w:jc w:val="left"/>
            </w:pPr>
          </w:p>
        </w:tc>
      </w:tr>
      <w:tr w14:paraId="56925AB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BD231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52013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C888AC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1AE97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BB69AF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356D47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8DD133">
            <w:pPr>
              <w:spacing w:before="0" w:after="0"/>
              <w:ind w:left="135"/>
              <w:jc w:val="left"/>
            </w:pPr>
          </w:p>
        </w:tc>
      </w:tr>
      <w:tr w14:paraId="59C7EA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081AB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3BB3D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95E96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D3FF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E32C0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5BD39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7203DE">
            <w:pPr>
              <w:spacing w:before="0" w:after="0"/>
              <w:ind w:left="135"/>
              <w:jc w:val="left"/>
            </w:pPr>
          </w:p>
        </w:tc>
      </w:tr>
      <w:tr w14:paraId="13B74B4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3AC3BD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C9AA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E6A5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926EA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77AE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2001F0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72FD86">
            <w:pPr>
              <w:spacing w:before="0" w:after="0"/>
              <w:ind w:left="135"/>
              <w:jc w:val="left"/>
            </w:pPr>
          </w:p>
        </w:tc>
      </w:tr>
      <w:tr w14:paraId="42478B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46B80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7D9AF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21415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674D9C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185CC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BA017A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9781FD6">
            <w:pPr>
              <w:spacing w:before="0" w:after="0"/>
              <w:ind w:left="135"/>
              <w:jc w:val="left"/>
            </w:pPr>
          </w:p>
        </w:tc>
      </w:tr>
      <w:tr w14:paraId="323C9A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A4659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A10F8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4CEC6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896D3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B0DB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CCF1C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B432A7D">
            <w:pPr>
              <w:spacing w:before="0" w:after="0"/>
              <w:ind w:left="135"/>
              <w:jc w:val="left"/>
            </w:pPr>
          </w:p>
        </w:tc>
      </w:tr>
      <w:tr w14:paraId="0D8A60E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3AD24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61FB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Как обозначить буквой безударный гласный звук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1DC64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0167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1A6A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5F93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184817">
            <w:pPr>
              <w:spacing w:before="0" w:after="0"/>
              <w:ind w:left="135"/>
              <w:jc w:val="left"/>
            </w:pPr>
          </w:p>
        </w:tc>
      </w:tr>
      <w:tr w14:paraId="0F5CA93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A5A7F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D082B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представление о родственных словах. Объяснительное письмо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CDEF5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3AE7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354F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0D60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9067D5">
            <w:pPr>
              <w:spacing w:before="0" w:after="0"/>
              <w:ind w:left="135"/>
              <w:jc w:val="left"/>
            </w:pPr>
          </w:p>
        </w:tc>
      </w:tr>
      <w:tr w14:paraId="532BDE6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12FD6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ABEE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795AD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429D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6DC6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0CE26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BF5BB8">
            <w:pPr>
              <w:spacing w:before="0" w:after="0"/>
              <w:ind w:left="135"/>
              <w:jc w:val="left"/>
            </w:pPr>
          </w:p>
        </w:tc>
      </w:tr>
      <w:tr w14:paraId="50774E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BA0F4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5EE71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894B0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D21D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1A98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4D0DF2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145723">
            <w:pPr>
              <w:spacing w:before="0" w:after="0"/>
              <w:ind w:left="135"/>
              <w:jc w:val="left"/>
            </w:pPr>
          </w:p>
        </w:tc>
      </w:tr>
      <w:tr w14:paraId="63ACA1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CE1D5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FD293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Буквы И и Й.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D947E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8DE5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9A6A5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3381C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F5F8CA">
            <w:pPr>
              <w:spacing w:before="0" w:after="0"/>
              <w:ind w:left="135"/>
              <w:jc w:val="left"/>
            </w:pPr>
          </w:p>
        </w:tc>
      </w:tr>
      <w:tr w14:paraId="215385F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11DE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488FBC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Функции букв е, ё, ю, я. Как обозначить на письме мягкость согласных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092AF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A0A3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9ED5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8CA7B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D079AC">
            <w:pPr>
              <w:spacing w:before="0" w:after="0"/>
              <w:ind w:left="135"/>
              <w:jc w:val="left"/>
            </w:pPr>
          </w:p>
        </w:tc>
      </w:tr>
      <w:tr w14:paraId="78E4A0C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902E38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272A8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Восстановление деформированного текста. Когда употребляется в словах буква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0FF7C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F866C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BD2EF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24D688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BC9570">
            <w:pPr>
              <w:spacing w:before="0" w:after="0"/>
              <w:ind w:left="135"/>
              <w:jc w:val="left"/>
            </w:pPr>
          </w:p>
        </w:tc>
      </w:tr>
      <w:tr w14:paraId="738A9B7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DAD1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4E6C9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Согласные звуки: систематизация знаний. Глухие и звонкие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57D91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61195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91F8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26386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BF5F8D">
            <w:pPr>
              <w:spacing w:before="0" w:after="0"/>
              <w:ind w:left="135"/>
              <w:jc w:val="left"/>
            </w:pPr>
          </w:p>
        </w:tc>
      </w:tr>
      <w:tr w14:paraId="5C00714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B3060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72D98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Как обозначить буквой парный по глухости-звонкости согласный звук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9B00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AEBF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EB2F1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DA9EC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B4F616">
            <w:pPr>
              <w:spacing w:before="0" w:after="0"/>
              <w:ind w:left="135"/>
              <w:jc w:val="left"/>
            </w:pPr>
          </w:p>
        </w:tc>
      </w:tr>
      <w:tr w14:paraId="7AD468F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57128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6CD9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Обучение приемам самопроверки после списывания текста. Правописание букв парных по глухости-звонкости согласных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53109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2996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F21F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2F0E1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A4BC25">
            <w:pPr>
              <w:spacing w:before="0" w:after="0"/>
              <w:ind w:left="135"/>
              <w:jc w:val="left"/>
            </w:pPr>
          </w:p>
        </w:tc>
      </w:tr>
      <w:tr w14:paraId="2D9531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E4588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5CE1FE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сочетаний чк, чн. Шипящие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D36CE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DBF9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2F44F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64864B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30C006">
            <w:pPr>
              <w:spacing w:before="0" w:after="0"/>
              <w:ind w:left="135"/>
              <w:jc w:val="left"/>
            </w:pPr>
          </w:p>
        </w:tc>
      </w:tr>
      <w:tr w14:paraId="2C5E33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E35D2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2C2A50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правописания слов с сочетаниями чк, чн. Объяснительное письмо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5073A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19CA9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2FAF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3B62E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68DC57">
            <w:pPr>
              <w:spacing w:before="0" w:after="0"/>
              <w:ind w:left="135"/>
              <w:jc w:val="left"/>
            </w:pPr>
          </w:p>
        </w:tc>
      </w:tr>
      <w:tr w14:paraId="7972ED5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76407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88B89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39B37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1FCB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02415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5A840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7D3B5E">
            <w:pPr>
              <w:spacing w:before="0" w:after="0"/>
              <w:ind w:left="135"/>
              <w:jc w:val="left"/>
            </w:pPr>
          </w:p>
        </w:tc>
      </w:tr>
      <w:tr w14:paraId="194642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D9D5C6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8520F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ABC7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D7EB4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3E3F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1C88A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89B98E">
            <w:pPr>
              <w:spacing w:before="0" w:after="0"/>
              <w:ind w:left="135"/>
              <w:jc w:val="left"/>
            </w:pPr>
          </w:p>
        </w:tc>
      </w:tr>
      <w:tr w14:paraId="6F5FB7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63B6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DCD88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02AE8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0A09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88A7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CEA2B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FC342BC">
            <w:pPr>
              <w:spacing w:before="0" w:after="0"/>
              <w:ind w:left="135"/>
              <w:jc w:val="left"/>
            </w:pPr>
          </w:p>
        </w:tc>
      </w:tr>
      <w:tr w14:paraId="3C56E8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8425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835AC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C883D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05BB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E1C6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C9DD0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3C6295">
            <w:pPr>
              <w:spacing w:before="0" w:after="0"/>
              <w:ind w:left="135"/>
              <w:jc w:val="left"/>
            </w:pPr>
          </w:p>
        </w:tc>
      </w:tr>
      <w:tr w14:paraId="0E331F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06C26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3ECCA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80A60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5436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F46D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F5CC3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893169">
            <w:pPr>
              <w:spacing w:before="0" w:after="0"/>
              <w:ind w:left="135"/>
              <w:jc w:val="left"/>
            </w:pPr>
          </w:p>
        </w:tc>
      </w:tr>
      <w:tr w14:paraId="24DCCB5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4E5D0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ECB4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Заглавная буква в именах собственных: в именах и фамилиях людей. Заглавная буква в именах 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DFA38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47A2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E4278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5DAC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C8589B">
            <w:pPr>
              <w:spacing w:before="0" w:after="0"/>
              <w:ind w:left="135"/>
              <w:jc w:val="left"/>
            </w:pPr>
          </w:p>
        </w:tc>
      </w:tr>
      <w:tr w14:paraId="4761D66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17A2DA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B33A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D32A1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9146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3140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7E3504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3623DD">
            <w:pPr>
              <w:spacing w:before="0" w:after="0"/>
              <w:ind w:left="135"/>
              <w:jc w:val="left"/>
            </w:pPr>
          </w:p>
        </w:tc>
      </w:tr>
      <w:tr w14:paraId="237A7E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F955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8605E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4BFBAF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658A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07282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6ADAD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76A1C0">
            <w:pPr>
              <w:spacing w:before="0" w:after="0"/>
              <w:ind w:left="135"/>
              <w:jc w:val="left"/>
            </w:pPr>
          </w:p>
        </w:tc>
      </w:tr>
      <w:tr w14:paraId="546FB3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FAA82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E8999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C417C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88C6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0DCCD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11DEE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0C9F7B">
            <w:pPr>
              <w:spacing w:before="0" w:after="0"/>
              <w:ind w:left="135"/>
              <w:jc w:val="left"/>
            </w:pPr>
          </w:p>
        </w:tc>
      </w:tr>
      <w:tr w14:paraId="430C409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4393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D093F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62CB48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5D93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B838F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002C6B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605A002">
            <w:pPr>
              <w:spacing w:before="0" w:after="0"/>
              <w:ind w:left="135"/>
              <w:jc w:val="left"/>
            </w:pPr>
          </w:p>
        </w:tc>
      </w:tr>
      <w:tr w14:paraId="0290861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D10DA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D363A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2D843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6E64AA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CEEB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FB728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0F00AF">
            <w:pPr>
              <w:spacing w:before="0" w:after="0"/>
              <w:ind w:left="135"/>
              <w:jc w:val="left"/>
            </w:pPr>
          </w:p>
        </w:tc>
      </w:tr>
      <w:tr w14:paraId="3033F0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AAD79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5E97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C057F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A9A4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163D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0B1FB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4EFD9A">
            <w:pPr>
              <w:spacing w:before="0" w:after="0"/>
              <w:ind w:left="135"/>
              <w:jc w:val="left"/>
            </w:pPr>
          </w:p>
        </w:tc>
      </w:tr>
      <w:tr w14:paraId="6DAFF2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1346D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91DF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9BCA6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6621E2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452E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0D30B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64C67A">
            <w:pPr>
              <w:spacing w:before="0" w:after="0"/>
              <w:ind w:left="135"/>
              <w:jc w:val="left"/>
            </w:pPr>
          </w:p>
        </w:tc>
      </w:tr>
      <w:tr w14:paraId="773779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31561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FBFDA0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4D109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2DFE4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5212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CEA48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B89244">
            <w:pPr>
              <w:spacing w:before="0" w:after="0"/>
              <w:ind w:left="135"/>
              <w:jc w:val="left"/>
            </w:pPr>
          </w:p>
        </w:tc>
      </w:tr>
      <w:tr w14:paraId="6B3E311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2BF23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27143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Составление из набора форм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D8EAE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45CE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F39C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6B0F2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02D2A9E">
            <w:pPr>
              <w:spacing w:before="0" w:after="0"/>
              <w:ind w:left="135"/>
              <w:jc w:val="left"/>
            </w:pPr>
          </w:p>
        </w:tc>
      </w:tr>
      <w:tr w14:paraId="1E23EB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8696D4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14:paraId="3548E9C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E254F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5C3493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0F66BF7">
            <w:pPr>
              <w:jc w:val="left"/>
            </w:pPr>
          </w:p>
        </w:tc>
      </w:tr>
    </w:tbl>
    <w:p w14:paraId="24B2D8A4">
      <w:pPr>
        <w:sectPr>
          <w:pgSz w:w="16383" w:h="11906" w:orient="landscape"/>
          <w:cols w:space="720" w:num="1"/>
        </w:sectPr>
      </w:pPr>
    </w:p>
    <w:p w14:paraId="308D9B73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2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3"/>
        <w:gridCol w:w="4700"/>
        <w:gridCol w:w="1242"/>
        <w:gridCol w:w="1473"/>
        <w:gridCol w:w="1574"/>
        <w:gridCol w:w="1111"/>
        <w:gridCol w:w="1913"/>
      </w:tblGrid>
      <w:tr w14:paraId="28B9349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38CF1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1B4D4F0E">
            <w:pPr>
              <w:spacing w:before="0" w:after="0"/>
              <w:ind w:left="135"/>
              <w:jc w:val="left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EBA75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Тема урока </w:t>
            </w:r>
          </w:p>
          <w:p w14:paraId="52E422A1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4DCCC8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CCE69E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Дата изучения </w:t>
            </w:r>
          </w:p>
          <w:p w14:paraId="48C8107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8791E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26E4A5D4">
            <w:pPr>
              <w:spacing w:before="0" w:after="0"/>
              <w:ind w:left="135"/>
              <w:jc w:val="left"/>
            </w:pPr>
          </w:p>
        </w:tc>
      </w:tr>
      <w:tr w14:paraId="2164BED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D190266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32DFC15">
            <w:pPr>
              <w:jc w:val="left"/>
            </w:pP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567E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553D5411">
            <w:pPr>
              <w:spacing w:before="0" w:after="0"/>
              <w:ind w:left="135"/>
              <w:jc w:val="left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02E19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5B0CC309">
            <w:pPr>
              <w:spacing w:before="0" w:after="0"/>
              <w:ind w:left="135"/>
              <w:jc w:val="left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2140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028AB683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6F2A1CC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55ED6AB">
            <w:pPr>
              <w:jc w:val="left"/>
            </w:pPr>
          </w:p>
        </w:tc>
      </w:tr>
      <w:tr w14:paraId="60FE8E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C14D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C4E6B6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Язык как явление национальной культуры. Многообразие языкового пространства России и мира. Наша речь и наш язык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CC8DE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296BE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D6CD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2E31DB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AD294E">
            <w:pPr>
              <w:spacing w:before="0" w:after="0"/>
              <w:ind w:left="135"/>
              <w:jc w:val="left"/>
            </w:pPr>
          </w:p>
        </w:tc>
      </w:tr>
      <w:tr w14:paraId="592B3BE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4ED89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12D37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B076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16656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4BF14F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4EEB6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E633930">
            <w:pPr>
              <w:spacing w:before="0" w:after="0"/>
              <w:ind w:left="135"/>
              <w:jc w:val="left"/>
            </w:pPr>
          </w:p>
        </w:tc>
      </w:tr>
      <w:tr w14:paraId="35F83A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521EB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AF65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лексика: о происхождении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441D2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67509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8F11D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15E9F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2D5623">
            <w:pPr>
              <w:spacing w:before="0" w:after="0"/>
              <w:ind w:left="135"/>
              <w:jc w:val="left"/>
            </w:pPr>
          </w:p>
        </w:tc>
      </w:tr>
      <w:tr w14:paraId="626754A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BF71AC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BDAFA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14548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1C5BF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F971B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D97CEE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D4EE70">
            <w:pPr>
              <w:spacing w:before="0" w:after="0"/>
              <w:ind w:left="135"/>
              <w:jc w:val="left"/>
            </w:pPr>
          </w:p>
        </w:tc>
      </w:tr>
      <w:tr w14:paraId="5B29AE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926526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C7C64A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D49F2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A59D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D04A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BE499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7CEA0D">
            <w:pPr>
              <w:spacing w:before="0" w:after="0"/>
              <w:ind w:left="135"/>
              <w:jc w:val="left"/>
            </w:pPr>
          </w:p>
        </w:tc>
      </w:tr>
      <w:tr w14:paraId="2370753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8089DD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6629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96C52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8721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4216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5DBBF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06E602">
            <w:pPr>
              <w:spacing w:before="0" w:after="0"/>
              <w:ind w:left="135"/>
              <w:jc w:val="left"/>
            </w:pPr>
          </w:p>
        </w:tc>
      </w:tr>
      <w:tr w14:paraId="2637B31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9AF26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EA52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42DD7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76BA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0C3B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516023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4D211E">
            <w:pPr>
              <w:spacing w:before="0" w:after="0"/>
              <w:ind w:left="135"/>
              <w:jc w:val="left"/>
            </w:pPr>
          </w:p>
        </w:tc>
      </w:tr>
      <w:tr w14:paraId="655CBD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224CF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B49F3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2ED4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A222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47F2D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1831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6F45E5E">
            <w:pPr>
              <w:spacing w:before="0" w:after="0"/>
              <w:ind w:left="135"/>
              <w:jc w:val="left"/>
            </w:pPr>
          </w:p>
        </w:tc>
      </w:tr>
      <w:tr w14:paraId="37F69E9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121338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E6050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Подбор заголовков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77176B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C6DEC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0748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48983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0F845D">
            <w:pPr>
              <w:spacing w:before="0" w:after="0"/>
              <w:ind w:left="135"/>
              <w:jc w:val="left"/>
            </w:pPr>
          </w:p>
        </w:tc>
      </w:tr>
      <w:tr w14:paraId="7819FF2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3DBB0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4E6F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умения подбирать заголовки к предложенным текстам. Отражение в заголовке темы или основной мысли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476B3C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742D7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08BE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5A154D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6D81FF">
            <w:pPr>
              <w:spacing w:before="0" w:after="0"/>
              <w:ind w:left="135"/>
              <w:jc w:val="left"/>
            </w:pPr>
          </w:p>
        </w:tc>
      </w:tr>
      <w:tr w14:paraId="2782DF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2C4AD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2B7A2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Последовательность частей текста (абзацев). Абзац. Красная строка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E485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DF3AC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1BCC0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45CC7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B21BC7">
            <w:pPr>
              <w:spacing w:before="0" w:after="0"/>
              <w:ind w:left="135"/>
              <w:jc w:val="left"/>
            </w:pPr>
          </w:p>
        </w:tc>
      </w:tr>
      <w:tr w14:paraId="323C84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F475FB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5C26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с нарушенным порядком предложений.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2A1D5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903DD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7967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37AC8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2B595F">
            <w:pPr>
              <w:spacing w:before="0" w:after="0"/>
              <w:ind w:left="135"/>
              <w:jc w:val="left"/>
            </w:pPr>
          </w:p>
        </w:tc>
      </w:tr>
      <w:tr w14:paraId="7F860E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D2872E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B0B99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7042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83684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883D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7362E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EBDC52A">
            <w:pPr>
              <w:spacing w:before="0" w:after="0"/>
              <w:ind w:left="135"/>
              <w:jc w:val="left"/>
            </w:pPr>
          </w:p>
        </w:tc>
      </w:tr>
      <w:tr w14:paraId="52789B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9C1E97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9E92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E8675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7357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798D0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6B633D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A349A73">
            <w:pPr>
              <w:spacing w:before="0" w:after="0"/>
              <w:ind w:left="135"/>
              <w:jc w:val="left"/>
            </w:pPr>
          </w:p>
        </w:tc>
      </w:tr>
      <w:tr w14:paraId="5F4282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4E900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1EF0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053D6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9C3F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72B26A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28E57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364B9C">
            <w:pPr>
              <w:spacing w:before="0" w:after="0"/>
              <w:ind w:left="135"/>
              <w:jc w:val="left"/>
            </w:pPr>
          </w:p>
        </w:tc>
      </w:tr>
      <w:tr w14:paraId="155A3D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7BE9CE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D9598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33564C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EE7B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F162B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22FB9A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6C93BA">
            <w:pPr>
              <w:spacing w:before="0" w:after="0"/>
              <w:ind w:left="135"/>
              <w:jc w:val="left"/>
            </w:pPr>
          </w:p>
        </w:tc>
      </w:tr>
      <w:tr w14:paraId="13702B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08BBF1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838C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F1C679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4E70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EC55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677B7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C28C8AD">
            <w:pPr>
              <w:spacing w:before="0" w:after="0"/>
              <w:ind w:left="135"/>
              <w:jc w:val="left"/>
            </w:pPr>
          </w:p>
        </w:tc>
      </w:tr>
      <w:tr w14:paraId="01A853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0135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CA74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B2983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535BB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426F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06D9D2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9AB759">
            <w:pPr>
              <w:spacing w:before="0" w:after="0"/>
              <w:ind w:left="135"/>
              <w:jc w:val="left"/>
            </w:pPr>
          </w:p>
        </w:tc>
      </w:tr>
      <w:tr w14:paraId="1EE1C4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44D324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CE358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879F3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5E89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18D3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7F633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D3F593">
            <w:pPr>
              <w:spacing w:before="0" w:after="0"/>
              <w:ind w:left="135"/>
              <w:jc w:val="left"/>
            </w:pPr>
          </w:p>
        </w:tc>
      </w:tr>
      <w:tr w14:paraId="67811F2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159DA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A056E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3D9C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87147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F142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B10D7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ED28D4B">
            <w:pPr>
              <w:spacing w:before="0" w:after="0"/>
              <w:ind w:left="135"/>
              <w:jc w:val="left"/>
            </w:pPr>
          </w:p>
        </w:tc>
      </w:tr>
      <w:tr w14:paraId="7D61C9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00543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99CF49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E8CA7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D11B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EFDA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B98D7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B66E93">
            <w:pPr>
              <w:spacing w:before="0" w:after="0"/>
              <w:ind w:left="135"/>
              <w:jc w:val="left"/>
            </w:pPr>
          </w:p>
        </w:tc>
      </w:tr>
      <w:tr w14:paraId="3F8F28F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C97CE0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18E1C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0C5D4C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104A0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6D14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DE867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E44B88">
            <w:pPr>
              <w:spacing w:before="0" w:after="0"/>
              <w:ind w:left="135"/>
              <w:jc w:val="left"/>
            </w:pPr>
          </w:p>
        </w:tc>
      </w:tr>
      <w:tr w14:paraId="56F12D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0CBDE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43E1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наблюдение за главными и второстепенными членами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8DAE4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2291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BF68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672C5A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83C490">
            <w:pPr>
              <w:spacing w:before="0" w:after="0"/>
              <w:ind w:left="135"/>
              <w:jc w:val="left"/>
            </w:pPr>
          </w:p>
        </w:tc>
      </w:tr>
      <w:tr w14:paraId="6B0D86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71DA3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580FE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15FCB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B3C1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6AF1D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D8B97B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ED955E">
            <w:pPr>
              <w:spacing w:before="0" w:after="0"/>
              <w:ind w:left="135"/>
              <w:jc w:val="left"/>
            </w:pPr>
          </w:p>
        </w:tc>
      </w:tr>
      <w:tr w14:paraId="651BE80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70982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506A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BD48C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77B2B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D168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E466C8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136549">
            <w:pPr>
              <w:spacing w:before="0" w:after="0"/>
              <w:ind w:left="135"/>
              <w:jc w:val="left"/>
            </w:pPr>
          </w:p>
        </w:tc>
      </w:tr>
      <w:tr w14:paraId="6771E2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5B908F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BB6BF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A9092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3D91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A2E6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36B3F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D7756B">
            <w:pPr>
              <w:spacing w:before="0" w:after="0"/>
              <w:ind w:left="135"/>
              <w:jc w:val="left"/>
            </w:pPr>
          </w:p>
        </w:tc>
      </w:tr>
      <w:tr w14:paraId="372D50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EB4CC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359A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слова в словаре. Уточняем значение слова самостоятельно, по тексту или с помощью толкового словаря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6A2D4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CEAD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5F1DD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9A87E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F7A0658">
            <w:pPr>
              <w:spacing w:before="0" w:after="0"/>
              <w:ind w:left="135"/>
              <w:jc w:val="left"/>
            </w:pPr>
          </w:p>
        </w:tc>
      </w:tr>
      <w:tr w14:paraId="71A1E0E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F8A28B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1354E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AE906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BF42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A56E8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B08FBF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2CE2A2">
            <w:pPr>
              <w:spacing w:before="0" w:after="0"/>
              <w:ind w:left="135"/>
              <w:jc w:val="left"/>
            </w:pPr>
          </w:p>
        </w:tc>
      </w:tr>
      <w:tr w14:paraId="21D04E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DAC2A0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B0865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слова в словаре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804F98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E1F50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F16CF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2B05B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0A9204">
            <w:pPr>
              <w:spacing w:before="0" w:after="0"/>
              <w:ind w:left="135"/>
              <w:jc w:val="left"/>
            </w:pPr>
          </w:p>
        </w:tc>
      </w:tr>
      <w:tr w14:paraId="28272B7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0136E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5CFF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Многозначные слова. 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A1EBE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4FCB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0422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8E8C7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2C8E1E">
            <w:pPr>
              <w:spacing w:before="0" w:after="0"/>
              <w:ind w:left="135"/>
              <w:jc w:val="left"/>
            </w:pPr>
          </w:p>
        </w:tc>
      </w:tr>
      <w:tr w14:paraId="0F8FDBE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6D94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9C674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129DC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931AD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2BB44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71101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CD4424">
            <w:pPr>
              <w:spacing w:before="0" w:after="0"/>
              <w:ind w:left="135"/>
              <w:jc w:val="left"/>
            </w:pPr>
          </w:p>
        </w:tc>
      </w:tr>
      <w:tr w14:paraId="4FC3E0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E967D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9C1B03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7BA6E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C12E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D6BE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FD59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ADF593">
            <w:pPr>
              <w:spacing w:before="0" w:after="0"/>
              <w:ind w:left="135"/>
              <w:jc w:val="left"/>
            </w:pPr>
          </w:p>
        </w:tc>
      </w:tr>
      <w:tr w14:paraId="7D67D9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1F6E14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7093F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83B34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1F9D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EAAC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06E26D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164391">
            <w:pPr>
              <w:spacing w:before="0" w:after="0"/>
              <w:ind w:left="135"/>
              <w:jc w:val="left"/>
            </w:pPr>
          </w:p>
        </w:tc>
      </w:tr>
      <w:tr w14:paraId="77EC43B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9EAF20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33E9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0D0C7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FC28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AFB8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54695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33890E">
            <w:pPr>
              <w:spacing w:before="0" w:after="0"/>
              <w:ind w:left="135"/>
              <w:jc w:val="left"/>
            </w:pPr>
          </w:p>
        </w:tc>
      </w:tr>
      <w:tr w14:paraId="6C7EE1B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6E67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0550E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7F093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3353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DC34D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D0715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3EF94C4">
            <w:pPr>
              <w:spacing w:before="0" w:after="0"/>
              <w:ind w:left="135"/>
              <w:jc w:val="left"/>
            </w:pPr>
          </w:p>
        </w:tc>
      </w:tr>
      <w:tr w14:paraId="7677398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22A725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51CC1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F1EB1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7735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9737A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21D8C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E24979F">
            <w:pPr>
              <w:spacing w:before="0" w:after="0"/>
              <w:ind w:left="135"/>
              <w:jc w:val="left"/>
            </w:pPr>
          </w:p>
        </w:tc>
      </w:tr>
      <w:tr w14:paraId="5471B8B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C873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1594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лексика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401C2A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BF47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08A554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7682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40C06ED">
            <w:pPr>
              <w:spacing w:before="0" w:after="0"/>
              <w:ind w:left="135"/>
              <w:jc w:val="left"/>
            </w:pPr>
          </w:p>
        </w:tc>
      </w:tr>
      <w:tr w14:paraId="0F9965B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5377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C487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C806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776A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B48D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DCAB6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D83B95D">
            <w:pPr>
              <w:spacing w:before="0" w:after="0"/>
              <w:ind w:left="135"/>
              <w:jc w:val="left"/>
            </w:pPr>
          </w:p>
        </w:tc>
      </w:tr>
      <w:tr w14:paraId="2B766E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368AC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8487E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Признаки однокоренных (родственных) слов.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00D1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FA30A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BFD1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BFCF1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AB26576">
            <w:pPr>
              <w:spacing w:before="0" w:after="0"/>
              <w:ind w:left="135"/>
              <w:jc w:val="left"/>
            </w:pPr>
          </w:p>
        </w:tc>
      </w:tr>
      <w:tr w14:paraId="5B5D47C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049E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5F8FF0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75F7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48D07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3D944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F5B161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BFBD67">
            <w:pPr>
              <w:spacing w:before="0" w:after="0"/>
              <w:ind w:left="135"/>
              <w:jc w:val="left"/>
            </w:pPr>
          </w:p>
        </w:tc>
      </w:tr>
      <w:tr w14:paraId="02F2F2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BD2642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0B65A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 как общая часть родственных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DCAE5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3213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9A25A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DB9E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E366C0">
            <w:pPr>
              <w:spacing w:before="0" w:after="0"/>
              <w:ind w:left="135"/>
              <w:jc w:val="left"/>
            </w:pPr>
          </w:p>
        </w:tc>
      </w:tr>
      <w:tr w14:paraId="5D7B62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0D8F6A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5B6CB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8782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5BA8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8E7B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BB0D4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E033D5">
            <w:pPr>
              <w:spacing w:before="0" w:after="0"/>
              <w:ind w:left="135"/>
              <w:jc w:val="left"/>
            </w:pPr>
          </w:p>
        </w:tc>
      </w:tr>
      <w:tr w14:paraId="6F71B4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6F383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7EDD9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60092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BC103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9176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54091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15B1B7">
            <w:pPr>
              <w:spacing w:before="0" w:after="0"/>
              <w:ind w:left="135"/>
              <w:jc w:val="left"/>
            </w:pPr>
          </w:p>
        </w:tc>
      </w:tr>
      <w:tr w14:paraId="7E3DE3C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4B1A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30F5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EF144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1DB0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A5E7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222C0C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E841BE">
            <w:pPr>
              <w:spacing w:before="0" w:after="0"/>
              <w:ind w:left="135"/>
              <w:jc w:val="left"/>
            </w:pPr>
          </w:p>
        </w:tc>
      </w:tr>
      <w:tr w14:paraId="1FEA230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FCAAD5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7AD0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7DDA7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DF0D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F046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F82FE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8F0E38">
            <w:pPr>
              <w:spacing w:before="0" w:after="0"/>
              <w:ind w:left="135"/>
              <w:jc w:val="left"/>
            </w:pPr>
          </w:p>
        </w:tc>
      </w:tr>
      <w:tr w14:paraId="2D6A9F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8822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FEEC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876280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3A8394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02C6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BC5F6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8AF16A">
            <w:pPr>
              <w:spacing w:before="0" w:after="0"/>
              <w:ind w:left="135"/>
              <w:jc w:val="left"/>
            </w:pPr>
          </w:p>
        </w:tc>
      </w:tr>
      <w:tr w14:paraId="5106C59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4BF76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463A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Суффикс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02CDE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5034C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50EF1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F0185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BD152F">
            <w:pPr>
              <w:spacing w:before="0" w:after="0"/>
              <w:ind w:left="135"/>
              <w:jc w:val="left"/>
            </w:pPr>
          </w:p>
        </w:tc>
      </w:tr>
      <w:tr w14:paraId="5E83DEF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A6796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A8B0E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54D8D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1033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8F8C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DC0F3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0FD944">
            <w:pPr>
              <w:spacing w:before="0" w:after="0"/>
              <w:ind w:left="135"/>
              <w:jc w:val="left"/>
            </w:pPr>
          </w:p>
        </w:tc>
      </w:tr>
      <w:tr w14:paraId="4081DDF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6FEC5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FF394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40001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8A92A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A3A2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391E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14AA76A">
            <w:pPr>
              <w:spacing w:before="0" w:after="0"/>
              <w:ind w:left="135"/>
              <w:jc w:val="left"/>
            </w:pPr>
          </w:p>
        </w:tc>
      </w:tr>
      <w:tr w14:paraId="1CA49DB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B21CC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B0DE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48C6F2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1165F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BE906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07719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7DC56A">
            <w:pPr>
              <w:spacing w:before="0" w:after="0"/>
              <w:ind w:left="135"/>
              <w:jc w:val="left"/>
            </w:pPr>
          </w:p>
        </w:tc>
      </w:tr>
      <w:tr w14:paraId="609AAC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C19CD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540BA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62255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17FC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D471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5AC44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8637571">
            <w:pPr>
              <w:spacing w:before="0" w:after="0"/>
              <w:ind w:left="135"/>
              <w:jc w:val="left"/>
            </w:pPr>
          </w:p>
        </w:tc>
      </w:tr>
      <w:tr w14:paraId="27C3E3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01720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A4A7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состав слова: Тренинг. Нахождение однокоренных слов. Выделение корня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7CA23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F45C3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9DF5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1CD75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500B27">
            <w:pPr>
              <w:spacing w:before="0" w:after="0"/>
              <w:ind w:left="135"/>
              <w:jc w:val="left"/>
            </w:pPr>
          </w:p>
        </w:tc>
      </w:tr>
      <w:tr w14:paraId="46943C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552A8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C44A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состав слова: как образуются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E986E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3D58B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7FE09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3C7F0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836692">
            <w:pPr>
              <w:spacing w:before="0" w:after="0"/>
              <w:ind w:left="135"/>
              <w:jc w:val="left"/>
            </w:pPr>
          </w:p>
        </w:tc>
      </w:tr>
      <w:tr w14:paraId="7B6723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EE014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7BF7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Суффикс как часть слова: наблюдение за значением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CA240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645A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FC93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92DA0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2ACBED">
            <w:pPr>
              <w:spacing w:before="0" w:after="0"/>
              <w:ind w:left="135"/>
              <w:jc w:val="left"/>
            </w:pPr>
          </w:p>
        </w:tc>
      </w:tr>
      <w:tr w14:paraId="2D7A1D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3CDEC4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EEB5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68EC9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835DE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B132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6C40B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A8D574">
            <w:pPr>
              <w:spacing w:before="0" w:after="0"/>
              <w:ind w:left="135"/>
              <w:jc w:val="left"/>
            </w:pPr>
          </w:p>
        </w:tc>
      </w:tr>
      <w:tr w14:paraId="573CA1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AB30C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9F6CA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2B147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1E4D1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8411F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DEB3A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25580D7">
            <w:pPr>
              <w:spacing w:before="0" w:after="0"/>
              <w:ind w:left="135"/>
              <w:jc w:val="left"/>
            </w:pPr>
          </w:p>
        </w:tc>
      </w:tr>
      <w:tr w14:paraId="36F6BA9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A986B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6AF5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Перенос слов по слогам: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64466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709A4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40254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E4932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1D3753">
            <w:pPr>
              <w:spacing w:before="0" w:after="0"/>
              <w:ind w:left="135"/>
              <w:jc w:val="left"/>
            </w:pPr>
          </w:p>
        </w:tc>
      </w:tr>
      <w:tr w14:paraId="4AB6D2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1D12F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6291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FA9B58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A4AC4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D36A4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8AD82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EFE5A1">
            <w:pPr>
              <w:spacing w:before="0" w:after="0"/>
              <w:ind w:left="135"/>
              <w:jc w:val="left"/>
            </w:pPr>
          </w:p>
        </w:tc>
      </w:tr>
      <w:tr w14:paraId="7B2D81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41A4B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1DF1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устного рассказа по репродукции картины З. Серебряковой «За обедом»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7550C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210E7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D47F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0D8E9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EA3F17">
            <w:pPr>
              <w:spacing w:before="0" w:after="0"/>
              <w:ind w:left="135"/>
              <w:jc w:val="left"/>
            </w:pPr>
          </w:p>
        </w:tc>
      </w:tr>
      <w:tr w14:paraId="7FF982A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85B135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A1A2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фонетика: различаем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74C85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95D6D4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9404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E7376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E05264">
            <w:pPr>
              <w:spacing w:before="0" w:after="0"/>
              <w:ind w:left="135"/>
              <w:jc w:val="left"/>
            </w:pPr>
          </w:p>
        </w:tc>
      </w:tr>
      <w:tr w14:paraId="48C55A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919CD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64C2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35A21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D6F6F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040AD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4B4A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08EDBD">
            <w:pPr>
              <w:spacing w:before="0" w:after="0"/>
              <w:ind w:left="135"/>
              <w:jc w:val="left"/>
            </w:pPr>
          </w:p>
        </w:tc>
      </w:tr>
      <w:tr w14:paraId="07419E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BBA166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8297A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06335A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47FD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B0354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2609CF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2A3299">
            <w:pPr>
              <w:spacing w:before="0" w:after="0"/>
              <w:ind w:left="135"/>
              <w:jc w:val="left"/>
            </w:pPr>
          </w:p>
        </w:tc>
      </w:tr>
      <w:tr w14:paraId="165CAB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B17C9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8602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599486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890ADA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7EFF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F7974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E41B03">
            <w:pPr>
              <w:spacing w:before="0" w:after="0"/>
              <w:ind w:left="135"/>
              <w:jc w:val="left"/>
            </w:pPr>
          </w:p>
        </w:tc>
      </w:tr>
      <w:tr w14:paraId="016BCF3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F756E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0F91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3E4B2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1C642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BAE1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5995F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FAE54E3">
            <w:pPr>
              <w:spacing w:before="0" w:after="0"/>
              <w:ind w:left="135"/>
              <w:jc w:val="left"/>
            </w:pPr>
          </w:p>
        </w:tc>
      </w:tr>
      <w:tr w14:paraId="58F28F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806C6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D03DD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Обозначение буквой безударного 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B0777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EDA1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D0244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FB03B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1A689D2">
            <w:pPr>
              <w:spacing w:before="0" w:after="0"/>
              <w:ind w:left="135"/>
              <w:jc w:val="left"/>
            </w:pPr>
          </w:p>
        </w:tc>
      </w:tr>
      <w:tr w14:paraId="07EB20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B4D614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CE45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3CD071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A3770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977B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860D21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1ADF7E">
            <w:pPr>
              <w:spacing w:before="0" w:after="0"/>
              <w:ind w:left="135"/>
              <w:jc w:val="left"/>
            </w:pPr>
          </w:p>
        </w:tc>
      </w:tr>
      <w:tr w14:paraId="728E36D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87D25B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3DCA2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1BC92E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F749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56F6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4880E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FFAAAA">
            <w:pPr>
              <w:spacing w:before="0" w:after="0"/>
              <w:ind w:left="135"/>
              <w:jc w:val="left"/>
            </w:pPr>
          </w:p>
        </w:tc>
      </w:tr>
      <w:tr w14:paraId="72FFB7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1166B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EF90A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887C90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A2D8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9CD4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47D11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F8A841">
            <w:pPr>
              <w:spacing w:before="0" w:after="0"/>
              <w:ind w:left="135"/>
              <w:jc w:val="left"/>
            </w:pPr>
          </w:p>
        </w:tc>
      </w:tr>
      <w:tr w14:paraId="7AD1105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7372AC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0F37E0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0789B6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F0CC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E086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85161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66D276">
            <w:pPr>
              <w:spacing w:before="0" w:after="0"/>
              <w:ind w:left="135"/>
              <w:jc w:val="left"/>
            </w:pPr>
          </w:p>
        </w:tc>
      </w:tr>
      <w:tr w14:paraId="08A568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0327F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917A39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91B46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A57E4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EF61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2FBB0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0FFC93D">
            <w:pPr>
              <w:spacing w:before="0" w:after="0"/>
              <w:ind w:left="135"/>
              <w:jc w:val="left"/>
            </w:pPr>
          </w:p>
        </w:tc>
      </w:tr>
      <w:tr w14:paraId="5DCD27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34249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2F95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4D1270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13D8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A8816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D3E67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A95830">
            <w:pPr>
              <w:spacing w:before="0" w:after="0"/>
              <w:ind w:left="135"/>
              <w:jc w:val="left"/>
            </w:pPr>
          </w:p>
        </w:tc>
      </w:tr>
      <w:tr w14:paraId="2B9290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1A334A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58BD26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Парные и непарные по твёрдости – мягкости согласные звуки. Согласный звук и буква Й. Твёрдые и мягкие согласные звуки и буквы для их обозначения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02EE5B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3AB4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0674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DC26A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DFC2196">
            <w:pPr>
              <w:spacing w:before="0" w:after="0"/>
              <w:ind w:left="135"/>
              <w:jc w:val="left"/>
            </w:pPr>
          </w:p>
        </w:tc>
      </w:tr>
      <w:tr w14:paraId="24574B6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5763F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E486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03C4C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F684F9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138E7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DE5FB5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A7BB581">
            <w:pPr>
              <w:spacing w:before="0" w:after="0"/>
              <w:ind w:left="135"/>
              <w:jc w:val="left"/>
            </w:pPr>
          </w:p>
        </w:tc>
      </w:tr>
      <w:tr w14:paraId="01696D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DDDAA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BCDFB0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C6BB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AFDFC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F3F7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34AFE7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C32196">
            <w:pPr>
              <w:spacing w:before="0" w:after="0"/>
              <w:ind w:left="135"/>
              <w:jc w:val="left"/>
            </w:pPr>
          </w:p>
        </w:tc>
      </w:tr>
      <w:tr w14:paraId="329B74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E5A272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9C61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D7C45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355B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9995E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10E2CA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346972A">
            <w:pPr>
              <w:spacing w:before="0" w:after="0"/>
              <w:ind w:left="135"/>
              <w:jc w:val="left"/>
            </w:pPr>
          </w:p>
        </w:tc>
      </w:tr>
      <w:tr w14:paraId="795F36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3A866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908C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Выбор языковых средств для ответа на заданный вопрос при работе в паре (группе)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63EE9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00AB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82747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12F510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12F0350">
            <w:pPr>
              <w:spacing w:before="0" w:after="0"/>
              <w:ind w:left="135"/>
              <w:jc w:val="left"/>
            </w:pPr>
          </w:p>
        </w:tc>
      </w:tr>
      <w:tr w14:paraId="232A99A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A8C71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1B8F8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Выбор языковых средств для выражения собственного мнения при работе в паре (группе)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29486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DF6A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FB4D1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8FDDC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63B43F4">
            <w:pPr>
              <w:spacing w:before="0" w:after="0"/>
              <w:ind w:left="135"/>
              <w:jc w:val="left"/>
            </w:pPr>
          </w:p>
        </w:tc>
      </w:tr>
      <w:tr w14:paraId="5AB7205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6070D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C7676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460FA2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0752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B4C8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70B8C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889D10">
            <w:pPr>
              <w:spacing w:before="0" w:after="0"/>
              <w:ind w:left="135"/>
              <w:jc w:val="left"/>
            </w:pPr>
          </w:p>
        </w:tc>
      </w:tr>
      <w:tr w14:paraId="4AED708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5AA6E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797F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Диктант на изученные правила (безударные гласные в корне 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38A00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2D6D5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D930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0F25A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4A87F3">
            <w:pPr>
              <w:spacing w:before="0" w:after="0"/>
              <w:ind w:left="135"/>
              <w:jc w:val="left"/>
            </w:pPr>
          </w:p>
        </w:tc>
      </w:tr>
      <w:tr w14:paraId="373FD60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837E9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37203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88476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179F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108A9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A3BFF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DA0222">
            <w:pPr>
              <w:spacing w:before="0" w:after="0"/>
              <w:ind w:left="135"/>
              <w:jc w:val="left"/>
            </w:pPr>
          </w:p>
        </w:tc>
      </w:tr>
      <w:tr w14:paraId="688FBC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58BE4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0D713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тренинг «Знаки препинания в конце предложения»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40419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18B7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71C3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4F016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0A3E6E">
            <w:pPr>
              <w:spacing w:before="0" w:after="0"/>
              <w:ind w:left="135"/>
              <w:jc w:val="left"/>
            </w:pPr>
          </w:p>
        </w:tc>
      </w:tr>
      <w:tr w14:paraId="1F6F46C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84370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97BF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тренинг «Слог. Перенос слов»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A1AD5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F8B9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BB256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8A8DC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B89135">
            <w:pPr>
              <w:spacing w:before="0" w:after="0"/>
              <w:ind w:left="135"/>
              <w:jc w:val="left"/>
            </w:pPr>
          </w:p>
        </w:tc>
      </w:tr>
      <w:tr w14:paraId="229919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CF09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A34C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использование орфографического словаря учебника для определения (уточнения) написания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62BCA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F608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520F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4720B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EA3F64D">
            <w:pPr>
              <w:spacing w:before="0" w:after="0"/>
              <w:ind w:left="135"/>
              <w:jc w:val="left"/>
            </w:pPr>
          </w:p>
        </w:tc>
      </w:tr>
      <w:tr w14:paraId="732F16E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39FB2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E63BA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44315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3113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4D3F98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781A7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39DF1D">
            <w:pPr>
              <w:spacing w:before="0" w:after="0"/>
              <w:ind w:left="135"/>
              <w:jc w:val="left"/>
            </w:pPr>
          </w:p>
        </w:tc>
      </w:tr>
      <w:tr w14:paraId="74E29C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3666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91CC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Выбор языковых средств для ведения разговора при работе в паре (группе) (начать, поддержать, закончить разговор, привлечь внимание и другие)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46CCF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09FF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428D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71376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C714B6">
            <w:pPr>
              <w:spacing w:before="0" w:after="0"/>
              <w:ind w:left="135"/>
              <w:jc w:val="left"/>
            </w:pPr>
          </w:p>
        </w:tc>
      </w:tr>
      <w:tr w14:paraId="22EA390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978CB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D3E4D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320D3D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1485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F117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3032DA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FF58ED0">
            <w:pPr>
              <w:spacing w:before="0" w:after="0"/>
              <w:ind w:left="135"/>
              <w:jc w:val="left"/>
            </w:pPr>
          </w:p>
        </w:tc>
      </w:tr>
      <w:tr w14:paraId="48DAAD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991ED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AFDF3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C766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80BA6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0C3C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5124D8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9CC1462">
            <w:pPr>
              <w:spacing w:before="0" w:after="0"/>
              <w:ind w:left="135"/>
              <w:jc w:val="left"/>
            </w:pPr>
          </w:p>
        </w:tc>
      </w:tr>
      <w:tr w14:paraId="541EAD1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7438F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553B95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5FECF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A8138D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1330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541691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A68D6CA">
            <w:pPr>
              <w:spacing w:before="0" w:after="0"/>
              <w:ind w:left="135"/>
              <w:jc w:val="left"/>
            </w:pPr>
          </w:p>
        </w:tc>
      </w:tr>
      <w:tr w14:paraId="641D063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5995A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D2E6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составление текста по рисунку на тему «День рождения»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392B9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FBDE7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2D37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BBA299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942BFF">
            <w:pPr>
              <w:spacing w:before="0" w:after="0"/>
              <w:ind w:left="135"/>
              <w:jc w:val="left"/>
            </w:pPr>
          </w:p>
        </w:tc>
      </w:tr>
      <w:tr w14:paraId="5AF3B8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33F85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51C9D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Парные и непарные по звонкости – глухости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2CFDF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5547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2AC7B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8A0A88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18C54E">
            <w:pPr>
              <w:spacing w:before="0" w:after="0"/>
              <w:ind w:left="135"/>
              <w:jc w:val="left"/>
            </w:pPr>
          </w:p>
        </w:tc>
      </w:tr>
      <w:tr w14:paraId="3CD97D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99508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66140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парным по звонкости – глухости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4E02EE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A8E07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585B9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693F42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82473D">
            <w:pPr>
              <w:spacing w:before="0" w:after="0"/>
              <w:ind w:left="135"/>
              <w:jc w:val="left"/>
            </w:pPr>
          </w:p>
        </w:tc>
      </w:tr>
      <w:tr w14:paraId="3F9AE11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93D953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3FCB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Обозначение парных по звонкости – 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03364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948E8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3837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5B129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CEF8CBA">
            <w:pPr>
              <w:spacing w:before="0" w:after="0"/>
              <w:ind w:left="135"/>
              <w:jc w:val="left"/>
            </w:pPr>
          </w:p>
        </w:tc>
      </w:tr>
      <w:tr w14:paraId="009F2C0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DEA098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71B7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E469C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34FB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8CB42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B1DB0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9F092D">
            <w:pPr>
              <w:spacing w:before="0" w:after="0"/>
              <w:ind w:left="135"/>
              <w:jc w:val="left"/>
            </w:pPr>
          </w:p>
        </w:tc>
      </w:tr>
      <w:tr w14:paraId="13DF7E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3AF9E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C7698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9C01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7D94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7CB68F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A62C5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9AC9F56">
            <w:pPr>
              <w:spacing w:before="0" w:after="0"/>
              <w:ind w:left="135"/>
              <w:jc w:val="left"/>
            </w:pPr>
          </w:p>
        </w:tc>
      </w:tr>
      <w:tr w14:paraId="5D23D0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7D97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FE378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B3106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186B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BD3E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AADB9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F9AB16">
            <w:pPr>
              <w:spacing w:before="0" w:after="0"/>
              <w:ind w:left="135"/>
              <w:jc w:val="left"/>
            </w:pPr>
          </w:p>
        </w:tc>
      </w:tr>
      <w:tr w14:paraId="1AD4BC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B9F992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DFA95D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9415C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4001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47CDE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03344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5C57E6">
            <w:pPr>
              <w:spacing w:before="0" w:after="0"/>
              <w:ind w:left="135"/>
              <w:jc w:val="left"/>
            </w:pPr>
          </w:p>
        </w:tc>
      </w:tr>
      <w:tr w14:paraId="5C87BDB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1C7A9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749C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писать буквы гласных 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288324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B811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BB18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4F35E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1E75D60">
            <w:pPr>
              <w:spacing w:before="0" w:after="0"/>
              <w:ind w:left="135"/>
              <w:jc w:val="left"/>
            </w:pPr>
          </w:p>
        </w:tc>
      </w:tr>
      <w:tr w14:paraId="6791A29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46170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B1646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слове. Тренинг «Правописание парных по глухости-звонкости согласны хзвуков в корне слова»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5DE01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888CC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B5DB2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7F6B5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E652F36">
            <w:pPr>
              <w:spacing w:before="0" w:after="0"/>
              <w:ind w:left="135"/>
              <w:jc w:val="left"/>
            </w:pPr>
          </w:p>
        </w:tc>
      </w:tr>
      <w:tr w14:paraId="61A50E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7E85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065DC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D19329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622C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247B3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087D1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9C73AC">
            <w:pPr>
              <w:spacing w:before="0" w:after="0"/>
              <w:ind w:left="135"/>
              <w:jc w:val="left"/>
            </w:pPr>
          </w:p>
        </w:tc>
      </w:tr>
      <w:tr w14:paraId="30DF25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13A0B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41B9E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A4AEAC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06647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1B6A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90278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3FD141">
            <w:pPr>
              <w:spacing w:before="0" w:after="0"/>
              <w:ind w:left="135"/>
              <w:jc w:val="left"/>
            </w:pPr>
          </w:p>
        </w:tc>
      </w:tr>
      <w:tr w14:paraId="74A5C1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086FEF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B40FD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3EC6E4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F9F2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F5B2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9A8D5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044013">
            <w:pPr>
              <w:spacing w:before="0" w:after="0"/>
              <w:ind w:left="135"/>
              <w:jc w:val="left"/>
            </w:pPr>
          </w:p>
        </w:tc>
      </w:tr>
      <w:tr w14:paraId="67ABA5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0071A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FF1A9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B00F3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DDA59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3206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D4A33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691AFA">
            <w:pPr>
              <w:spacing w:before="0" w:after="0"/>
              <w:ind w:left="135"/>
              <w:jc w:val="left"/>
            </w:pPr>
          </w:p>
        </w:tc>
      </w:tr>
      <w:tr w14:paraId="25E0DC3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E9F0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B4E13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E48A7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0EC38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933EC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80757A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58AD7F">
            <w:pPr>
              <w:spacing w:before="0" w:after="0"/>
              <w:ind w:left="135"/>
              <w:jc w:val="left"/>
            </w:pPr>
          </w:p>
        </w:tc>
      </w:tr>
      <w:tr w14:paraId="1A5830D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14963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C50AD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3460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A95A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8FA5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943EA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B76623">
            <w:pPr>
              <w:spacing w:before="0" w:after="0"/>
              <w:ind w:left="135"/>
              <w:jc w:val="left"/>
            </w:pPr>
          </w:p>
        </w:tc>
      </w:tr>
      <w:tr w14:paraId="1DE6BCD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35831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B26CD2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слове. Тренинг «Правописание слов с разделительным мягким знаком»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E7560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8F9A3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0F4A8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1B3D20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5E8CD1">
            <w:pPr>
              <w:spacing w:before="0" w:after="0"/>
              <w:ind w:left="135"/>
              <w:jc w:val="left"/>
            </w:pPr>
          </w:p>
        </w:tc>
      </w:tr>
      <w:tr w14:paraId="5B18E5E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0CB1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204F5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0A948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FB24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33BD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E5DCD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C13320">
            <w:pPr>
              <w:spacing w:before="0" w:after="0"/>
              <w:ind w:left="135"/>
              <w:jc w:val="left"/>
            </w:pPr>
          </w:p>
        </w:tc>
      </w:tr>
      <w:tr w14:paraId="4B6BAEE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C6B4C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D5B3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0807F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9DC44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506D2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19A37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52EE10">
            <w:pPr>
              <w:spacing w:before="0" w:after="0"/>
              <w:ind w:left="135"/>
              <w:jc w:val="left"/>
            </w:pPr>
          </w:p>
        </w:tc>
      </w:tr>
      <w:tr w14:paraId="5BB257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C4EE58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90176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CBC05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7E0D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154F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E1B948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951885">
            <w:pPr>
              <w:spacing w:before="0" w:after="0"/>
              <w:ind w:left="135"/>
              <w:jc w:val="left"/>
            </w:pPr>
          </w:p>
        </w:tc>
      </w:tr>
      <w:tr w14:paraId="0843D4B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C178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85C57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5088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8B1A0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E65A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E4256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77A8EC">
            <w:pPr>
              <w:spacing w:before="0" w:after="0"/>
              <w:ind w:left="135"/>
              <w:jc w:val="left"/>
            </w:pPr>
          </w:p>
        </w:tc>
      </w:tr>
      <w:tr w14:paraId="112C4C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1A32D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408E7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82369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EA1E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A074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1019D2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FBC274">
            <w:pPr>
              <w:spacing w:before="0" w:after="0"/>
              <w:ind w:left="135"/>
              <w:jc w:val="left"/>
            </w:pPr>
          </w:p>
        </w:tc>
      </w:tr>
      <w:tr w14:paraId="5B3E94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9B863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2465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вопросы («кто?», «что?»)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EDACB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B26B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1DCB5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C2FA3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EFD83B">
            <w:pPr>
              <w:spacing w:before="0" w:after="0"/>
              <w:ind w:left="135"/>
              <w:jc w:val="left"/>
            </w:pPr>
          </w:p>
        </w:tc>
      </w:tr>
      <w:tr w14:paraId="4643D8A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CBBCD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DCFCD0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Употребление заглавной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8E825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C0AB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A102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59208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F0D567">
            <w:pPr>
              <w:spacing w:before="0" w:after="0"/>
              <w:ind w:left="135"/>
              <w:jc w:val="left"/>
            </w:pPr>
          </w:p>
        </w:tc>
      </w:tr>
      <w:tr w14:paraId="31D91F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72BEC3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FD860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устного рассказа по репродукции картины И. Шишкина «Утро в сосновом лесу»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88F8A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A976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E87479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55502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03266B">
            <w:pPr>
              <w:spacing w:before="0" w:after="0"/>
              <w:ind w:left="135"/>
              <w:jc w:val="left"/>
            </w:pPr>
          </w:p>
        </w:tc>
      </w:tr>
      <w:tr w14:paraId="15A18C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9653D0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57E97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Заглавная буква в именах собственных: имена, фамилии, отчества людей, клички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8AB8C6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F041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767CA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E894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AE587A">
            <w:pPr>
              <w:spacing w:before="0" w:after="0"/>
              <w:ind w:left="135"/>
              <w:jc w:val="left"/>
            </w:pPr>
          </w:p>
        </w:tc>
      </w:tr>
      <w:tr w14:paraId="4E4D14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3091B0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CF912C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8A13C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5331C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0261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6D659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5A573D">
            <w:pPr>
              <w:spacing w:before="0" w:after="0"/>
              <w:ind w:left="135"/>
              <w:jc w:val="left"/>
            </w:pPr>
          </w:p>
        </w:tc>
      </w:tr>
      <w:tr w14:paraId="186E70E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80E393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EA4F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устного рассказа с использованием личных наблюдений и вопросов: составление текста о своем любимом домашнем питомце по вопросам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C3BB4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AAF7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1C38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D2C30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16B516">
            <w:pPr>
              <w:spacing w:before="0" w:after="0"/>
              <w:ind w:left="135"/>
              <w:jc w:val="left"/>
            </w:pPr>
          </w:p>
        </w:tc>
      </w:tr>
      <w:tr w14:paraId="43D40E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B19C45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0BB2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63529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0382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196F5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11066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C4519C">
            <w:pPr>
              <w:spacing w:before="0" w:after="0"/>
              <w:ind w:left="135"/>
              <w:jc w:val="left"/>
            </w:pPr>
          </w:p>
        </w:tc>
      </w:tr>
      <w:tr w14:paraId="0D75B7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41457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84F87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ADDA5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8CB91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714EE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B79E2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C7D0E2">
            <w:pPr>
              <w:spacing w:before="0" w:after="0"/>
              <w:ind w:left="135"/>
              <w:jc w:val="left"/>
            </w:pPr>
          </w:p>
        </w:tc>
      </w:tr>
      <w:tr w14:paraId="0C1EF5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B29F2C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5CDC6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изменение по числам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7DC0C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6090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7762E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69D72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5E607D8">
            <w:pPr>
              <w:spacing w:before="0" w:after="0"/>
              <w:ind w:left="135"/>
              <w:jc w:val="left"/>
            </w:pPr>
          </w:p>
        </w:tc>
      </w:tr>
      <w:tr w14:paraId="4E618F9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212CDD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C3F45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 на изученные правила (орфограммы корня, заглавная буква и другие)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FAA883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F08A9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2CC2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99F5C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21B345A">
            <w:pPr>
              <w:spacing w:before="0" w:after="0"/>
              <w:ind w:left="135"/>
              <w:jc w:val="left"/>
            </w:pPr>
          </w:p>
        </w:tc>
      </w:tr>
      <w:tr w14:paraId="251FE9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E4BAA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1475B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2BCA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7247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D12EA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5CE0BB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4F2587">
            <w:pPr>
              <w:spacing w:before="0" w:after="0"/>
              <w:ind w:left="135"/>
              <w:jc w:val="left"/>
            </w:pPr>
          </w:p>
        </w:tc>
      </w:tr>
      <w:tr w14:paraId="1F8B95A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F83F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5F78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значение. Для чего нужны глаголы в нашей речи?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900A5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0B50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F327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7E6DA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B89428">
            <w:pPr>
              <w:spacing w:before="0" w:after="0"/>
              <w:ind w:left="135"/>
              <w:jc w:val="left"/>
            </w:pPr>
          </w:p>
        </w:tc>
      </w:tr>
      <w:tr w14:paraId="05072F2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203D7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DA289A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вопросы «что делать?», «что сделать?»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1A4D1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5676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44176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9BE8B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3DEAF2">
            <w:pPr>
              <w:spacing w:before="0" w:after="0"/>
              <w:ind w:left="135"/>
              <w:jc w:val="left"/>
            </w:pPr>
          </w:p>
        </w:tc>
      </w:tr>
      <w:tr w14:paraId="2EAD222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E4067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8C529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Роль глаголов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E8EAD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E4E8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3B768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CCB17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0790DE">
            <w:pPr>
              <w:spacing w:before="0" w:after="0"/>
              <w:ind w:left="135"/>
              <w:jc w:val="left"/>
            </w:pPr>
          </w:p>
        </w:tc>
      </w:tr>
      <w:tr w14:paraId="04D8D29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682C6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1BBE5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Составление текста на тему пословицы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4938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A7F5BD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8015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18E8A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56D737">
            <w:pPr>
              <w:spacing w:before="0" w:after="0"/>
              <w:ind w:left="135"/>
              <w:jc w:val="left"/>
            </w:pPr>
          </w:p>
        </w:tc>
      </w:tr>
      <w:tr w14:paraId="5094EC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338000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BFF57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DFBDB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9E660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22FB4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717DA3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3D3061">
            <w:pPr>
              <w:spacing w:before="0" w:after="0"/>
              <w:ind w:left="135"/>
              <w:jc w:val="left"/>
            </w:pPr>
          </w:p>
        </w:tc>
      </w:tr>
      <w:tr w14:paraId="687F16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DBEA3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83EBC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E5457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CA44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4FE5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A52D7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A9DFA78">
            <w:pPr>
              <w:spacing w:before="0" w:after="0"/>
              <w:ind w:left="135"/>
              <w:jc w:val="left"/>
            </w:pPr>
          </w:p>
        </w:tc>
      </w:tr>
      <w:tr w14:paraId="6465A3A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8C8D1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4251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учимся сочинять текст-повествование. Составление текста-повествования на тему «Как приготовить салат»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1E91E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0E391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BF1A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9BF9D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721359">
            <w:pPr>
              <w:spacing w:before="0" w:after="0"/>
              <w:ind w:left="135"/>
              <w:jc w:val="left"/>
            </w:pPr>
          </w:p>
        </w:tc>
      </w:tr>
      <w:tr w14:paraId="36FD12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1F9C7B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C04C82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C2C63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E09A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EC381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D0F15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2C9D3E">
            <w:pPr>
              <w:spacing w:before="0" w:after="0"/>
              <w:ind w:left="135"/>
              <w:jc w:val="left"/>
            </w:pPr>
          </w:p>
        </w:tc>
      </w:tr>
      <w:tr w14:paraId="5CB57BC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9A379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96B67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морфология. Тренинг. Отработка темы «Глагол»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955D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2E2F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2DD9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171CC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6EF676">
            <w:pPr>
              <w:spacing w:before="0" w:after="0"/>
              <w:ind w:left="135"/>
              <w:jc w:val="left"/>
            </w:pPr>
          </w:p>
        </w:tc>
      </w:tr>
      <w:tr w14:paraId="624A7C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E441A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C062B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Диктант на 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3B70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BB28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8E1A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277F0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1715AF">
            <w:pPr>
              <w:spacing w:before="0" w:after="0"/>
              <w:ind w:left="135"/>
              <w:jc w:val="left"/>
            </w:pPr>
          </w:p>
        </w:tc>
      </w:tr>
      <w:tr w14:paraId="01DD4B6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B49DC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FA7D50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29AC0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CDE6C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4434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6B39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9803F8">
            <w:pPr>
              <w:spacing w:before="0" w:after="0"/>
              <w:ind w:left="135"/>
              <w:jc w:val="left"/>
            </w:pPr>
          </w:p>
        </w:tc>
      </w:tr>
      <w:tr w14:paraId="2E7CD57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1CB5D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CBFE2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577177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766BA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3B60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29F31B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2A3F32">
            <w:pPr>
              <w:spacing w:before="0" w:after="0"/>
              <w:ind w:left="135"/>
              <w:jc w:val="left"/>
            </w:pPr>
          </w:p>
        </w:tc>
      </w:tr>
      <w:tr w14:paraId="7C248E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FB1A4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ADDE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28D4E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1D09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1B2C2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5AC29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D3988B9">
            <w:pPr>
              <w:spacing w:before="0" w:after="0"/>
              <w:ind w:left="135"/>
              <w:jc w:val="left"/>
            </w:pPr>
          </w:p>
        </w:tc>
      </w:tr>
      <w:tr w14:paraId="5B328A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E4331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10A87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B08C1A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D56F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9EF1C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5B0D5D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3839A5">
            <w:pPr>
              <w:spacing w:before="0" w:after="0"/>
              <w:ind w:left="135"/>
              <w:jc w:val="left"/>
            </w:pPr>
          </w:p>
        </w:tc>
      </w:tr>
      <w:tr w14:paraId="55AF462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18FE1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C87054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роль имён прилагательных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E8D39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82C01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558B7D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4E8A7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ED4921">
            <w:pPr>
              <w:spacing w:before="0" w:after="0"/>
              <w:ind w:left="135"/>
              <w:jc w:val="left"/>
            </w:pPr>
          </w:p>
        </w:tc>
      </w:tr>
      <w:tr w14:paraId="6A6356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6556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4390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11AB2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F1B63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19FA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0A1672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A14551">
            <w:pPr>
              <w:spacing w:before="0" w:after="0"/>
              <w:ind w:left="135"/>
              <w:jc w:val="left"/>
            </w:pPr>
          </w:p>
        </w:tc>
      </w:tr>
      <w:tr w14:paraId="618D35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D30B61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35BC2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653BB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F8F4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722C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A2507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AF8CED">
            <w:pPr>
              <w:spacing w:before="0" w:after="0"/>
              <w:ind w:left="135"/>
              <w:jc w:val="left"/>
            </w:pPr>
          </w:p>
        </w:tc>
      </w:tr>
      <w:tr w14:paraId="1C7F83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66B44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D8346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составление текста (рассказа или сказки) на тему «Путешествие снежинки на землю»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48E6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BD584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DED497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3C32A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F4EB21">
            <w:pPr>
              <w:spacing w:before="0" w:after="0"/>
              <w:ind w:left="135"/>
              <w:jc w:val="left"/>
            </w:pPr>
          </w:p>
        </w:tc>
      </w:tr>
      <w:tr w14:paraId="059BC7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8337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4EB00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55EE5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082F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2CB19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72A58E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2D16324">
            <w:pPr>
              <w:spacing w:before="0" w:after="0"/>
              <w:ind w:left="135"/>
              <w:jc w:val="left"/>
            </w:pPr>
          </w:p>
        </w:tc>
      </w:tr>
      <w:tr w14:paraId="1B634B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0D4AE0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B1231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учимся сочинять текст-описание. Составление текста-описания натюрморта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32136B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CE50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FF9F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D6567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30BF73">
            <w:pPr>
              <w:spacing w:before="0" w:after="0"/>
              <w:ind w:left="135"/>
              <w:jc w:val="left"/>
            </w:pPr>
          </w:p>
        </w:tc>
      </w:tr>
      <w:tr w14:paraId="40537CA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A68D4F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4A73E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Диктант на 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B9362A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313B0D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315F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36D45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86AF32">
            <w:pPr>
              <w:spacing w:before="0" w:after="0"/>
              <w:ind w:left="135"/>
              <w:jc w:val="left"/>
            </w:pPr>
          </w:p>
        </w:tc>
      </w:tr>
      <w:tr w14:paraId="4BEF216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502E1F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527610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D67A5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1AE5A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8CDB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B11247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16349D">
            <w:pPr>
              <w:spacing w:before="0" w:after="0"/>
              <w:ind w:left="135"/>
              <w:jc w:val="left"/>
            </w:pPr>
          </w:p>
        </w:tc>
      </w:tr>
      <w:tr w14:paraId="0FF5C08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38342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02005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Составление текста о своем любимом домашнем питомце по вопросам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098A6C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B552A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7006E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08AF2D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A69CD3">
            <w:pPr>
              <w:spacing w:before="0" w:after="0"/>
              <w:ind w:left="135"/>
              <w:jc w:val="left"/>
            </w:pPr>
          </w:p>
        </w:tc>
      </w:tr>
      <w:tr w14:paraId="2872A7F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F2D67E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E570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составление текста по рисунку с включением в него диалога. Практикум по овладению диалогической речью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173F2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B9F9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F499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D4C46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0A3B0E">
            <w:pPr>
              <w:spacing w:before="0" w:after="0"/>
              <w:ind w:left="135"/>
              <w:jc w:val="left"/>
            </w:pPr>
          </w:p>
        </w:tc>
      </w:tr>
      <w:tr w14:paraId="016C73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24FE8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DBE0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2DD3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7D98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BB26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639744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C28033">
            <w:pPr>
              <w:spacing w:before="0" w:after="0"/>
              <w:ind w:left="135"/>
              <w:jc w:val="left"/>
            </w:pPr>
          </w:p>
        </w:tc>
      </w:tr>
      <w:tr w14:paraId="2D8566A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A771D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9E8FA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30B4F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239D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D12E5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F09F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5034164">
            <w:pPr>
              <w:spacing w:before="0" w:after="0"/>
              <w:ind w:left="135"/>
              <w:jc w:val="left"/>
            </w:pPr>
          </w:p>
        </w:tc>
      </w:tr>
      <w:tr w14:paraId="68DC46C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6F266C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7EBDB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27954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FDDEC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2D87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E0C0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1DB4B53">
            <w:pPr>
              <w:spacing w:before="0" w:after="0"/>
              <w:ind w:left="135"/>
              <w:jc w:val="left"/>
            </w:pPr>
          </w:p>
        </w:tc>
      </w:tr>
      <w:tr w14:paraId="0675A15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250AC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839A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Наиболее распространённые предлоги: в, на, из, без, над, до, у, о, об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19AEB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9707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86F732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B0479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EB6B76">
            <w:pPr>
              <w:spacing w:before="0" w:after="0"/>
              <w:ind w:left="135"/>
              <w:jc w:val="left"/>
            </w:pPr>
          </w:p>
        </w:tc>
      </w:tr>
      <w:tr w14:paraId="3F0BADB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E766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C27F9D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13A44B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0343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3BC91D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68C9C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ACBE174">
            <w:pPr>
              <w:spacing w:before="0" w:after="0"/>
              <w:ind w:left="135"/>
              <w:jc w:val="left"/>
            </w:pPr>
          </w:p>
        </w:tc>
      </w:tr>
      <w:tr w14:paraId="64428CF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374BB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58B9F7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4E0A0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3C93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7354B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777CA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F9F984">
            <w:pPr>
              <w:spacing w:before="0" w:after="0"/>
              <w:ind w:left="135"/>
              <w:jc w:val="left"/>
            </w:pPr>
          </w:p>
        </w:tc>
      </w:tr>
      <w:tr w14:paraId="70FDBE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E08E5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B7A67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речи: обобщение.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389DD5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E50D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C697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5F4F7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9B6203">
            <w:pPr>
              <w:spacing w:before="0" w:after="0"/>
              <w:ind w:left="135"/>
              <w:jc w:val="left"/>
            </w:pPr>
          </w:p>
        </w:tc>
      </w:tr>
      <w:tr w14:paraId="1D70545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A117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FDC2F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D64FE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38E080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FF334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A6BA2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442866">
            <w:pPr>
              <w:spacing w:before="0" w:after="0"/>
              <w:ind w:left="135"/>
              <w:jc w:val="left"/>
            </w:pPr>
          </w:p>
        </w:tc>
      </w:tr>
      <w:tr w14:paraId="43191C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BD4B4B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2AB054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части речи.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F9E3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64D0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7D38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39FB7B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21C0F3">
            <w:pPr>
              <w:spacing w:before="0" w:after="0"/>
              <w:ind w:left="135"/>
              <w:jc w:val="left"/>
            </w:pPr>
          </w:p>
        </w:tc>
      </w:tr>
      <w:tr w14:paraId="6A2F57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0A305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8F42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9C856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7D54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7EA8A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313B5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01DA27E">
            <w:pPr>
              <w:spacing w:before="0" w:after="0"/>
              <w:ind w:left="135"/>
              <w:jc w:val="left"/>
            </w:pPr>
          </w:p>
        </w:tc>
      </w:tr>
      <w:tr w14:paraId="3C00F4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427E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11306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морфология. Тренинг. Отработка темы «Предлоги»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4A0F8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6B42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061B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D2209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220B42">
            <w:pPr>
              <w:spacing w:before="0" w:after="0"/>
              <w:ind w:left="135"/>
              <w:jc w:val="left"/>
            </w:pPr>
          </w:p>
        </w:tc>
      </w:tr>
      <w:tr w14:paraId="415D56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F2249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70E77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973D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5DEB9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2B48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7A90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F76215F">
            <w:pPr>
              <w:spacing w:before="0" w:after="0"/>
              <w:ind w:left="135"/>
              <w:jc w:val="left"/>
            </w:pPr>
          </w:p>
        </w:tc>
      </w:tr>
      <w:tr w14:paraId="32692C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FC7A5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158D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роль имён существительных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066BD0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82CDD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3EFD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7FC97E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EACDB6">
            <w:pPr>
              <w:spacing w:before="0" w:after="0"/>
              <w:ind w:left="135"/>
              <w:jc w:val="left"/>
            </w:pPr>
          </w:p>
        </w:tc>
      </w:tr>
      <w:tr w14:paraId="20A46AB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3400B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F3AE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роль глаголов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D0C59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B271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5AAA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791BF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3884CB">
            <w:pPr>
              <w:spacing w:before="0" w:after="0"/>
              <w:ind w:left="135"/>
              <w:jc w:val="left"/>
            </w:pPr>
          </w:p>
        </w:tc>
      </w:tr>
      <w:tr w14:paraId="79441E8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7CA7C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E4718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568214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7167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C45B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19AD4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1F4728">
            <w:pPr>
              <w:spacing w:before="0" w:after="0"/>
              <w:ind w:left="135"/>
              <w:jc w:val="left"/>
            </w:pPr>
          </w:p>
        </w:tc>
      </w:tr>
      <w:tr w14:paraId="377A2F8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5D6F1A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D29DF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965712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36A6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CBFF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388E88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A3E3030">
            <w:pPr>
              <w:spacing w:before="0" w:after="0"/>
              <w:ind w:left="135"/>
              <w:jc w:val="left"/>
            </w:pPr>
          </w:p>
        </w:tc>
      </w:tr>
      <w:tr w14:paraId="456DBFC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E70E8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F8B1B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ADD17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557A9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EC13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71754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5311601">
            <w:pPr>
              <w:spacing w:before="0" w:after="0"/>
              <w:ind w:left="135"/>
              <w:jc w:val="left"/>
            </w:pPr>
          </w:p>
        </w:tc>
      </w:tr>
      <w:tr w14:paraId="479C76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F4195F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99D32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трудности. Тренинг «Правописание имен собственных»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8FA1B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3B98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214D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A2488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7E5BEF">
            <w:pPr>
              <w:spacing w:before="0" w:after="0"/>
              <w:ind w:left="135"/>
              <w:jc w:val="left"/>
            </w:pPr>
          </w:p>
        </w:tc>
      </w:tr>
      <w:tr w14:paraId="68A36A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F1FF24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4C62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суффиксов имён существительных; правописание парных по глухости-звонкости согласных звуков в корне слова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1EFD3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3805BD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365F4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B48FB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0738DD">
            <w:pPr>
              <w:spacing w:before="0" w:after="0"/>
              <w:ind w:left="135"/>
              <w:jc w:val="left"/>
            </w:pPr>
          </w:p>
        </w:tc>
      </w:tr>
      <w:tr w14:paraId="5A1E4D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5811E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8DEF29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суффиксов имен прилагательных; правописание слов с разделительным мягким знаком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B72B0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ECE7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C9B1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E0C5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F67E175">
            <w:pPr>
              <w:spacing w:before="0" w:after="0"/>
              <w:ind w:left="135"/>
              <w:jc w:val="left"/>
            </w:pPr>
          </w:p>
        </w:tc>
      </w:tr>
      <w:tr w14:paraId="33060D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0B062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79B76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приставок; правописание буквосочетаний с шипящими звуками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928D1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0F33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646C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B172B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A03DD0">
            <w:pPr>
              <w:spacing w:before="0" w:after="0"/>
              <w:ind w:left="135"/>
              <w:jc w:val="left"/>
            </w:pPr>
          </w:p>
        </w:tc>
      </w:tr>
      <w:tr w14:paraId="1CA0D3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0EE4F1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3BB8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трудности. Контроль «Правописание буквосочетаний с шипящими звуками»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D62A8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6F26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48EA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17D739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760DBC">
            <w:pPr>
              <w:spacing w:before="0" w:after="0"/>
              <w:ind w:left="135"/>
              <w:jc w:val="left"/>
            </w:pPr>
          </w:p>
        </w:tc>
      </w:tr>
      <w:tr w14:paraId="2FEE339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AB564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026B66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3B59B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DE2E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DA5D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DA1D26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EE5A6F7">
            <w:pPr>
              <w:spacing w:before="0" w:after="0"/>
              <w:ind w:left="135"/>
              <w:jc w:val="left"/>
            </w:pPr>
          </w:p>
        </w:tc>
      </w:tr>
      <w:tr w14:paraId="7A5A69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26AB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5388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E92F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463B5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3FF9A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6FE40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7DE619">
            <w:pPr>
              <w:spacing w:before="0" w:after="0"/>
              <w:ind w:left="135"/>
              <w:jc w:val="left"/>
            </w:pPr>
          </w:p>
        </w:tc>
      </w:tr>
      <w:tr w14:paraId="2147546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5D56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AA0D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124592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F902D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02AB0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79234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FE11DDF">
            <w:pPr>
              <w:spacing w:before="0" w:after="0"/>
              <w:ind w:left="135"/>
              <w:jc w:val="left"/>
            </w:pPr>
          </w:p>
        </w:tc>
      </w:tr>
      <w:tr w14:paraId="5DCD125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182E1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14:paraId="0D0D5B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E4DC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57E3E4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2AD004C">
            <w:pPr>
              <w:jc w:val="left"/>
            </w:pPr>
          </w:p>
        </w:tc>
      </w:tr>
    </w:tbl>
    <w:p w14:paraId="01F282F4">
      <w:pPr>
        <w:sectPr>
          <w:pgSz w:w="16383" w:h="11906" w:orient="landscape"/>
          <w:cols w:space="720" w:num="1"/>
        </w:sectPr>
      </w:pPr>
    </w:p>
    <w:p w14:paraId="26503133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3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7"/>
        <w:gridCol w:w="4350"/>
        <w:gridCol w:w="1158"/>
        <w:gridCol w:w="1314"/>
        <w:gridCol w:w="1399"/>
        <w:gridCol w:w="991"/>
        <w:gridCol w:w="2847"/>
      </w:tblGrid>
      <w:tr w14:paraId="7D5548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351B88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5183BD3B">
            <w:pPr>
              <w:spacing w:before="0" w:after="0"/>
              <w:ind w:left="135"/>
              <w:jc w:val="left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5141D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Тема урока </w:t>
            </w:r>
          </w:p>
          <w:p w14:paraId="3860946A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92FEAF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9DD2B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Дата изучения </w:t>
            </w:r>
          </w:p>
          <w:p w14:paraId="51BDC0D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42983B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7476C75A">
            <w:pPr>
              <w:spacing w:before="0" w:after="0"/>
              <w:ind w:left="135"/>
              <w:jc w:val="left"/>
            </w:pPr>
          </w:p>
        </w:tc>
      </w:tr>
      <w:tr w14:paraId="2DDE1D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70CD5E5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126333D">
            <w:pPr>
              <w:jc w:val="left"/>
            </w:pP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ABD579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15F4B305">
            <w:pPr>
              <w:spacing w:before="0" w:after="0"/>
              <w:ind w:left="135"/>
              <w:jc w:val="left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73D3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31A6D495">
            <w:pPr>
              <w:spacing w:before="0" w:after="0"/>
              <w:ind w:left="135"/>
              <w:jc w:val="left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014A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33C22982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165FB2B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30567EA">
            <w:pPr>
              <w:jc w:val="left"/>
            </w:pPr>
          </w:p>
        </w:tc>
      </w:tr>
      <w:tr w14:paraId="326624B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94DE8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05220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язык как государственный язык Российской Федерации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DCF21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84D74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D152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552B2B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6E64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"https://m.edsoo.ru/f841ebc8"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https://m.edsoo.ru/f841ebc8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64653A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B4BAE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02CF2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1848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6CC38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654B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2914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DE4C3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"https://m.edsoo.ru/f84228ae"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https://m.edsoo.ru/f84228ae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BA899B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BE573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0BE18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56744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2EC1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E09845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2A5A31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0892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"https://m.edsoo.ru/f8422d40"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https://m.edsoo.ru/f8422d40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E5C67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02C94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BEB746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DB787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DAC0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BFADF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EC3C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2BF9A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"https://m.edsoo.ru/f8422d40"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https://m.edsoo.ru/f8422d40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C5EF87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097D2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6E90D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Определение типов текстов: повествование, описание, 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2E1F6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CD97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00C2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05411A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10760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"https://m.edsoo.ru/f8423038"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https://m.edsoo.ru/f8423038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F8E27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90A0E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58A89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умения определять тип текста (повествование, описание, рассуждение)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36C7A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D3E2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A482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98BCD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4BD0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"https://m.edsoo.ru/f8423038"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https://m.edsoo.ru/f8423038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54FB9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98E7D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FFB9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8760C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2326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745C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6ECAB5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C71C4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"https://m.edsoo.ru/f8423038"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https://m.edsoo.ru/f8423038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E37658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6EA8D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64D4A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3ADD79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46AA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C6090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35787B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FB0E3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"https://m.edsoo.ru/f84239ca"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https://m.edsoo.ru/f84239ca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86264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7E17D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879F6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556D6C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50554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8566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37801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D0DA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"https://m.edsoo.ru/f8423682"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https://m.edsoo.ru/f8423682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C1105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0E0C21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99D26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цели высказывания и интонации. Коллективное составление рассказа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9FA45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38BD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674759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6EF3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F6D7E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"https://m.edsoo.ru/f8423826"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https://m.edsoo.ru/f8423826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6948D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CCDE4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07A28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видах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1239FE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EF01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E5BD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80C5B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4D4B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"https://m.edsoo.ru/f8428268"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https://m.edsoo.ru/f8428268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08456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38EC6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6797E6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9C91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B42A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3A00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168E25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D07B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"https://m.edsoo.ru/f8423682"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https://m.edsoo.ru/f8423682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FF47E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B2487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88BBE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9F0A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FBC64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EF37E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D8F9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79417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"https://m.edsoo.ru/f8423d3a"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https://m.edsoo.ru/f8423d3a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AD3BD2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7C13E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C58E6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Подлежащее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A096F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C5E2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6F57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EC199E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A85C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"https://m.edsoo.ru/f84248ca"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https://m.edsoo.ru/f84248ca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AE073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7BA18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780E7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48F339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2FA8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E428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388B0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E8DEC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"https://m.edsoo.ru/f8424a96"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https://m.edsoo.ru/f8424a96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826F7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CD836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A5E2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C9DF3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73A4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CFE1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E76A0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42A23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"https://m.edsoo.ru/f8424d3e"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https://m.edsoo.ru/f8424d3e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6CF2E5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24486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877E7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8126E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C1BE7D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1A9A2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0E7D3B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01B3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"https://m.edsoo.ru/f84252c0"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https://m.edsoo.ru/f84252c0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D47F82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0C0EF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A4B3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564A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837F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75AD1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01E7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9A806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"https://m.edsoo.ru/f8426be8"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https://m.edsoo.ru/f8426be8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CA8938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55AF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BA932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B0D1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351DB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8096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7B5AD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41D0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"https://m.edsoo.ru/f8426dd2"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https://m.edsoo.ru/f8426dd2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38107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BD3C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2DBE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Однородные члены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D57F9F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EE08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2D581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BD5E1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25E7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"https://m.edsoo.ru/f8426f80"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https://m.edsoo.ru/f8426f80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DBB61B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89591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B44F9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Однородные члены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4E140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C4CC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07871B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46669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61ED55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"https://m.edsoo.ru/f8426f80"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https://m.edsoo.ru/f8426f80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A71BC7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044A0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9D54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отработка темы. Предложение и словосочетание (общее представление). Коллективное составление рассказа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D2377D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24BA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D6B2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2E2B8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9AB8E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"https://m.edsoo.ru/f8422ac0"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https://m.edsoo.ru/f8422ac0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717E63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65237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F6FEC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отработка темы «Простое предложение»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3BD117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F08D5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AE55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B9045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306C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"https://m.edsoo.ru/f844436e"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https://m.edsoo.ru/f844436e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"https://m.edsoo.ru/f8444bfc"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https://m.edsoo.ru/f8444bfc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90F501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DDE2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D4DC6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Лексическое значение слова. Синонимы, 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F4CB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3CEC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63DD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105CB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FA1B3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"https://m.edsoo.ru/f841f168"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https://m.edsoo.ru/f841f168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2B7EE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40FFC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D42C8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F9CA18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503A0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4F0E55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7F1C8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7C5D6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"https://m.edsoo.ru/f841f938"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https://m.edsoo.ru/f841f938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50CBC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1512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C585C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555B0C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5F39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678C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87955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5501A3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"https://m.edsoo.ru/f841f50a"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https://m.edsoo.ru/f841f50a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7D199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37D8BE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9112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значениями слов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2EB11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6198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AF461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6B939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5FEE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"https://m.edsoo.ru/f841f35c"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https://m.edsoo.ru/f841f35c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C5F1A3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10C8C5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D2E4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Устаревшие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95C59F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A632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5CCD7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1B616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9698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"https://m.edsoo.ru/f841f708"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https://m.edsoo.ru/f841f708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44E7F6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6FC12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364F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Ключевые слова в тексте. Подробное изложение с языковым анализом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9985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781D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8A3B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22BA4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FDCEB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"https://m.edsoo.ru/f843157a"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https://m.edsoo.ru/f843157a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08B476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E3300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03CF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речи. Обобщение и уточнение представлений об изученных частях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9D42C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3D24B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B07E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34CA48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C5D22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"https://m.edsoo.ru/f844369e"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https://m.edsoo.ru/f844369e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"https://m.edsoo.ru/f84437ca"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https://m.edsoo.ru/f84437ca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C42BF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42B87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5ABF4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плана текста. Составление предложений. 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01F33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747E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22028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9D3EA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A90947">
            <w:pPr>
              <w:spacing w:before="0" w:after="0"/>
              <w:ind w:left="135"/>
              <w:jc w:val="left"/>
            </w:pPr>
          </w:p>
        </w:tc>
      </w:tr>
      <w:tr w14:paraId="53C2B9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3021B6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5280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9591D9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A6F1D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426DE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92760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D36C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"https://m.edsoo.ru/f8421468"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https://m.edsoo.ru/f8421468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FFEE4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9B7D03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7949BA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CCA6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B094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ACA9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4A163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0365A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"https://m.edsoo.ru/f841fb4a"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https://m.edsoo.ru/f841fb4a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"https://m.edsoo.ru/f841fe24"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https://m.edsoo.ru/f841fe24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C336A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7814ED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C6E6C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A0CC0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4929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F861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E1520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C094A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"https://m.edsoo.ru/f842009a"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https://m.edsoo.ru/f842009a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6EBAD2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590A4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C356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4FB66D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793DD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4E42B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E946D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44A5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"https://m.edsoo.ru/f8423f9c"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https://m.edsoo.ru/f8423f9c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5AF896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EB94E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0CD91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Соотношение звукового и буквенного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A2823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C9DF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523F4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74D22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8C9E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"https://m.edsoo.ru/f84202ac"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https://m.edsoo.ru/f84202ac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"https://m.edsoo.ru/f8420644"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https://m.edsoo.ru/f8420644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"https://m.edsoo.ru/f8420842"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https://m.edsoo.ru/f8420842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"https://m.edsoo.ru/f84209d2"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https://m.edsoo.ru/f84209d2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7E4D3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E9DBB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3EAE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План текста. Изложение повествовательного текста по вопросам или коллективно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BCE92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E1D9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1723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145BB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3351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"https://m.edsoo.ru/f8423272"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https://m.edsoo.ru/f8423272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"https://m.edsoo.ru/f84234ca"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https://m.edsoo.ru/f84234ca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51657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C3B20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23E09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однокоренных слов и слов с омонимичными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B505A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8CAB4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6045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1A642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54F36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"https://m.edsoo.ru/f8421800"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https://m.edsoo.ru/f8421800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"https://m.edsoo.ru/f8421238"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https://m.edsoo.ru/f8421238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46F71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2E168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6E74EA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EA78F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CA84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DC2B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8FC22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359E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"https://m.edsoo.ru/f8426080"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https://m.edsoo.ru/f8426080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0B8AE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8E9403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077A9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DE415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8EE0B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AA8461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8AF308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5F23CA">
            <w:pPr>
              <w:spacing w:before="0" w:after="0"/>
              <w:ind w:left="135"/>
              <w:jc w:val="left"/>
            </w:pPr>
          </w:p>
        </w:tc>
      </w:tr>
      <w:tr w14:paraId="482EC6F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E6F63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C9776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561C0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4A2E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68EE74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E1F03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15E5B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"https://m.edsoo.ru/f842c110"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https://m.edsoo.ru/f842c110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4A0350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83B7F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BF5DD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Нулевое окончание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AE1177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9806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D5D6B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E3ED4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593ECE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"https://m.edsoo.ru/f842163e"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https://m.edsoo.ru/f842163e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312D45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F78AA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409B4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Однокоренные слова и формы одного и того же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9331E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7C8F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A3939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D9083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310A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"https://m.edsoo.ru/f842163e"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https://m.edsoo.ru/f842163e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0699D1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B6857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A8128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Корень, приставка, суффикс – значимые части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FFF87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E5E99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C6BD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B22D40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E03BB4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"https://m.edsoo.ru/f84219d6"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https://m.edsoo.ru/f84219d6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D4513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3DCD6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E86E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0D653D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B896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BFA20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FCA1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2520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"https://m.edsoo.ru/f84222d2"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https://m.edsoo.ru/f84222d2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D1433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3D2B7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4B57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Создание собственных текстов-описаний. 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6BA9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4BF4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92C1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271AE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CC62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"https://m.edsoo.ru/f84300e4"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https://m.edsoo.ru/f84300e4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7AA14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06781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93EE3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8DD123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51F0C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CCB7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177C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0A77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"https://m.edsoo.ru/f84220ca"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https://m.edsoo.ru/f84220ca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AAC06E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B6EE2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80842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повествовательного текста с использованием предложенного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8FCA4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4EEF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85D4D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075036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600C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"https://m.edsoo.ru/f8426238"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https://m.edsoo.ru/f8426238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54CE95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5F49B3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C48569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состав слова: проектное задание «Семья слов»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1A3F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EF8F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3BCD4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62945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A28C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"https://m.edsoo.ru/f8421e54"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https://m.edsoo.ru/f8421e54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ED5DE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A0C3B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452C5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70FDB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C99D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AC8F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8FB5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E2EAAA0">
            <w:pPr>
              <w:spacing w:before="0" w:after="0"/>
              <w:ind w:left="135"/>
              <w:jc w:val="left"/>
            </w:pPr>
          </w:p>
        </w:tc>
      </w:tr>
      <w:tr w14:paraId="14272F6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22F513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54B7B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728AD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C6945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B752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DC81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19BD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"https://m.edsoo.ru/f8428c7c"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https://m.edsoo.ru/f8428c7c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F9D428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F72D3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29594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B6415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3023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E64A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040F0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0969720">
            <w:pPr>
              <w:spacing w:before="0" w:after="0"/>
              <w:ind w:left="135"/>
              <w:jc w:val="left"/>
            </w:pPr>
          </w:p>
        </w:tc>
      </w:tr>
      <w:tr w14:paraId="24B33DD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D0E5CD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0E97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69F5B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FDD3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5DBF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9502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CE32926">
            <w:pPr>
              <w:spacing w:before="0" w:after="0"/>
              <w:ind w:left="135"/>
              <w:jc w:val="left"/>
            </w:pPr>
          </w:p>
        </w:tc>
      </w:tr>
      <w:tr w14:paraId="19E369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E6C91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3F84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парных по звонкости-глухости согласных в корне слова. Составление текста на основе личных наблюдений или по рисунку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4D2873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2F59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591E7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BABEA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C2D4A5">
            <w:pPr>
              <w:spacing w:before="0" w:after="0"/>
              <w:ind w:left="135"/>
              <w:jc w:val="left"/>
            </w:pPr>
          </w:p>
        </w:tc>
      </w:tr>
      <w:tr w14:paraId="3C9943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995E5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CE9C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Непроизносимые согласные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F605D5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A973A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CF92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1D253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CB31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"https://m.edsoo.ru/f842da88"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https://m.edsoo.ru/f842da88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7FFD3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8D66F9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685EE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A21E8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4514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E460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6440A2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47F4E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"https://m.edsoo.ru/f842dcb8"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https://m.edsoo.ru/f842dcb8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E60B3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354C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F7C96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написания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EACA2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4F65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A32C4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6A4E0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A84B9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"https://m.edsoo.ru/f842df92"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https://m.edsoo.ru/f842df92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17659F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6244C5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DE7470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6F889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16B9D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5A4C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9D8EF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93D41B">
            <w:pPr>
              <w:spacing w:before="0" w:after="0"/>
              <w:ind w:left="135"/>
              <w:jc w:val="left"/>
            </w:pPr>
          </w:p>
        </w:tc>
      </w:tr>
      <w:tr w14:paraId="780871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9B9FE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8412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59200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29953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5AC24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4F3F0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3DAA2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"https://m.edsoo.ru/f842a6b2"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https://m.edsoo.ru/f842a6b2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98A61F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C14ABB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7C13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07B78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4CBA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006661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66B379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3B55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"https://m.edsoo.ru/f842a6b2"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https://m.edsoo.ru/f842a6b2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672F0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7A1186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EE0BB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Написание текста по заданному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24AA5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C649D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41026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1AC51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6593A6">
            <w:pPr>
              <w:spacing w:before="0" w:after="0"/>
              <w:ind w:left="135"/>
              <w:jc w:val="left"/>
            </w:pPr>
          </w:p>
        </w:tc>
      </w:tr>
      <w:tr w14:paraId="661150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8C02D6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B02DF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контрольная работа по теме «Правописание слов с орфограммами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64F01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5FAB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9E973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893B2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081A44">
            <w:pPr>
              <w:spacing w:before="0" w:after="0"/>
              <w:ind w:left="135"/>
              <w:jc w:val="left"/>
            </w:pPr>
          </w:p>
        </w:tc>
      </w:tr>
      <w:tr w14:paraId="5038641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745EEB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75F8DF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суффиксов -ость, -ов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3C5BE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6D4F9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BFACB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24BB7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2A4B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"https://m.edsoo.ru/f8421c24"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https://m.edsoo.ru/f8421c24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E24F6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5B1F3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917D3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5BCFA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668B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3AEEF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4AB56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2B83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"https://m.edsoo.ru/f842b42c"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https://m.edsoo.ru/f842b42c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"https://m.edsoo.ru/f842b648"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https://m.edsoo.ru/f842b648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14BF2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6474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DBEC6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приставок (группа приставок с «о» и группа приставок с «а»)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746A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52234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02A6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F9562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EC090E">
            <w:pPr>
              <w:spacing w:before="0" w:after="0"/>
              <w:ind w:left="135"/>
              <w:jc w:val="left"/>
            </w:pPr>
          </w:p>
        </w:tc>
      </w:tr>
      <w:tr w14:paraId="6BD1762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0EF0A3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93EF7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9724B0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8B5B1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D0101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BA2E7A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FFC9BA3">
            <w:pPr>
              <w:spacing w:before="0" w:after="0"/>
              <w:ind w:left="135"/>
              <w:jc w:val="left"/>
            </w:pPr>
          </w:p>
        </w:tc>
      </w:tr>
      <w:tr w14:paraId="55FF033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2AE5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3F75D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Закрепляем правописание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4F3A6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18A46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BF851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F0E87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3B3CA8">
            <w:pPr>
              <w:spacing w:before="0" w:after="0"/>
              <w:ind w:left="135"/>
              <w:jc w:val="left"/>
            </w:pPr>
          </w:p>
        </w:tc>
      </w:tr>
      <w:tr w14:paraId="31458C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92D9D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56DD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Продолжаем учиться писать приставки: пишем приставки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E3027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FFBA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AF5C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F078D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B7CD17">
            <w:pPr>
              <w:spacing w:before="0" w:after="0"/>
              <w:ind w:left="135"/>
              <w:jc w:val="left"/>
            </w:pPr>
          </w:p>
        </w:tc>
      </w:tr>
      <w:tr w14:paraId="7EFABC2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DB4239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F39A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DA4E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F326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1145D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81A399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47EAE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"https://m.edsoo.ru/f8423f9c"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https://m.edsoo.ru/f8423f9c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"https://m.edsoo.ru/f8424190"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https://m.edsoo.ru/f8424190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DA7C8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0B9C6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724A13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202CF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0F731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97DE5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CD39F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6059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"https://m.edsoo.ru/f8430904"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https://m.edsoo.ru/f8430904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588C9F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27A4F3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B5EE6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Объясняющий диктант: повторение правил правописания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F48CD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B63E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C6BE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E116A0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274E2C">
            <w:pPr>
              <w:spacing w:before="0" w:after="0"/>
              <w:ind w:left="135"/>
              <w:jc w:val="left"/>
            </w:pPr>
          </w:p>
        </w:tc>
      </w:tr>
      <w:tr w14:paraId="054BD62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C2336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5C08C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3149B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8044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65BA4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65B488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FCC7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"https://m.edsoo.ru/f84276d8"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https://m.edsoo.ru/f84276d8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3C7FF9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1ACE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9A32D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знаками препинания в предложениях с однородными членами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D54F8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1404A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B006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681BC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5B6B6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"https://m.edsoo.ru/f8427d36"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https://m.edsoo.ru/f8427d36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13CC4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5FFE2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C850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87754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EB6C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1225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4A415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000C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"https://m.edsoo.ru/f842730e"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https://m.edsoo.ru/f842730e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E3DB8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8643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55A06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Продолжаем учиться составлять план текста. Составление и запись текста по рисунку на одну из данных тем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06752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B54A7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2FA71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5BFF0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7E7F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"https://m.edsoo.ru/f8424f28"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https://m.edsoo.ru/f8424f28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92BF9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66CAD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9EF1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6BD87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22BA1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936B2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6689D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B4E6A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"https://m.edsoo.ru/f8422494"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https://m.edsoo.ru/f8422494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B849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10688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59C57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813008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F3B5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5252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36570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85A9B4">
            <w:pPr>
              <w:spacing w:before="0" w:after="0"/>
              <w:ind w:left="135"/>
              <w:jc w:val="left"/>
            </w:pPr>
          </w:p>
        </w:tc>
      </w:tr>
      <w:tr w14:paraId="5A3D015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C4B80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714C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5DDB1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3AACF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EBA9A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449F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BB1BEF">
            <w:pPr>
              <w:spacing w:before="0" w:after="0"/>
              <w:ind w:left="135"/>
              <w:jc w:val="left"/>
            </w:pPr>
          </w:p>
        </w:tc>
      </w:tr>
      <w:tr w14:paraId="0B4D30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D018D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F63402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7597C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138D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67F5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74951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4DFE4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"https://m.edsoo.ru/f84228ae"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https://m.edsoo.ru/f84228ae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75A4E8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439402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0339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Ознакомительное чтение: когда оно нужно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207F6B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0C2BB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0983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07C48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94FB6D">
            <w:pPr>
              <w:spacing w:before="0" w:after="0"/>
              <w:ind w:left="135"/>
              <w:jc w:val="left"/>
            </w:pPr>
          </w:p>
        </w:tc>
      </w:tr>
      <w:tr w14:paraId="438CA2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0E07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03BEF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общее значение, вопросы, употребление в речи.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871F2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A36F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6C88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7E707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4CA25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"https://m.edsoo.ru/f8428aec"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https://m.edsoo.ru/f8428aec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29461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0BD0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656F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одушевлённые и неодушевлённые. Подробное изложение по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08EF5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F6EA9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6E24D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31AC7C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37A4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"https://m.edsoo.ru/f842c750"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https://m.edsoo.ru/f842c750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9E49D8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068DD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C04BD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0A512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D342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B97C0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AE49B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655B59">
            <w:pPr>
              <w:spacing w:before="0" w:after="0"/>
              <w:ind w:left="135"/>
              <w:jc w:val="left"/>
            </w:pPr>
          </w:p>
        </w:tc>
      </w:tr>
      <w:tr w14:paraId="12AFCE2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92C20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E233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EF16CA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7D38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A90A1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30E28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0AB9F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"https://m.edsoo.ru/f84296c2"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https://m.edsoo.ru/f84296c2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73EE75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3A570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82FD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единственного и множественного числа. Имена существительные, имеющие форму одного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CC057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47E8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2FB0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6A2CCE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F5B91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"https://m.edsoo.ru/f8429ec4"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https://m.edsoo.ru/f8429ec4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40F0B8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A217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ADF8E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существительных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C2A8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F3561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7B17F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446DC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EAC8FB">
            <w:pPr>
              <w:spacing w:before="0" w:after="0"/>
              <w:ind w:left="135"/>
              <w:jc w:val="left"/>
            </w:pPr>
          </w:p>
        </w:tc>
      </w:tr>
      <w:tr w14:paraId="1D8694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DA09D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4A5EC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мужского, женского и среднего рода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A30C3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DE45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0130C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FD764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55E55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"https://m.edsoo.ru/f84291f4"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https://m.edsoo.ru/f84291f4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F8683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79D9A2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FD96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25F4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E8C72D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E2E8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F2E2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2A0466D">
            <w:pPr>
              <w:spacing w:before="0" w:after="0"/>
              <w:ind w:left="135"/>
              <w:jc w:val="left"/>
            </w:pPr>
          </w:p>
        </w:tc>
      </w:tr>
      <w:tr w14:paraId="59CF40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F9E37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1919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Мягкий знак после шипящих на конце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1F70C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104C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1246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09C61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E0B23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"https://m.edsoo.ru/f8429906"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https://m.edsoo.ru/f8429906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3A50D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A554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E82AD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DDC36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F694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922A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3F3F1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4D508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"https://m.edsoo.ru/f8429cd0"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https://m.edsoo.ru/f8429cd0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DDFAD0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9AF1E9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B6E7C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правило «Мягкий знак после шипящих на конце имён существительных». 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A26EF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76C3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ACF9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0081C6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CF17C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"https://m.edsoo.ru/f8429adc"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https://m.edsoo.ru/f8429adc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2688F5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7E6E6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571C6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41FC5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B26B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3C345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2162E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477E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"https://m.edsoo.ru/f842900a"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https://m.edsoo.ru/f842900a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51D91F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A714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B845E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A580C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541B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6A1B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04F06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0E3C2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"https://m.edsoo.ru/f842a086"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https://m.edsoo.ru/f842a086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32D57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F32C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FC54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Создание собственных текстов-повествований. Составление рассказа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0B87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986B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0B3B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B307D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9BABEF">
            <w:pPr>
              <w:spacing w:before="0" w:after="0"/>
              <w:ind w:left="135"/>
              <w:jc w:val="left"/>
            </w:pPr>
          </w:p>
        </w:tc>
      </w:tr>
      <w:tr w14:paraId="61B834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0EA1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0D75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именительный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C011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4E7C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4086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20E51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7007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"https://m.edsoo.ru/f842a23e"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https://m.edsoo.ru/f842a23e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2E5815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798CB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84859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родительный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27AAE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FD5B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BCB6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E9CBA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F37E3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"https://m.edsoo.ru/f842b152"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https://m.edsoo.ru/f842b152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8F0499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3F164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B08C0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дательный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58BC7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9DFD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A6E14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F8A29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E91F3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"https://m.edsoo.ru/f842b878"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https://m.edsoo.ru/f842b878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A16F4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FBB3F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D29F6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поздравительную открытку к празднику 8 Марта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AF39C9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D9DF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460B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783DB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AD454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"https://m.edsoo.ru/f8430904"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https://m.edsoo.ru/f8430904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D63C21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89F0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5C277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винительный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2D06A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19CE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C6AD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C804F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4355888">
            <w:pPr>
              <w:spacing w:before="0" w:after="0"/>
              <w:ind w:left="135"/>
              <w:jc w:val="left"/>
            </w:pPr>
          </w:p>
        </w:tc>
      </w:tr>
      <w:tr w14:paraId="56F3279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1F4C6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C0414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творительный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84958E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6E1A9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AB360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9B29EB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317F9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"https://m.edsoo.ru/f842ba62"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https://m.edsoo.ru/f842ba62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01539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1D390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0CC6B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предложный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EC72F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9368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278E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124C5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8D1B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"https://m.edsoo.ru/f842bd28"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https://m.edsoo.ru/f842bd28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0B155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48BF4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2A6D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существительных по падежам и числам (склонение). 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53FEE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CD4E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F585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69CF6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A40B0A">
            <w:pPr>
              <w:spacing w:before="0" w:after="0"/>
              <w:ind w:left="135"/>
              <w:jc w:val="left"/>
            </w:pPr>
          </w:p>
        </w:tc>
      </w:tr>
      <w:tr w14:paraId="4E7E9E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173B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087FB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1-го, 2-го, 3-го склонений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49C7F8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E4BDD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5A6D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0472C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B8E8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"https://m.edsoo.ru/f842bf44"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https://m.edsoo.ru/f842bf44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43BFBF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22FD5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ED94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текста с использованием самостоятельно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665E3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16237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8A27F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0F5872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EB9536">
            <w:pPr>
              <w:spacing w:before="0" w:after="0"/>
              <w:ind w:left="135"/>
              <w:jc w:val="left"/>
            </w:pPr>
          </w:p>
        </w:tc>
      </w:tr>
      <w:tr w14:paraId="2D4437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98750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BA272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об имени существительном. Коллективное составление текста по картине (по опорным словам)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B074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80EC7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91FE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FE629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9B9FA8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"https://m.edsoo.ru/f8428e2a"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https://m.edsoo.ru/f8428e2a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441458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44613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0B02B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C3CDA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C410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F666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611EA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0C00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"https://m.edsoo.ru/f842c32c"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https://m.edsoo.ru/f842c32c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985114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BB373E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936BE2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61142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6C7F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E9C3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9B31E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2EB5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"https://m.edsoo.ru/f842c53e"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https://m.edsoo.ru/f842c53e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BD64A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38A6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D0E0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6842B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A70C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CF12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BCDCC1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A1AB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"https://m.edsoo.ru/f842c958"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https://m.edsoo.ru/f842c958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B0568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81525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50A23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BF801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D9D3D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1B114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CFA3B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6CF2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"https://m.edsoo.ru/f842cb2e"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https://m.edsoo.ru/f842cb2e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40C28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E2E6DB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23114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63648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96FA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4E9A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1AAC0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8A7D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"https://m.edsoo.ru/f842d240"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https://m.edsoo.ru/f842d240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29E6BA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5557A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ED5D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348F2F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8869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2937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59316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01AD95">
            <w:pPr>
              <w:spacing w:before="0" w:after="0"/>
              <w:ind w:left="135"/>
              <w:jc w:val="left"/>
            </w:pPr>
          </w:p>
        </w:tc>
      </w:tr>
      <w:tr w14:paraId="0FB951D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A3939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8DAAAD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384D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FC7D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DB4A5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678F9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02653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"https://m.edsoo.ru/f842d47a"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https://m.edsoo.ru/f842d47a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1D9887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C3B8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45713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59F88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59F1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F71C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5CE910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9021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"https://m.edsoo.ru/f842e38e"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https://m.edsoo.ru/f842e38e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9A4CCE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E425E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00D0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D79E0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3B8B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0DB51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635D8A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1B0D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"https://m.edsoo.ru/f842d682"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https://m.edsoo.ru/f842d682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3BDC5F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B52A6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3EE4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CFA90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EFCC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FD21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7D29B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B769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"https://m.edsoo.ru/f842e56e"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https://m.edsoo.ru/f842e56e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16B80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E55AB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053A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713E0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0860D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5F97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F72D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EA4689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"https://m.edsoo.ru/f842d894"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https://m.edsoo.ru/f842d894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A6BA20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CB5ED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902FC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повторение по теме «Правописание безударных падежных окончаний имен существительных»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228D3A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0AA2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439F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5F636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2DE83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"https://m.edsoo.ru/f842e974"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https://m.edsoo.ru/f842e974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A324B8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E73D5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03886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DEB14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10C58A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C2947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94959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F5BC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"https://m.edsoo.ru/f842e758"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https://m.edsoo.ru/f842e758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ECDAB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123B5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4C97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работаем с текстами-описаниями в научном и художественном стилях. Изобразительно-выразительные средства в описательном тексте. Работа с картиной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68D1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B7964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8AAD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25C72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AF71B3">
            <w:pPr>
              <w:spacing w:before="0" w:after="0"/>
              <w:ind w:left="135"/>
              <w:jc w:val="left"/>
            </w:pPr>
          </w:p>
        </w:tc>
      </w:tr>
      <w:tr w14:paraId="07F1631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0D9C9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4F2D7C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прилагательных по родам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3BC2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31AC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9F6B8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291DED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BDF6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"https://m.edsoo.ru/f842eb5e"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https://m.edsoo.ru/f842eb5e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0532DD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D98FB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ACB3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15FAC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C5F3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4F0F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3FC07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E7F7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"https://m.edsoo.ru/f842f036"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https://m.edsoo.ru/f842f036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F35288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367458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7FBAD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прилагательных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4A363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485AB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E3CA1D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F58E7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2A189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"https://m.edsoo.ru/f842edb6"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https://m.edsoo.ru/f842edb6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404BA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394A3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C825C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прилагательных по падежам. Начальная форма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1712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53CE1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5BE4F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906B0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37683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"https://m.edsoo.ru/f842f3a6"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https://m.edsoo.ru/f842f3a6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2C64F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9B04D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8A0728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DB0EF8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ED6CD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5376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CD1B9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1C85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"https://m.edsoo.ru/f842fbda"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https://m.edsoo.ru/f842fbda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535DDA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A0879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5F7B2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0F9E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AE53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D04FA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E763C6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425F01">
            <w:pPr>
              <w:spacing w:before="0" w:after="0"/>
              <w:ind w:left="135"/>
              <w:jc w:val="left"/>
            </w:pPr>
          </w:p>
        </w:tc>
      </w:tr>
      <w:tr w14:paraId="451D7D7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440E3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04936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значениями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800DA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0017B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9EBC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8532B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C36540">
            <w:pPr>
              <w:spacing w:before="0" w:after="0"/>
              <w:ind w:left="135"/>
              <w:jc w:val="left"/>
            </w:pPr>
          </w:p>
        </w:tc>
      </w:tr>
      <w:tr w14:paraId="3A3A033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7206D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3030E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Значения имён прилагательных: обобщение. 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C3D6E7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01F3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DBC5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FE8C3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489D04">
            <w:pPr>
              <w:spacing w:before="0" w:after="0"/>
              <w:ind w:left="135"/>
              <w:jc w:val="left"/>
            </w:pPr>
          </w:p>
        </w:tc>
      </w:tr>
      <w:tr w14:paraId="0DD9A1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A38A2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B9E38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1B1B9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AD055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96DCB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E442F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64DC8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"https://m.edsoo.ru/f842f6f8"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https://m.edsoo.ru/f842f6f8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32615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161B3F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CFFC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354FA7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A1D4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6ADC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35AB2D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52997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"https://m.edsoo.ru/f842fa4a"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https://m.edsoo.ru/f842fa4a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F1710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263FDD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8FA9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окончаний имён прилагательных в единственном и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4DA77A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EEFE9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8605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1C7B74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6FE5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"https://m.edsoo.ru/f842fea0"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https://m.edsoo.ru/f842fea0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C675E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E2FD1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A976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написании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2559B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D2145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2A8B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F62FF1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48F0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"https://m.edsoo.ru/f8430332"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https://m.edsoo.ru/f8430332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21461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90A28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65CC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повторение по теме «Правописание безударных падежных окончаний имен прилагательных»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9C132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E4836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6AFE4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7E693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2B4379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"https://m.edsoo.ru/f8430ff8"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https://m.edsoo.ru/f8430ff8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CAB26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94C11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E805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F7191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F19D8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68D6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0D9EB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B5C3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"https://m.edsoo.ru/f84311d8"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https://m.edsoo.ru/f84311d8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062A53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FB433A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08575B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4975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75EC2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45DFE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C7FFA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7A3C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"https://m.edsoo.ru/f84313a4"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https://m.edsoo.ru/f84313a4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2526DF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5AA7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5439C0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D380C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895E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AE20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3701C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97BF2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"https://m.edsoo.ru/f8431746"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https://m.edsoo.ru/f8431746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36AC59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7BB4B6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8E5A0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CC19E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59C2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3653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65E51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91513A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"https://m.edsoo.ru/f843191c"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https://m.edsoo.ru/f843191c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54147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B98EC1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0FED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 «Изменение личных местоимений»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4F6E63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F2203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76757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2D38A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DD8F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"https://m.edsoo.ru/f8431d40"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https://m.edsoo.ru/f8431d40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9B0798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A5B0E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72502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Употребление личных местоимений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F7B8B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3FBB3A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9B44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34E58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C73A05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"https://m.edsoo.ru/f8431b06"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https://m.edsoo.ru/f8431b06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2589CB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B5D1E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3439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314C8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CA14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1011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2130A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2333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"https://m.edsoo.ru/f843233a"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https://m.edsoo.ru/f843233a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F32E5F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71B7E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1C79E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FA3A9E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10D2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FF6C5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926654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7F395C">
            <w:pPr>
              <w:spacing w:before="0" w:after="0"/>
              <w:ind w:left="135"/>
              <w:jc w:val="left"/>
            </w:pPr>
          </w:p>
        </w:tc>
      </w:tr>
      <w:tr w14:paraId="38EC5D6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B39BE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427F6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21D9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0E8A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EAEA8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8035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FFE4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"https://m.edsoo.ru/f84324ac"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https://m.edsoo.ru/f84324ac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2C009A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248F60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C1CB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писать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D4419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541B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56FE5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3F349D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A057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"https://m.edsoo.ru/f843260a"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https://m.edsoo.ru/f843260a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79890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2C3B0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895B0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5AF2B4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B5AA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5C390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ECA8EC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AF42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"https://m.edsoo.ru/f84321b4"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https://m.edsoo.ru/f84321b4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07D98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6602F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CD98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EAC84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AD38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B0A5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CA102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9F1ABB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"https://m.edsoo.ru/f8431fd4"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https://m.edsoo.ru/f8431fd4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AF5B38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9BA0F8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C8AE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B225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DFBC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583E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D06AFE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D3E3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"https://m.edsoo.ru/f8432768"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https://m.edsoo.ru/f8432768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4D8E92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270B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07A53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и употребление глаголов в речи. Составление текста по сюжетным рисункам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5D8DF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127A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AC4A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2B4D89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DE41AC6">
            <w:pPr>
              <w:spacing w:before="0" w:after="0"/>
              <w:ind w:left="135"/>
              <w:jc w:val="left"/>
            </w:pPr>
          </w:p>
        </w:tc>
      </w:tr>
      <w:tr w14:paraId="08FFF7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C2B5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A426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38468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9B91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787CF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2F42A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B3D1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"https://m.edsoo.ru/f8432a1a"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https://m.edsoo.ru/f8432a1a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022730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4FE84C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63653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4508A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A8800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3C69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7F3733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7567D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"https://m.edsoo.ru/f8432d80"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https://m.edsoo.ru/f8432d80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A1C80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03BF3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3925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EB1A3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8033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1019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892DB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C3138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"https://m.edsoo.ru/f843303c"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https://m.edsoo.ru/f843303c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5AA2C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4D0B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B56D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BDAB4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1E81B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9C0F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E18F1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E674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"https://m.edsoo.ru/f8433500"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https://m.edsoo.ru/f8433500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BE277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4BF8B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71E6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Прошедшее время глаголов. Составление текста-рассуждения по заданной теме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B3002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4F45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8C4A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24C8C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D4AB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"https://m.edsoo.ru/f843337a"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https://m.edsoo.ru/f843337a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B67B2B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DB4D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DD76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связью предложений в тексте. Устный пересказ повествовательного текста по опорным словам и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D196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40D47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6B00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E74EB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4D254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"https://m.edsoo.ru/f8433e88"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https://m.edsoo.ru/f8433e88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F65C6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C0C7F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C3173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Род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CF83C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73AB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B083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0B5714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C94B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"https://m.edsoo.ru/f8434072"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https://m.edsoo.ru/f8434072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33207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1BE64B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4D0E8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48C22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414B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92F67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35BFE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57ADD32">
            <w:pPr>
              <w:spacing w:before="0" w:after="0"/>
              <w:ind w:left="135"/>
              <w:jc w:val="left"/>
            </w:pPr>
          </w:p>
        </w:tc>
      </w:tr>
      <w:tr w14:paraId="3519EE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19DBD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36B4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698D7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90E5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3FAA6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6EBE12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C761A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"https://m.edsoo.ru/f843422a"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https://m.edsoo.ru/f843422a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49B48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199671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41B04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D416E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EDCC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7C2B6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7849A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C1C848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"https://m.edsoo.ru/f84343e2"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https://m.edsoo.ru/f84343e2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A7CC1E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E8764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61B1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частицы не с глаголами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65B29D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0D2C5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D0D3F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0A1AD3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2FEE9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"https://m.edsoo.ru/f8434784"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https://m.edsoo.ru/f8434784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AAD6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02611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E3D5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Создание собственных текстов-рассуждений. Составление совета-рассуждения с использованием побудительных предложений и глаголов с частицей 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825807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477A0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26BDB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D208A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931FA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"https://m.edsoo.ru/f8433cda"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https://m.edsoo.ru/f8433cda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6B4AD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BEB9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0672A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A69AE6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982A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BDF0B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D6B45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0A460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"https://m.edsoo.ru/f8433924"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https://m.edsoo.ru/f8433924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14E6B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E6124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51E39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84A78D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33550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A023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1B65EB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24B4D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"https://m.edsoo.ru/f8433af0"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https://m.edsoo.ru/f8433af0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7F7895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4685B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19BAD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речи: систематизация изученного в 3 классе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06CB1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868A1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DA2E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09C44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60880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"https://m.edsoo.ru/f8434c84"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https://m.edsoo.ru/f8434c84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D1717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7B647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4D70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речи: обобщение. Подробное изложение повествовательного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42984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6835F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F7A1A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1F8724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39C930">
            <w:pPr>
              <w:spacing w:before="0" w:after="0"/>
              <w:ind w:left="135"/>
              <w:jc w:val="left"/>
            </w:pPr>
          </w:p>
        </w:tc>
      </w:tr>
      <w:tr w14:paraId="19EC64F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DE251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CA1E2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урок: повторение по разделу морфология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CEBF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7B1C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8C13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CF7DD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8594EA">
            <w:pPr>
              <w:spacing w:before="0" w:after="0"/>
              <w:ind w:left="135"/>
              <w:jc w:val="left"/>
            </w:pPr>
          </w:p>
        </w:tc>
      </w:tr>
      <w:tr w14:paraId="6AFF09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7CDA9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4B599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связью предложений в тексте с помощью союзов и, а, но. Корректирование текста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920CBF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4F61E4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2DB5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2E520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CF27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"https://m.edsoo.ru/f8423b6e"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https://m.edsoo.ru/f8423b6e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2C9753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FB9C7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4A532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слов с изученными в 1 – 3 классах орфограммами в корне, приставках, окончаниях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D9D80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AEC9F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A8A4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961CA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C83E27">
            <w:pPr>
              <w:spacing w:before="0" w:after="0"/>
              <w:ind w:left="135"/>
              <w:jc w:val="left"/>
            </w:pPr>
          </w:p>
        </w:tc>
      </w:tr>
      <w:tr w14:paraId="49A007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BACB9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FC2C2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слов с изученными в 1 – 3 классах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4153FA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F7B8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EC76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E7FB7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F55A75">
            <w:pPr>
              <w:spacing w:before="0" w:after="0"/>
              <w:ind w:left="135"/>
              <w:jc w:val="left"/>
            </w:pPr>
          </w:p>
        </w:tc>
      </w:tr>
      <w:tr w14:paraId="6C6FE2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69DFB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DE656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F12C1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71743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583D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A4B66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6D4C2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"https://m.edsoo.ru/f8425cca"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https://m.edsoo.ru/f8425cca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40BE1E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858451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91EB3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1C807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E121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8231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B0432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38DB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"https://m.edsoo.ru/f8425ea0"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https://m.edsoo.ru/f8425ea0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415E8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B4A41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40E2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контрольная работа «Чему мы научились на уроках правописания в 3 классе»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5C90CA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AB7E8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913EF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5A53E5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9B3A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"https://m.edsoo.ru/f8434dd8"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https://m.edsoo.ru/f8434dd8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DA55A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AB34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79F1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помочь вести диалог человеку, для которого русский язык не является родным. Изучающее чтение. Функции ознакомительного чтения, ситуации применения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988BB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A573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E21B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D2675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FCFD6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"https://m.edsoo.ru/f841ef10"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https://m.edsoo.ru/f841ef10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C87C6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C39A9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14:paraId="7383C01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C2544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92886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0D405E2">
            <w:pPr>
              <w:jc w:val="left"/>
            </w:pPr>
          </w:p>
        </w:tc>
      </w:tr>
    </w:tbl>
    <w:p w14:paraId="625BE1CB">
      <w:pPr>
        <w:sectPr>
          <w:pgSz w:w="16383" w:h="11906" w:orient="landscape"/>
          <w:cols w:space="720" w:num="1"/>
        </w:sectPr>
      </w:pPr>
    </w:p>
    <w:p w14:paraId="442F4557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4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8"/>
        <w:gridCol w:w="4339"/>
        <w:gridCol w:w="1160"/>
        <w:gridCol w:w="1317"/>
        <w:gridCol w:w="1402"/>
        <w:gridCol w:w="993"/>
        <w:gridCol w:w="2847"/>
      </w:tblGrid>
      <w:tr w14:paraId="3BCA8CF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9A9476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17E2ECFD">
            <w:pPr>
              <w:spacing w:before="0" w:after="0"/>
              <w:ind w:left="135"/>
              <w:jc w:val="left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3CA6F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Тема урока </w:t>
            </w:r>
          </w:p>
          <w:p w14:paraId="0C345977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CEC9A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A2ADE4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Дата изучения </w:t>
            </w:r>
          </w:p>
          <w:p w14:paraId="4F6D3D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1CC3C2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54E16D5D">
            <w:pPr>
              <w:spacing w:before="0" w:after="0"/>
              <w:ind w:left="135"/>
              <w:jc w:val="left"/>
            </w:pPr>
          </w:p>
        </w:tc>
      </w:tr>
      <w:tr w14:paraId="6ED118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B9250AA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2155D4C2">
            <w:pPr>
              <w:jc w:val="left"/>
            </w:pP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93320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73AAC3F3">
            <w:pPr>
              <w:spacing w:before="0" w:after="0"/>
              <w:ind w:left="135"/>
              <w:jc w:val="left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654C8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1BD4A12E">
            <w:pPr>
              <w:spacing w:before="0" w:after="0"/>
              <w:ind w:left="135"/>
              <w:jc w:val="left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80A6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7C86A932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47E82B4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57A55489">
            <w:pPr>
              <w:jc w:val="left"/>
            </w:pPr>
          </w:p>
        </w:tc>
      </w:tr>
      <w:tr w14:paraId="23F9D5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42693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1BDDB2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язык как язык межнационального общения. Наша речь и наш язык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28FC3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C0C0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DCEC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8BBE39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BB59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"https://m.edsoo.ru/f8434f36"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https://m.edsoo.ru/f8434f36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43FA5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088D3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3A2E89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Текст: тема и основная мысль. Текст и его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40D06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06274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665C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A696D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D7263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"https://m.edsoo.ru/f843565c"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https://m.edsoo.ru/f843565c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8D3D69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C2F87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47F7B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61AE4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64D5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50943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BECB9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88B7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"https://m.edsoo.ru/f843565c"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https://m.edsoo.ru/f843565c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88A52C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389B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4C0CAF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EFC3A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3BF8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EAAF1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1E82C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A682E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"https://m.edsoo.ru/f84452d2"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https://m.edsoo.ru/f84452d2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1D316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2C64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7D2563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Текст. Структура текста. Составление текста (сказки) по его началу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764E1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6F61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12CF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0AB93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9AE09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"https://m.edsoo.ru/f84452d2"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https://m.edsoo.ru/f84452d2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8D834F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58F9F7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4A84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AB63F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2722D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DAEA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5F514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E1E7017">
            <w:pPr>
              <w:spacing w:before="0" w:after="0"/>
              <w:ind w:left="135"/>
              <w:jc w:val="left"/>
            </w:pPr>
          </w:p>
        </w:tc>
      </w:tr>
      <w:tr w14:paraId="20945E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7D462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8348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9A6D5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BD7FA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933C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902F6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63DFBE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"https://m.edsoo.ru/f843585a"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https://m.edsoo.ru/f843585a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"https://m.edsoo.ru/f843617e"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https://m.edsoo.ru/f843617e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"https://m.edsoo.ru/f8437a56"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https://m.edsoo.ru/f8437a56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CB72A4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0AE8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B6A26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72A9F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C6EAC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DDFF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D998D5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3CC4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"https://m.edsoo.ru/f8443586"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https://m.edsoo.ru/f8443586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FC881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AEC2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3FBD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93900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482D5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781A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5D50EC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386EBC">
            <w:pPr>
              <w:spacing w:before="0" w:after="0"/>
              <w:ind w:left="135"/>
              <w:jc w:val="left"/>
            </w:pPr>
          </w:p>
        </w:tc>
      </w:tr>
      <w:tr w14:paraId="15437E7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C5210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E336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9CC84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34CC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F3E61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E17F8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94BBE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"https://m.edsoo.ru/f8443a04"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https://m.edsoo.ru/f8443a04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8A730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13989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EEABE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82F658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3E0F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52074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ECACF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F4115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"https://m.edsoo.ru/f8435af8"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https://m.edsoo.ru/f8435af8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F24CE8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F3E43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51DE5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F3585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8768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4C910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265776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9B4200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"https://m.edsoo.ru/f8435af8"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https://m.edsoo.ru/f8435af8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0BA41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6FD2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C6AFC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предложения с обращениями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3AA589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3ACF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265B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C2F7C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4FBC39">
            <w:pPr>
              <w:spacing w:before="0" w:after="0"/>
              <w:ind w:left="135"/>
              <w:jc w:val="left"/>
            </w:pPr>
          </w:p>
        </w:tc>
      </w:tr>
      <w:tr w14:paraId="2E3E18B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AC00C8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9130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Распространенные и нераспространенные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CF38F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B2F5B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57BB2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CF9B1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AC6E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"https://m.edsoo.ru/f8435c42"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https://m.edsoo.ru/f8435c42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B1918C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2D4D7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3E48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7D2A8C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C9DF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E35A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A6B28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818C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"https://m.edsoo.ru/f84359a4"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https://m.edsoo.ru/f84359a4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5DC1C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05A814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F77856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1463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3D176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27EA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14083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8648D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"https://m.edsoo.ru/fa251244"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https://m.edsoo.ru/fa251244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3412D6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89EEB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E3CE3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AD32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35A0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C322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02348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1E3E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"https://m.edsoo.ru/f8436034"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https://m.edsoo.ru/f8436034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317A7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5E70E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EED1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слов в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D4DE1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5CC2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78E1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3B379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8C8412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"https://m.edsoo.ru/fa2513de"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https://m.edsoo.ru/fa2513de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D1F39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7493FA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4AF3A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и словосочетание: сходство и различие.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E0D97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8FDD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A203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DAFD8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99C7A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"https://m.edsoo.ru/f84359a4"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https://m.edsoo.ru/f84359a4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B4D55B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B4F46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0156B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пересказывать: подробный письменный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C5A73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16C45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7C64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654209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06269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"https://m.edsoo.ru/f8441466"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https://m.edsoo.ru/f8441466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C5189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F4645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CA880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Повторение: слово, сочетание слов (словосочетание) и предложение.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8E420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F1DD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BABAE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16ABF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69936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"https://m.edsoo.ru/fa251244"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https://m.edsoo.ru/fa251244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939535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E7981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1B70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Предложения с однородными членами: без союзов, с союзами а, но, с одиночным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73C8E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9CAF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08F1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5B7D47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E8DD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"https://m.edsoo.ru/f8438e60"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https://m.edsoo.ru/f8438e60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79F398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BD172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DA23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Интонация перечисления в предложениях с однородными членами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A9526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4304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58465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D8E59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1CB5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"https://m.edsoo.ru/f8438e60"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https://m.edsoo.ru/f8438e60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74948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5B1A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24CE2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членами,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B246A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552B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5CC6E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782B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06A1F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"https://m.edsoo.ru/f8439018"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https://m.edsoo.ru/f8439018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299F49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AE1C3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30C7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EF9AAA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CB2E8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4810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778B1C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EF486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"https://m.edsoo.ru/f8427ef8"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https://m.edsoo.ru/f8427ef8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FD7EF1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029DB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D6778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7CE5F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9DCA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9E31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00D309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614200">
            <w:pPr>
              <w:spacing w:before="0" w:after="0"/>
              <w:ind w:left="135"/>
              <w:jc w:val="left"/>
            </w:pPr>
          </w:p>
        </w:tc>
      </w:tr>
      <w:tr w14:paraId="09BF63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92F65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DCFB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E2181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15380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F91E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BE96F2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22D4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"https://m.edsoo.ru/f842809c"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https://m.edsoo.ru/f842809c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B214E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FBE35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DA411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BDE9E5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C5D3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B612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A1BEE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2E38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"https://m.edsoo.ru/f8439018"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https://m.edsoo.ru/f8439018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D05B6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0682F3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2D1D1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работаем с текстами. Написание текста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E7B5B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F3A4F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8B663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5EEC0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298C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"https://m.edsoo.ru/f8445822"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https://m.edsoo.ru/f8445822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E5AC4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0B566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27CAC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Запятая между однородными членами.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56BC7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75C3B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AB2A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BBB51D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4237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"https://m.edsoo.ru/f84391a8"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https://m.edsoo.ru/f84391a8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7E2A07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5D1AD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C1DAD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Запятая между однородными членами, соединенными союзом.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2EB828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F129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F1408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39E5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AF046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"https://m.edsoo.ru/f84391a8"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https://m.edsoo.ru/f84391a8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418E32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3B005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19782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Простое и сложное предложение. Как отличить сложное предложение от простого предложения?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24EE9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487C4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E3B6A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4F0C4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3971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"https://m.edsoo.ru/f844436e"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https://m.edsoo.ru/f844436e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64C0A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FE4BFE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4E2C9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BC9A9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15E9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3B1F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D7F1D1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59791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"https://m.edsoo.ru/f84445f8"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https://m.edsoo.ru/f84445f8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651BCD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3EAC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1FD98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163CC0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5559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76842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7BA24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FB9C8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"https://m.edsoo.ru/f84444d6"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https://m.edsoo.ru/f84444d6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876F2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F8C0F9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A2D71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D0414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52BC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0A9C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2EEACD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6DA563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"https://m.edsoo.ru/f84448dc"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https://m.edsoo.ru/f84448dc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D42F7D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8F03B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E520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Союзы и, а, но в простых и 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589DA5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B1C6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E95A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468DD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E7F896">
            <w:pPr>
              <w:spacing w:before="0" w:after="0"/>
              <w:ind w:left="135"/>
              <w:jc w:val="left"/>
            </w:pPr>
          </w:p>
        </w:tc>
      </w:tr>
      <w:tr w14:paraId="382138C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751C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4555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E7B3B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A005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13DE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68846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D53D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"https://m.edsoo.ru/f8444ada"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https://m.edsoo.ru/f8444ada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D7E65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799E4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0C36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C11C1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72853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86A6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320B3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B7A20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"https://m.edsoo.ru/f8444bfc"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https://m.edsoo.ru/f8444bfc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07994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A4088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DA2F8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Сложные предложения без союзов.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1AEB8C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0D0B9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EC9D1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DBD91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B931E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"https://m.edsoo.ru/f8444f3a"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https://m.edsoo.ru/f8444f3a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8593B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4CB919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DCED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Предложения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D454A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7E8C1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911D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8B5B7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5940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"https://m.edsoo.ru/f84453f4"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https://m.edsoo.ru/f84453f4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1E744E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55546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0ABC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B5CF91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C0B1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1F9DC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00AF42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BCB93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"https://m.edsoo.ru/f84456e2"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https://m.edsoo.ru/f84456e2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F740EC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16E7E6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E738D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7B1AC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3C35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5A04DD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FD6CD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CCC6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"https://m.edsoo.ru/f84391a8"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https://m.edsoo.ru/f84391a8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521CE8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6D283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FC652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B222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2D7A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1EAA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B36C4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4F431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"https://m.edsoo.ru/f843876c"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https://m.edsoo.ru/f843876c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A8C63D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F58E3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70A03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лексику: наблюдаем за использованием в речи устаревших слов. О происхождении слов. Заимствованные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717B5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5BAF2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9EC59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1F380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3E57D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"https://m.edsoo.ru/f8436656"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https://m.edsoo.ru/f8436656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4217A3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917E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2BDA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лексику: наблюдаем за использованием в речи синонимов, антонимов, омонимов. Слово и его значение.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DD77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F731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5A7B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13EA9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21A8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"https://m.edsoo.ru/f8436818"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https://m.edsoo.ru/f8436818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E8C4E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6BAE8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D323D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Сочинение как вид письменной работы. Написание сочинения по своим наблюдениям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C44A7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E192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7A1B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D451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C44A3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"https://m.edsoo.ru/f84274ee"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https://m.edsoo.ru/f84274ee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ECFE0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57ADE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0873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использованием в речи фразеологизмов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A8D45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3FB3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3557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0511D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6397A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"https://m.edsoo.ru/f843698a"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https://m.edsoo.ru/f843698a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DDA21F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C18C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94B8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85EF8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77FF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4493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58437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F8DD8D8">
            <w:pPr>
              <w:spacing w:before="0" w:after="0"/>
              <w:ind w:left="135"/>
              <w:jc w:val="left"/>
            </w:pPr>
          </w:p>
        </w:tc>
      </w:tr>
      <w:tr w14:paraId="320C36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E79B5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EF2C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использовать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73D19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0180C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3286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24BFE8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1B1CF2F">
            <w:pPr>
              <w:spacing w:before="0" w:after="0"/>
              <w:ind w:left="135"/>
              <w:jc w:val="left"/>
            </w:pPr>
          </w:p>
        </w:tc>
      </w:tr>
      <w:tr w14:paraId="5DDDE21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67808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CD14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CE90B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B9F7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DDBB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65A2E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6050EC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"https://m.edsoo.ru/f8436b10"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https://m.edsoo.ru/f8436b10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C5725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013C75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EB07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A3281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6AB4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5923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39EF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4A6AE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"https://m.edsoo.ru/f8436caa"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https://m.edsoo.ru/f8436caa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A7AED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6917D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38DCE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Неизменяемые слова: состав слова. Выделение в словах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391D3A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A79DB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2F64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4D1685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A3A6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"https://m.edsoo.ru/f8436ffc"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https://m.edsoo.ru/f8436ffc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A48D37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85CC04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D67F6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E1B78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142A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E75A4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F2200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C6DC8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"https://m.edsoo.ru/f8445a70"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https://m.edsoo.ru/f8445a70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573275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08193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6BC8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суффиксов имён существительных. Правописание приставок и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172127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7D6A6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0155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EA21C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0B4CC1">
            <w:pPr>
              <w:spacing w:before="0" w:after="0"/>
              <w:ind w:left="135"/>
              <w:jc w:val="left"/>
            </w:pPr>
          </w:p>
        </w:tc>
      </w:tr>
      <w:tr w14:paraId="47E762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A827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7417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Правила правописания, изученные в 1 – 3 классах. Правописание безударных гласных в корне слова. Правописание парных по глухости-звонкости согласных звуков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6C2074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4EAC7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DC4BD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2705F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12B6B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"https://m.edsoo.ru/f84378da"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https://m.edsoo.ru/f84378da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1C626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ABCE8C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0CB56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правил правописания, изученных в 1 – 3 классах. Правописание непроизносимых согласных. Правописание слов с удвоенными согласными. Правописание слов с буквами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0CD33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46E5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F507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A9B6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FD1842">
            <w:pPr>
              <w:spacing w:before="0" w:after="0"/>
              <w:ind w:left="135"/>
              <w:jc w:val="left"/>
            </w:pPr>
          </w:p>
        </w:tc>
      </w:tr>
      <w:tr w14:paraId="7984E18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B53E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EBD55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Обобщение: самостоятельные и служебные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8B58E0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12AB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8BC6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CBA6C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0705CE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"https://m.edsoo.ru/f84383ca"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https://m.edsoo.ru/f84383ca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FEAD5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577F1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2CB4B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Наречие: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BFB08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60DA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3E9D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6F797C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5F2D8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"https://m.edsoo.ru/f844304a"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https://m.edsoo.ru/f844304a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81DEF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024B7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9A85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образуются наречия. Виды наречий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E1C000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703A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17D6C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98A9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65146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"https://m.edsoo.ru/f8443180"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https://m.edsoo.ru/f8443180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9E59F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EB9D72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E97E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4BA89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B515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D313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062227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F3036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"https://m.edsoo.ru/f8443298"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https://m.edsoo.ru/f8443298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EDEA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9B7C9E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562CD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наиболее употребляемых суффиксов изученных частей речи. Состав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D6874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82D67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00DF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ABA5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F0217B">
            <w:pPr>
              <w:spacing w:before="0" w:after="0"/>
              <w:ind w:left="135"/>
              <w:jc w:val="left"/>
            </w:pPr>
          </w:p>
        </w:tc>
      </w:tr>
      <w:tr w14:paraId="7FE1B3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912DF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B65303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 «Имя существительное»: Как определить падеж имени существительного? Признаки падежных форм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A9BC4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0CB8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E1559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324F5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FE488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"https://m.edsoo.ru/f8439a86"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https://m.edsoo.ru/f8439a86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AF6F1B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A190F9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25CC7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B2B41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203EC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F7B6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3AF1B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9CA56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"https://m.edsoo.ru/f8439ff4"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https://m.edsoo.ru/f8439ff4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357067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06E763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BFC5B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1-го, 2-го, 3-го склонений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0E902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076D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F5F5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CBF61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CCA6D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"https://m.edsoo.ru/f8439e64"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https://m.edsoo.ru/f8439e64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BE81A7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8A540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52E3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Падежные окончания имен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26194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CEE10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9E80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55869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FFE8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"https://m.edsoo.ru/f84371d2"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https://m.edsoo.ru/f84371d2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9A8719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E9CF5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F580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работаем с текстами. Составление текста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CCEB2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EC85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F6B7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856EC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A52426">
            <w:pPr>
              <w:spacing w:before="0" w:after="0"/>
              <w:ind w:left="135"/>
              <w:jc w:val="left"/>
            </w:pPr>
          </w:p>
        </w:tc>
      </w:tr>
      <w:tr w14:paraId="5E2E31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521F7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04BD6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Падежные окончания имен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D96F9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ED4C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0677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B173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9C9A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"https://m.edsoo.ru/f8437344"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https://m.edsoo.ru/f8437344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1EF0E8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6BB12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011D0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Падежные окончания имен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AD1E1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C875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6E95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5072B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FAEC4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"https://m.edsoo.ru/f84374ac"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https://m.edsoo.ru/f84374ac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191941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7D2B1C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75BE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65411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6CE84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4D6E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1AB2B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122905">
            <w:pPr>
              <w:spacing w:before="0" w:after="0"/>
              <w:ind w:left="135"/>
              <w:jc w:val="left"/>
            </w:pPr>
          </w:p>
        </w:tc>
      </w:tr>
      <w:tr w14:paraId="0BB986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7AF0A5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41CB7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037C7A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B9CA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AEE94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110CD5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2EAA67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"https://m.edsoo.ru/f843a800"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https://m.edsoo.ru/f843a800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DD33A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8748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4CCC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7C142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6232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55761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F7FBC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E3632E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"https://m.edsoo.ru/f84371d2"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https://m.edsoo.ru/f84371d2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A79C0A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83C07B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2C7F9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545A5A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F952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3FC74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232C2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92A53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"https://m.edsoo.ru/f8437344"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https://m.edsoo.ru/f8437344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E7299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8C66A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D9366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370C9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D7F6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06AA1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CE1FA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580A3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"https://m.edsoo.ru/f84374ac"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https://m.edsoo.ru/f84374ac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35E84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C2FA3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C766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C4AED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884A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5B77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D947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02E1E09">
            <w:pPr>
              <w:spacing w:before="0" w:after="0"/>
              <w:ind w:left="135"/>
              <w:jc w:val="left"/>
            </w:pPr>
          </w:p>
        </w:tc>
      </w:tr>
      <w:tr w14:paraId="523F209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789B1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C3434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F9723B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C0C9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18F0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AEAC2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F396D3">
            <w:pPr>
              <w:spacing w:before="0" w:after="0"/>
              <w:ind w:left="135"/>
              <w:jc w:val="left"/>
            </w:pPr>
          </w:p>
        </w:tc>
      </w:tr>
      <w:tr w14:paraId="2C3331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B318E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BFF63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32B95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CA077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0E19C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704C1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A76A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"https://m.edsoo.ru/f843a2c4"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https://m.edsoo.ru/f843a2c4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F30E7E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9255C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94DE34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63927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2889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B0882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3536BB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D6EF0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"https://m.edsoo.ru/f843a67a"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https://m.edsoo.ru/f843a67a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E4312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1BCA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82C10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B9032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3A4D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8D3A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A688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6283F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"https://m.edsoo.ru/f843a95e"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https://m.edsoo.ru/f843a95e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DF629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A7C88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66DA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существительных: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7FE9D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E903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DC46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0ECC0E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95A1D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"https://m.edsoo.ru/f8437768"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https://m.edsoo.ru/f8437768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B18B06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A0B3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469E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FC4F2D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C7BB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9A4CC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88C07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05E91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"https://m.edsoo.ru/f8437c72"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https://m.edsoo.ru/f8437c72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1C3EC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EE5C3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6380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Морфологический разбор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B29F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CCF2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91CA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194AD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8060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"https://m.edsoo.ru/f843ac10"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https://m.edsoo.ru/f843ac10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A6F4F8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FA97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A2197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B3DF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5B6C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E1922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947D9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42401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"https://m.edsoo.ru/f843aabc"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https://m.edsoo.ru/f843aabc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EEBB4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A1BBB5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0EF58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Правописание безударных падежных окончаний имён существительных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246F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37DA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006E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213F4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BBF8C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"https://m.edsoo.ru/f843a152"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https://m.edsoo.ru/f843a152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0C3C0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2AFB5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87AD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71DD8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A9C4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297B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4DE7F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30070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"https://m.edsoo.ru/f843760a"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https://m.edsoo.ru/f843760a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B7E63A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ACB38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A3259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подробный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20D66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61266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E22C1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B0842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7461F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"https://m.edsoo.ru/f84401e2"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https://m.edsoo.ru/f84401e2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867905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825E85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5196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7108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E29C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39F744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3233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C5F0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"https://m.edsoo.ru/f843ad5a"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https://m.edsoo.ru/f843ad5a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7893AF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AE34B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FC338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Зависимость формы имени прилагательного от формы имени существительного. Род и число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CCE807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ECA7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D0E2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607DE3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E8EC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"https://m.edsoo.ru/f843ae9a"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https://m.edsoo.ru/f843ae9a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"https://m.edsoo.ru/f843afda"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https://m.edsoo.ru/f843afda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AA395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E3B48B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2B7C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C7321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34834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0E30D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94CD8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EA9C25">
            <w:pPr>
              <w:spacing w:before="0" w:after="0"/>
              <w:ind w:left="135"/>
              <w:jc w:val="left"/>
            </w:pPr>
          </w:p>
        </w:tc>
      </w:tr>
      <w:tr w14:paraId="7202F09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3BF0B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560C13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Склонение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66B63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B690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999E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A8ACF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FB36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"https://m.edsoo.ru/f843b818"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https://m.edsoo.ru/f843b818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DFB4EC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4496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032E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DB26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37D2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B016F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A30AE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5BBEC0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"https://m.edsoo.ru/f8438122"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https://m.edsoo.ru/f8438122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FC14FC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41397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23B8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F04462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785E0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CE68B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73DDD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235C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"https://m.edsoo.ru/f843bac0"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https://m.edsoo.ru/f843bac0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"https://m.edsoo.ru/f843bc28"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https://m.edsoo.ru/f843bc28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87942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B5A2F2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C312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Редактируем предложенный текст. Работа с деформированными предложениями и текстом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62F554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64EE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C139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E20CD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A10E7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"https://m.edsoo.ru/f843966c"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https://m.edsoo.ru/f843966c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350EFA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BDF5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1EB4E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склонения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9DB21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1EEE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E11A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F2155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F19B1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"https://m.edsoo.ru/f843c984"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https://m.edsoo.ru/f843c984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AAED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4F94F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D1F69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D07FCB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6CD4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4F08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800EE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FF3E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"https://m.edsoo.ru/f843c7c2"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https://m.edsoo.ru/f843c7c2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C663B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CCBC8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2DBD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сочинение-описание на тему. Составление сравнительного описания на заданную тему по данному началу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AC6C6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1A13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C06D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4B1B3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CFFFE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"https://m.edsoo.ru/f843b67e"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https://m.edsoo.ru/f843b67e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030EC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349A5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3E70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Морфологический разбор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BE7C4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622C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9EE08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135C1A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9759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"https://m.edsoo.ru/f843caec"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https://m.edsoo.ru/f843caec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BFD4F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D5BA0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CB80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78E3CB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9291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27DA81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F85DB0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F95A7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"https://m.edsoo.ru/f843c42a"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https://m.edsoo.ru/f843c42a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1220E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813C7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BF421A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прилагательных: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76D2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23E0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3D79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1C8897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C209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"https://m.edsoo.ru/f843c42a"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https://m.edsoo.ru/f843c42a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F27E3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7E2986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02558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Можно ли по-разному читать один и тот же текст? Сравнение художественного и научного 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2DDA5D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3FC6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611B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43608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6A91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"https://m.edsoo.ru/f843f67a"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https://m.edsoo.ru/f843f67a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ACB0F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7E91B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8B39E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 «Имя прилагательное»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5E397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BC69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0D59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D4513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1E73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"https://m.edsoo.ru/f8438276"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https://m.edsoo.ru/f8438276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06EAC7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12A73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BBF3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Чем изучающее чтение отличается от ознакомительного чтения. Написание текста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2882E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50036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7910C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B60CB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6A809C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"https://m.edsoo.ru/f843617e"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https://m.edsoo.ru/f843617e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91AED8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001E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B8D37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569D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C901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13A6C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FCA50B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53F99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"https://m.edsoo.ru/f843508a"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https://m.edsoo.ru/f843508a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8044E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ACC52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D67E2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имён прилагательных: падежные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7691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34DD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BB247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A927E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030D3E">
            <w:pPr>
              <w:spacing w:before="0" w:after="0"/>
              <w:ind w:left="135"/>
              <w:jc w:val="left"/>
            </w:pPr>
          </w:p>
        </w:tc>
      </w:tr>
      <w:tr w14:paraId="4E2589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4EB8DF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9C38F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Правописание падежных окончаний имен прилагательных в единственном и множественном числе. Повторение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2C36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86E0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25470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252E0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80844C">
            <w:pPr>
              <w:spacing w:before="0" w:after="0"/>
              <w:ind w:left="135"/>
              <w:jc w:val="left"/>
            </w:pPr>
          </w:p>
        </w:tc>
      </w:tr>
      <w:tr w14:paraId="0BE5C8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F7FE2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0EAE7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Местоимение.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580D1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467E78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466B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82CCF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2DC0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"https://m.edsoo.ru/f843cc40"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https://m.edsoo.ru/f843cc40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BD1C8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D3778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31FEC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местоимения 1-го и 3-го лица единственного и множественного числа. Склонение личных местоимений 1-го и 2-го лица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8357B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6E944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F9BFA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B63836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184ADA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"https://m.edsoo.ru/f843cda8"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https://m.edsoo.ru/f843cda8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4F375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3C53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F072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Склонение личных местоимений. Склонение личных местоимений 3-го лица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BD07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C83D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C7945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BC7AE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EBA7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"https://m.edsoo.ru/f843cefc"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https://m.edsoo.ru/f843cefc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D89798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87FE0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807666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C31432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F2A6F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F55D5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B7102E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272851">
            <w:pPr>
              <w:spacing w:before="0" w:after="0"/>
              <w:ind w:left="135"/>
              <w:jc w:val="left"/>
            </w:pPr>
          </w:p>
        </w:tc>
      </w:tr>
      <w:tr w14:paraId="740C095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245462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C87C0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личных местоимений. Написание личных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87953F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AA1A4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EE439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40D9F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B7D1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"https://m.edsoo.ru/f843d05a"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https://m.edsoo.ru/f843d05a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"https://m.edsoo.ru/f843d424"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https://m.edsoo.ru/f843d424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26F175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48950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1F5EC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диалога. Составление текста по рисунку с включением диалога. Инсценировка диалога. Составление диалога по данным условиям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FDDE81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C6F68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05FC25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5378CF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874433">
            <w:pPr>
              <w:spacing w:before="0" w:after="0"/>
              <w:ind w:left="135"/>
              <w:jc w:val="left"/>
            </w:pPr>
          </w:p>
        </w:tc>
      </w:tr>
      <w:tr w14:paraId="477C9E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24405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0A6AD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тема «Использование местоимений для устранения неоправданного повтора слов в тексте»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A44CA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370CD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AC97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7AE8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ABD0D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"https://m.edsoo.ru/f843d5a0"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https://m.edsoo.ru/f843d5a0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D55B4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BAD24C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85AC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личных местоимений с предлогами.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1A184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77CCA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F089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2EE62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D640AD">
            <w:pPr>
              <w:spacing w:before="0" w:after="0"/>
              <w:ind w:left="135"/>
              <w:jc w:val="left"/>
            </w:pPr>
          </w:p>
        </w:tc>
      </w:tr>
      <w:tr w14:paraId="1CEE8A7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263009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E911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Вспоминаем, как написать письмо, поздравительную открытку, объявление. Письмо. Написание поздравления к празднику 8 марта. Подбор и составление объявлений для стенной газеты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B86A2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9CBA3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B3C4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CDA47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6A27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"https://m.edsoo.ru/f84351f2"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https://m.edsoo.ru/f84351f2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"https://m.edsoo.ru/f843d6f4"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https://m.edsoo.ru/f843d6f4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40309B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56A0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79AC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475E84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05C5A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36B6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FC477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8746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"https://m.edsoo.ru/f843d866"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https://m.edsoo.ru/f843d866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5BA245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94CF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52C21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глаголов, отвечающих на вопросы «что делать?» и «что сделать?»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BFFBE6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C17E1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70398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335603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49E2B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"https://m.edsoo.ru/f843dce4"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https://m.edsoo.ru/f843dce4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0E1363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F99F3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98352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9F859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1911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0779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3C412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C555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"https://m.edsoo.ru/f843f210"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https://m.edsoo.ru/f843f210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82DD75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12C93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80EA4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сочинение-отзыв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1884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2255F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B2C8F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4DFBD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E5FE88">
            <w:pPr>
              <w:spacing w:before="0" w:after="0"/>
              <w:ind w:left="135"/>
              <w:jc w:val="left"/>
            </w:pPr>
          </w:p>
        </w:tc>
      </w:tr>
      <w:tr w14:paraId="3D8F041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7AFA3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CBAB1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A13EB3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201A9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62F3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664ABF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1E5E84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"https://m.edsoo.ru/f84419e8"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https://m.edsoo.ru/f84419e8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C2D460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7CF5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A312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FEB74E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7BB3F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E7C5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78742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FEBC67">
            <w:pPr>
              <w:spacing w:before="0" w:after="0"/>
              <w:ind w:left="135"/>
              <w:jc w:val="left"/>
            </w:pPr>
          </w:p>
        </w:tc>
      </w:tr>
      <w:tr w14:paraId="618DE6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EFECD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3A222C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B8822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C317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E159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EE62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1852C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"https://m.edsoo.ru/f8441d08"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https://m.edsoo.ru/f8441d08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5C132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3B6D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6823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Настоящее, прошедшее и 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884AEB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877D5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0CE0C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F58FF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A114F9C">
            <w:pPr>
              <w:spacing w:before="0" w:after="0"/>
              <w:ind w:left="135"/>
              <w:jc w:val="left"/>
            </w:pPr>
          </w:p>
        </w:tc>
      </w:tr>
      <w:tr w14:paraId="2BC1DCE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1BF02F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A6888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Ситуации устного и письменного общения. Составление текста о правилах уличного движения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ABE58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FB43F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4A9C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B1D7A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09F1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"https://m.edsoo.ru/f8441d08"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https://m.edsoo.ru/f8441d08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57F8C9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94A97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D985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Речь: диалогическая и монологическая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76BBC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831D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2F52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14768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6700D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"https://m.edsoo.ru/f8435378"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https://m.edsoo.ru/f8435378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"https://m.edsoo.ru/f84354ea"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https://m.edsoo.ru/f84354ea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D29AB7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D60889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D7FC6A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разбора глаголов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EF42F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922AC8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BCF81D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A6701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EC397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"https://m.edsoo.ru/f84422b2"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https://m.edsoo.ru/f84422b2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5ABE1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6E155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64B0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9E5C7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91847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28A8A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1604B7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2B7D7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"https://m.edsoo.ru/f8442dd4"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https://m.edsoo.ru/f8442dd4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8A98B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F3ADF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A5705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51691C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63BCB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8AD4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B4142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7513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"https://m.edsoo.ru/f844168c"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https://m.edsoo.ru/f844168c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DB87F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8B75B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42FB1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9E22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71E7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A8C7A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230A6E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CAC12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"https://m.edsoo.ru/f843f7c4"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https://m.edsoo.ru/f843f7c4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DD329C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E78A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B3966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E4C80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1A992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5C97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91760C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88D2A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"https://m.edsoo.ru/f843f90e"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https://m.edsoo.ru/f843f90e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3D2332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29F8E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9C4E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Мягкий знак после шипящих на конце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38FEB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ED73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A9BD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6A36C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6BF81E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"https://m.edsoo.ru/f843fa44"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https://m.edsoo.ru/f843fa44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E1175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CA1F1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0C5B8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31F60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5FC2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26F9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4631F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49F9E05">
            <w:pPr>
              <w:spacing w:before="0" w:after="0"/>
              <w:ind w:left="135"/>
              <w:jc w:val="left"/>
            </w:pPr>
          </w:p>
        </w:tc>
      </w:tr>
      <w:tr w14:paraId="079572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DB423C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5162F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I и II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0A1D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D9B0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A00F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0DEE0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A83ED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"https://m.edsoo.ru/f84402f0"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https://m.edsoo.ru/f84402f0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24BBF8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8AF90E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72E48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E4E1A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9FAE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8BA3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686C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5A045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"https://m.edsoo.ru/f8440408"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https://m.edsoo.ru/f8440408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DA28A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F02064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8CE6F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окончания глаголов I и II 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A885AD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878E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3920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C531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0CBD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"https://m.edsoo.ru/f844052a"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https://m.edsoo.ru/f844052a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68403D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889E9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9A06A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E44DB9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0013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95A0A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58DBB1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9ABC20">
            <w:pPr>
              <w:spacing w:before="0" w:after="0"/>
              <w:ind w:left="135"/>
              <w:jc w:val="left"/>
            </w:pPr>
          </w:p>
        </w:tc>
      </w:tr>
      <w:tr w14:paraId="336B4AB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A1B5B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608F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848FEC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8C4B6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EFDC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EEFDFB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4F64C8">
            <w:pPr>
              <w:spacing w:before="0" w:after="0"/>
              <w:ind w:left="135"/>
              <w:jc w:val="left"/>
            </w:pPr>
          </w:p>
        </w:tc>
      </w:tr>
      <w:tr w14:paraId="17D76C9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A68E4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AA890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сочинение-повествование на тему. Составление рассказа (сказки) по содержанию пословицы, фразеологизма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E04A0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1C06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487B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B4ECE7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C96F266">
            <w:pPr>
              <w:spacing w:before="0" w:after="0"/>
              <w:ind w:left="135"/>
              <w:jc w:val="left"/>
            </w:pPr>
          </w:p>
        </w:tc>
      </w:tr>
      <w:tr w14:paraId="6F4478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1039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ABA9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правило определения спряжения глаголов с безударными личными окончаниями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7152D0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1084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4705E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A316D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8B3CD4">
            <w:pPr>
              <w:spacing w:before="0" w:after="0"/>
              <w:ind w:left="135"/>
              <w:jc w:val="left"/>
            </w:pPr>
          </w:p>
        </w:tc>
      </w:tr>
      <w:tr w14:paraId="384ED4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1B62FB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C3DF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безударных личных окончаний 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66FF2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AFFF6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8C81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C00B9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2F2274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"https://m.edsoo.ru/f84410a6"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https://m.edsoo.ru/f84410a6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40E86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37C0C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6C874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01A4A0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F64E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6760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E0EE1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DE4D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"https://m.edsoo.ru/f8440732"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https://m.edsoo.ru/f8440732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184DC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602F5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D8440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3DD61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F0566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A7040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EECF4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18279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"https://m.edsoo.ru/f844087c"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https://m.edsoo.ru/f844087c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1BAE5D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EBADC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CDB9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0136CF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8A75C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5FB4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245250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7E90F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"https://m.edsoo.ru/f8440a2a"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https://m.edsoo.ru/f8440a2a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4EA14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2C305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C7D5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FDD14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96531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DB2F4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B4285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1E63AD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"https://m.edsoo.ru/f84412f4"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https://m.edsoo.ru/f84412f4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F7234C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968EF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ABF1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Что такое возвратные глаголы?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E4AC4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9D66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591FC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0D6CB1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E4D51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"https://m.edsoo.ru/f843fb98"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https://m.edsoo.ru/f843fb98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AD46B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F4F18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9AE4A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глаголов на -ться и -тся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501D2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FD07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473F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B6F680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8543A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"https://m.edsoo.ru/f843fcd8"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https://m.edsoo.ru/f843fcd8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4AAFF1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6F9DD1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87271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глаголов на -ться и -тся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71AA6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06A7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6F0D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AAFCE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6C4D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"https://m.edsoo.ru/f84400ac"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https://m.edsoo.ru/f84400ac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ED360B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05E734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1507D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Частица не, её значение (повторение)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EFF74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8E799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82626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BBA9C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2A3B6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"https://m.edsoo.ru/f843db72"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https://m.edsoo.ru/f843db72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4687A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539F2F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5DF1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сочинение-рассуждение на тему. Составление текста-рассуждения по таблице, правилу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B69B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A57A1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F2A3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183032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9E21F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"https://m.edsoo.ru/f843bd72"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https://m.edsoo.ru/f843bd72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42097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E5A222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1E738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F5184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1399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A6862F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0B04E8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49D332">
            <w:pPr>
              <w:spacing w:before="0" w:after="0"/>
              <w:ind w:left="135"/>
              <w:jc w:val="left"/>
            </w:pPr>
          </w:p>
        </w:tc>
      </w:tr>
      <w:tr w14:paraId="2AAB1AB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B400E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9E337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9BD41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ED762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DABE5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4DA6D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C5CC2E8">
            <w:pPr>
              <w:spacing w:before="0" w:after="0"/>
              <w:ind w:left="135"/>
              <w:jc w:val="left"/>
            </w:pPr>
          </w:p>
        </w:tc>
      </w:tr>
      <w:tr w14:paraId="29B3A8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BAD39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6D0A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805AC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1986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43A3D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85C2E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5D02D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"https://m.edsoo.ru/f844179a"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https://m.edsoo.ru/f844179a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DF528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0DCEC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CE59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суффиксов и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DCA901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3A29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3996D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F6BDCC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AE85A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"https://m.edsoo.ru/f8442078"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https://m.edsoo.ru/f8442078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A6D9B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51433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C70503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244F5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1B85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9990C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4425C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F28C6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"https://m.edsoo.ru/f8442cb2"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https://m.edsoo.ru/f8442cb2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224AF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9D7058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B9EC2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5B39D8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42E8C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38C7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1C6EF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F854E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"https://m.edsoo.ru/fa25110e"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https://m.edsoo.ru/fa25110e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B0FAE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5B5E0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5F95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B8142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74654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DF97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04930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8CF3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"https://m.edsoo.ru/f844219a"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https://m.edsoo.ru/f844219a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3A0E4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2C00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F4D13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морфология. Повторение / Всероссийская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4C566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228C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97A6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0575C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18C91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"https://m.edsoo.ru/f8442b90"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https://m.edsoo.ru/f8442b90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1F21E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B10DD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96F4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морфология. Отработка темы «Глагол»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9BCCD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AB6345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C842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92D2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ACE9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"https://m.edsoo.ru/f844157e"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https://m.edsoo.ru/f844157e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46FE4A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6203A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F01C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морфология. Проверь себя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E374B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0454D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619A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0B751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14D16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"https://m.edsoo.ru/f8436e12"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https://m.edsoo.ru/f8436e12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E161C2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E294C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B18B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глагол. Отработка материала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04EEA9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D6D8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9B30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212BA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2CEFA4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"https://m.edsoo.ru/f8439306"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https://m.edsoo.ru/f8439306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AE6FC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A576D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873B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подробный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866C9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86AA4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5CE8E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4543A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3B26B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"https://m.edsoo.ru/f84418c6"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https://m.edsoo.ru/f84418c6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B12017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E853B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1B6FF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Изученные правила правописания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F71737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905E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ECDF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39327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22AFA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"https://m.edsoo.ru/f843d9e2"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https://m.edsoo.ru/f843d9e2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98483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E7CF44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24B7AD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изученные правила правописания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8EB3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4A352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D2BD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6FFC00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065848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"https://m.edsoo.ru/f84424ec"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https://m.edsoo.ru/f84424ec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303B2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7A4C9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66C0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сделать текст интереснее. Составление текста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817E7F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F09D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AC4B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B48F7F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4E203E">
            <w:pPr>
              <w:spacing w:before="0" w:after="0"/>
              <w:ind w:left="135"/>
              <w:jc w:val="left"/>
            </w:pPr>
          </w:p>
        </w:tc>
      </w:tr>
      <w:tr w14:paraId="1BAA367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33FB0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B9BB0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написанием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7B7FE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6423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3046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409AA5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6A90C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"https://m.edsoo.ru/fa251c12"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https://m.edsoo.ru/fa251c12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26E60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0E855A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CF44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Орфографический тренинг: правописание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5A0292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1F013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2342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75805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E135F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"https://m.edsoo.ru/fa251956"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https://m.edsoo.ru/fa251956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43B4E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21436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02C475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орфография. Контрольная работа по теме «Безударные личные окончания глаголов»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C769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4FF50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1C36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4D04E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275EC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"https://m.edsoo.ru/f8442a6e"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https://m.edsoo.ru/f8442a6e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BF7E3C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3B4E83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891BE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пересказывать: подробный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AE8A0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729AE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F8C3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E2BE2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E370F3">
            <w:pPr>
              <w:spacing w:before="0" w:after="0"/>
              <w:ind w:left="135"/>
              <w:jc w:val="left"/>
            </w:pPr>
          </w:p>
        </w:tc>
      </w:tr>
      <w:tr w14:paraId="0397E0E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76414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5430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урок: повторение по разделу развитие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82F9D4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EC06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FF11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EFB43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E6E6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"https://m.edsoo.ru/f84423d4"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https://m.edsoo.ru/f84423d4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994F7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1FE3A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5E338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Характеристика звуков русского языка.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91E0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6ABC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6C7D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5C495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629770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"https://m.edsoo.ru/f843639a"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https://m.edsoo.ru/f843639a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BBADD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AB2B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34D1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2591E4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BDE08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866F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1E788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E8B03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"https://m.edsoo.ru/f84364e4"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https://m.edsoo.ru/f84364e4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D4EF3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49CA1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C6B0A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контрольная работа по теме «Чему мы научились на уроках правописания в 4 классе»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FB524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EFE7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ABB1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EC760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9BF694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"https://m.edsoo.ru/fa251adc"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https://m.edsoo.ru/fa251adc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fldChar w:fldCharType="begin"/>
            </w:r>
            <w:r>
              <w:instrText xml:space="preserve"> HYPERLINK "https://m.edsoo.ru/fa251d48"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https://m.edsoo.ru/fa251d48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2B98D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D500A3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14:paraId="291863C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64F02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EAC8A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32B83A5">
            <w:pPr>
              <w:jc w:val="left"/>
            </w:pPr>
          </w:p>
        </w:tc>
      </w:tr>
    </w:tbl>
    <w:p w14:paraId="27503615">
      <w:pPr>
        <w:sectPr>
          <w:pgSz w:w="16383" w:h="11906" w:orient="landscape"/>
          <w:cols w:space="720" w:num="1"/>
        </w:sectPr>
      </w:pPr>
    </w:p>
    <w:p w14:paraId="5E9259F4">
      <w:pPr>
        <w:sectPr>
          <w:pgSz w:w="16383" w:h="11906" w:orient="landscape"/>
          <w:cols w:space="720" w:num="1"/>
        </w:sectPr>
      </w:pPr>
      <w:bookmarkStart w:id="21" w:name="block-68138331"/>
    </w:p>
    <w:bookmarkEnd w:id="20"/>
    <w:bookmarkEnd w:id="21"/>
    <w:p w14:paraId="7DAE304F">
      <w:pPr>
        <w:spacing w:before="0" w:after="0"/>
        <w:ind w:left="120"/>
        <w:jc w:val="left"/>
      </w:pPr>
      <w:bookmarkStart w:id="22" w:name="block-68138326"/>
      <w:r>
        <w:rPr>
          <w:rFonts w:ascii="Times New Roman" w:hAnsi="Times New Roman"/>
          <w:b/>
          <w:i w:val="0"/>
          <w:color w:val="000000"/>
          <w:sz w:val="28"/>
        </w:rPr>
        <w:t xml:space="preserve"> ВАРИАНТ 2. ДЛЯ САМОСТОЯТЕЛЬНОГО КОНСТРУИРОВАНИЯ ПОУРОЧНОГО ПЛАНИРОВАНИЯ </w:t>
      </w:r>
    </w:p>
    <w:p w14:paraId="0290A569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1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3"/>
        <w:gridCol w:w="4696"/>
        <w:gridCol w:w="1243"/>
        <w:gridCol w:w="1474"/>
        <w:gridCol w:w="1575"/>
        <w:gridCol w:w="1111"/>
        <w:gridCol w:w="1914"/>
      </w:tblGrid>
      <w:tr w14:paraId="7FC0590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A3A4B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1351BB36">
            <w:pPr>
              <w:spacing w:before="0" w:after="0"/>
              <w:ind w:left="135"/>
              <w:jc w:val="left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54DAB6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Тема урока </w:t>
            </w:r>
          </w:p>
          <w:p w14:paraId="31457A48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8B8E48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46F526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Дата изучения </w:t>
            </w:r>
          </w:p>
          <w:p w14:paraId="41D942E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8D69C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5FE33797">
            <w:pPr>
              <w:spacing w:before="0" w:after="0"/>
              <w:ind w:left="135"/>
              <w:jc w:val="left"/>
            </w:pPr>
          </w:p>
        </w:tc>
      </w:tr>
      <w:tr w14:paraId="49CBA95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60C7AD9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226A53E">
            <w:pPr>
              <w:jc w:val="left"/>
            </w:pP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F0F9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63034B1C">
            <w:pPr>
              <w:spacing w:before="0" w:after="0"/>
              <w:ind w:left="135"/>
              <w:jc w:val="left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5CBDD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717E3A9C">
            <w:pPr>
              <w:spacing w:before="0" w:after="0"/>
              <w:ind w:left="135"/>
              <w:jc w:val="left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1821F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5B7E05AB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D68EC1C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693C2A9">
            <w:pPr>
              <w:jc w:val="left"/>
            </w:pPr>
          </w:p>
        </w:tc>
      </w:tr>
      <w:tr w14:paraId="20B0E11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8EC1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04156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33F2CA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4E5C5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9A5C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1EC8A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69D790">
            <w:pPr>
              <w:spacing w:before="0" w:after="0"/>
              <w:ind w:left="135"/>
              <w:jc w:val="left"/>
            </w:pPr>
          </w:p>
        </w:tc>
      </w:tr>
      <w:tr w14:paraId="5C598C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5BD5BE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2804C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с предложением: выделение слов, изменение их порядка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FA91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69F8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39DC0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D0146D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E66559">
            <w:pPr>
              <w:spacing w:before="0" w:after="0"/>
              <w:ind w:left="135"/>
              <w:jc w:val="left"/>
            </w:pPr>
          </w:p>
        </w:tc>
      </w:tr>
      <w:tr w14:paraId="41E3BB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2496D6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EC96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42F7D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21781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A167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B9DC99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EAE046">
            <w:pPr>
              <w:spacing w:before="0" w:after="0"/>
              <w:ind w:left="135"/>
              <w:jc w:val="left"/>
            </w:pPr>
          </w:p>
        </w:tc>
      </w:tr>
      <w:tr w14:paraId="17C4B2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7B3BB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65CE7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6C3BD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97BD5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C355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FCBB9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D5B2DA8">
            <w:pPr>
              <w:spacing w:before="0" w:after="0"/>
              <w:ind w:left="135"/>
              <w:jc w:val="left"/>
            </w:pPr>
          </w:p>
        </w:tc>
      </w:tr>
      <w:tr w14:paraId="13EF913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CD70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9C8698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как объекта изучения, материала для анализа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91AE3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4051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1AB7F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BBE270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F103FB">
            <w:pPr>
              <w:spacing w:before="0" w:after="0"/>
              <w:ind w:left="135"/>
              <w:jc w:val="left"/>
            </w:pPr>
          </w:p>
        </w:tc>
      </w:tr>
      <w:tr w14:paraId="640877E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4F11D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195BB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Звуки речи.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3EB515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B2FD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56C6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5207B7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7D6479">
            <w:pPr>
              <w:spacing w:before="0" w:after="0"/>
              <w:ind w:left="135"/>
              <w:jc w:val="left"/>
            </w:pPr>
          </w:p>
        </w:tc>
      </w:tr>
      <w:tr w14:paraId="17905AD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5231B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DA2F8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8E78E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D15D4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7951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9D74E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73383D">
            <w:pPr>
              <w:spacing w:before="0" w:after="0"/>
              <w:ind w:left="135"/>
              <w:jc w:val="left"/>
            </w:pPr>
          </w:p>
        </w:tc>
      </w:tr>
      <w:tr w14:paraId="51D1F7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3998A3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5FCAE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F05A8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EFEFF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86B40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A2406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7C1F8B">
            <w:pPr>
              <w:spacing w:before="0" w:after="0"/>
              <w:ind w:left="135"/>
              <w:jc w:val="left"/>
            </w:pPr>
          </w:p>
        </w:tc>
      </w:tr>
      <w:tr w14:paraId="3742A1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3E399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94B8A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41EBE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57E7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8561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20B1A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8F4152">
            <w:pPr>
              <w:spacing w:before="0" w:after="0"/>
              <w:ind w:left="135"/>
              <w:jc w:val="left"/>
            </w:pPr>
          </w:p>
        </w:tc>
      </w:tr>
      <w:tr w14:paraId="00BB91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C27D9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8DF904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ACFF2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D9A4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ECB60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64542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44A1B90">
            <w:pPr>
              <w:spacing w:before="0" w:after="0"/>
              <w:ind w:left="135"/>
              <w:jc w:val="left"/>
            </w:pPr>
          </w:p>
        </w:tc>
      </w:tr>
      <w:tr w14:paraId="3932A32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AC38A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CE38B3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0B0B0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9EB0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001C1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3B16F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094CED">
            <w:pPr>
              <w:spacing w:before="0" w:after="0"/>
              <w:ind w:left="135"/>
              <w:jc w:val="left"/>
            </w:pPr>
          </w:p>
        </w:tc>
      </w:tr>
      <w:tr w14:paraId="79521C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E96F3F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9C8BED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C8DDBD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ADCC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5FFBF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C619D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A3EF1C">
            <w:pPr>
              <w:spacing w:before="0" w:after="0"/>
              <w:ind w:left="135"/>
              <w:jc w:val="left"/>
            </w:pPr>
          </w:p>
        </w:tc>
      </w:tr>
      <w:tr w14:paraId="7010FC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7E02BC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2307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E28F5C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E9DF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046B2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535C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B257DCE">
            <w:pPr>
              <w:spacing w:before="0" w:after="0"/>
              <w:ind w:left="135"/>
              <w:jc w:val="left"/>
            </w:pPr>
          </w:p>
        </w:tc>
      </w:tr>
      <w:tr w14:paraId="06945AA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7B535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5436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AEEF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3B7A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BCBD8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289BCA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56C740B">
            <w:pPr>
              <w:spacing w:before="0" w:after="0"/>
              <w:ind w:left="135"/>
              <w:jc w:val="left"/>
            </w:pPr>
          </w:p>
        </w:tc>
      </w:tr>
      <w:tr w14:paraId="3DC4739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7864F2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435E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38ABE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56C00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EE9F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6DD9C2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42BE56">
            <w:pPr>
              <w:spacing w:before="0" w:after="0"/>
              <w:ind w:left="135"/>
              <w:jc w:val="left"/>
            </w:pPr>
          </w:p>
        </w:tc>
      </w:tr>
      <w:tr w14:paraId="24F1BE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8C8AA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57ABB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B3203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2D28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DE8D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4E324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C08B2B2">
            <w:pPr>
              <w:spacing w:before="0" w:after="0"/>
              <w:ind w:left="135"/>
              <w:jc w:val="left"/>
            </w:pPr>
          </w:p>
        </w:tc>
      </w:tr>
      <w:tr w14:paraId="0B0E88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ABFDE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B1DB9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3BB7F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FCB1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FAE7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48F12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615820">
            <w:pPr>
              <w:spacing w:before="0" w:after="0"/>
              <w:ind w:left="135"/>
              <w:jc w:val="left"/>
            </w:pPr>
          </w:p>
        </w:tc>
      </w:tr>
      <w:tr w14:paraId="0314213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E9C3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88DE2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88E46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7FE3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1183F0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2494FB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38D7AC">
            <w:pPr>
              <w:spacing w:before="0" w:after="0"/>
              <w:ind w:left="135"/>
              <w:jc w:val="left"/>
            </w:pPr>
          </w:p>
        </w:tc>
      </w:tr>
      <w:tr w14:paraId="1641628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1C858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D77D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572CC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E362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92518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ACED2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EB7227">
            <w:pPr>
              <w:spacing w:before="0" w:after="0"/>
              <w:ind w:left="135"/>
              <w:jc w:val="left"/>
            </w:pPr>
          </w:p>
        </w:tc>
      </w:tr>
      <w:tr w14:paraId="5D0E20D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1E059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A48FE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8932BC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282C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800B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6FF8C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D71D8E">
            <w:pPr>
              <w:spacing w:before="0" w:after="0"/>
              <w:ind w:left="135"/>
              <w:jc w:val="left"/>
            </w:pPr>
          </w:p>
        </w:tc>
      </w:tr>
      <w:tr w14:paraId="1EAE82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D5EF3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FB4BDD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4E5F1B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A928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972B8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BB0BCE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3B6CDE">
            <w:pPr>
              <w:spacing w:before="0" w:after="0"/>
              <w:ind w:left="135"/>
              <w:jc w:val="left"/>
            </w:pPr>
          </w:p>
        </w:tc>
      </w:tr>
      <w:tr w14:paraId="069BD2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B58B4D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EEAF4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C946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D496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E0B06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6B0D1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23B45E">
            <w:pPr>
              <w:spacing w:before="0" w:after="0"/>
              <w:ind w:left="135"/>
              <w:jc w:val="left"/>
            </w:pPr>
          </w:p>
        </w:tc>
      </w:tr>
      <w:tr w14:paraId="6A282C0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5DF108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81EA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A2A7A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CFA9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B84F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BF59A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3D6605">
            <w:pPr>
              <w:spacing w:before="0" w:after="0"/>
              <w:ind w:left="135"/>
              <w:jc w:val="left"/>
            </w:pPr>
          </w:p>
        </w:tc>
      </w:tr>
      <w:tr w14:paraId="20FE1AB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DF944B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0082A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36255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36B8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4167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2250F4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542F47C">
            <w:pPr>
              <w:spacing w:before="0" w:after="0"/>
              <w:ind w:left="135"/>
              <w:jc w:val="left"/>
            </w:pPr>
          </w:p>
        </w:tc>
      </w:tr>
      <w:tr w14:paraId="6AB18C0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04B15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8993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1AD505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AC7F2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71E7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8681F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1E2001">
            <w:pPr>
              <w:spacing w:before="0" w:after="0"/>
              <w:ind w:left="135"/>
              <w:jc w:val="left"/>
            </w:pPr>
          </w:p>
        </w:tc>
      </w:tr>
      <w:tr w14:paraId="521AC04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408A9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7567A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81D63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52F6F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E50C4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E38AD4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204269">
            <w:pPr>
              <w:spacing w:before="0" w:after="0"/>
              <w:ind w:left="135"/>
              <w:jc w:val="left"/>
            </w:pPr>
          </w:p>
        </w:tc>
      </w:tr>
      <w:tr w14:paraId="02C50F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30E1EA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04AD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953DC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B22B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02B8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1DC92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F2A7B78">
            <w:pPr>
              <w:spacing w:before="0" w:after="0"/>
              <w:ind w:left="135"/>
              <w:jc w:val="left"/>
            </w:pPr>
          </w:p>
        </w:tc>
      </w:tr>
      <w:tr w14:paraId="07CBD1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7ADA9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757EC3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3FDA3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5F1C0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0C050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23C9C6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FD219F6">
            <w:pPr>
              <w:spacing w:before="0" w:after="0"/>
              <w:ind w:left="135"/>
              <w:jc w:val="left"/>
            </w:pPr>
          </w:p>
        </w:tc>
      </w:tr>
      <w:tr w14:paraId="46F48B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5F5775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78CC3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A742B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2E1B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15F1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D92F5D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EA2583">
            <w:pPr>
              <w:spacing w:before="0" w:after="0"/>
              <w:ind w:left="135"/>
              <w:jc w:val="left"/>
            </w:pPr>
          </w:p>
        </w:tc>
      </w:tr>
      <w:tr w14:paraId="221372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1E31F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268F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3EC1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9D1E7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3A0F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867BA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0D82A0">
            <w:pPr>
              <w:spacing w:before="0" w:after="0"/>
              <w:ind w:left="135"/>
              <w:jc w:val="left"/>
            </w:pPr>
          </w:p>
        </w:tc>
      </w:tr>
      <w:tr w14:paraId="439223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AAD66F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D0BE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836CB9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0E92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873D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21203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000CA9">
            <w:pPr>
              <w:spacing w:before="0" w:after="0"/>
              <w:ind w:left="135"/>
              <w:jc w:val="left"/>
            </w:pPr>
          </w:p>
        </w:tc>
      </w:tr>
      <w:tr w14:paraId="165FE4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A9FFA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2CBC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E7D5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D766F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E117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5A263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A476F4">
            <w:pPr>
              <w:spacing w:before="0" w:after="0"/>
              <w:ind w:left="135"/>
              <w:jc w:val="left"/>
            </w:pPr>
          </w:p>
        </w:tc>
      </w:tr>
      <w:tr w14:paraId="319962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52496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55BA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F8070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CCE7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AB12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6AE8E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1CD55B7">
            <w:pPr>
              <w:spacing w:before="0" w:after="0"/>
              <w:ind w:left="135"/>
              <w:jc w:val="left"/>
            </w:pPr>
          </w:p>
        </w:tc>
      </w:tr>
      <w:tr w14:paraId="2D7651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BF2881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C7C2B8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8D1795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EF9F0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49EA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52986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DCE795">
            <w:pPr>
              <w:spacing w:before="0" w:after="0"/>
              <w:ind w:left="135"/>
              <w:jc w:val="left"/>
            </w:pPr>
          </w:p>
        </w:tc>
      </w:tr>
      <w:tr w14:paraId="03549AB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1F8A03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5A2C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73EE0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74820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A12B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10899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AA738BC">
            <w:pPr>
              <w:spacing w:before="0" w:after="0"/>
              <w:ind w:left="135"/>
              <w:jc w:val="left"/>
            </w:pPr>
          </w:p>
        </w:tc>
      </w:tr>
      <w:tr w14:paraId="571315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B4484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792F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BE2E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665AE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62D88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ED8AD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83064B">
            <w:pPr>
              <w:spacing w:before="0" w:after="0"/>
              <w:ind w:left="135"/>
              <w:jc w:val="left"/>
            </w:pPr>
          </w:p>
        </w:tc>
      </w:tr>
      <w:tr w14:paraId="7C42EE3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7D17A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FB903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B06BDD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36C3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2514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3621F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B8FD75">
            <w:pPr>
              <w:spacing w:before="0" w:after="0"/>
              <w:ind w:left="135"/>
              <w:jc w:val="left"/>
            </w:pPr>
          </w:p>
        </w:tc>
      </w:tr>
      <w:tr w14:paraId="439D36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E210B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E3EC6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1C50E5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6872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BDE7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4923D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2EF43D6">
            <w:pPr>
              <w:spacing w:before="0" w:after="0"/>
              <w:ind w:left="135"/>
              <w:jc w:val="left"/>
            </w:pPr>
          </w:p>
        </w:tc>
      </w:tr>
      <w:tr w14:paraId="48F13B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9ECD81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81D73A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EA164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2778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27D34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321D4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ED4794C">
            <w:pPr>
              <w:spacing w:before="0" w:after="0"/>
              <w:ind w:left="135"/>
              <w:jc w:val="left"/>
            </w:pPr>
          </w:p>
        </w:tc>
      </w:tr>
      <w:tr w14:paraId="3D6E92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050CF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FEAE6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DBEAF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D027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C4A5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14E1BB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F7A644C">
            <w:pPr>
              <w:spacing w:before="0" w:after="0"/>
              <w:ind w:left="135"/>
              <w:jc w:val="left"/>
            </w:pPr>
          </w:p>
        </w:tc>
      </w:tr>
      <w:tr w14:paraId="251148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5B4AE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A400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4ABFA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4B48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DE3F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5DF27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AB9E71">
            <w:pPr>
              <w:spacing w:before="0" w:after="0"/>
              <w:ind w:left="135"/>
              <w:jc w:val="left"/>
            </w:pPr>
          </w:p>
        </w:tc>
      </w:tr>
      <w:tr w14:paraId="381291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1F375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57B5A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D0C4A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F44B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6D8B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6DD9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819990">
            <w:pPr>
              <w:spacing w:before="0" w:after="0"/>
              <w:ind w:left="135"/>
              <w:jc w:val="left"/>
            </w:pPr>
          </w:p>
        </w:tc>
      </w:tr>
      <w:tr w14:paraId="054036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27317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900A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EAE3C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C801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9C70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67EAF5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9F6BF4">
            <w:pPr>
              <w:spacing w:before="0" w:after="0"/>
              <w:ind w:left="135"/>
              <w:jc w:val="left"/>
            </w:pPr>
          </w:p>
        </w:tc>
      </w:tr>
      <w:tr w14:paraId="6AFB70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C4592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C7EFC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CF449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F70E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5FF7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F295A4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DBFE9D">
            <w:pPr>
              <w:spacing w:before="0" w:after="0"/>
              <w:ind w:left="135"/>
              <w:jc w:val="left"/>
            </w:pPr>
          </w:p>
        </w:tc>
      </w:tr>
      <w:tr w14:paraId="0329FBF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32AFB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A25F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A922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E0B32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3165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40B4C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2E439D">
            <w:pPr>
              <w:spacing w:before="0" w:after="0"/>
              <w:ind w:left="135"/>
              <w:jc w:val="left"/>
            </w:pPr>
          </w:p>
        </w:tc>
      </w:tr>
      <w:tr w14:paraId="500AD37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867B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AEE77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8517E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F33F4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3AC5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FB7C26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0C945B">
            <w:pPr>
              <w:spacing w:before="0" w:after="0"/>
              <w:ind w:left="135"/>
              <w:jc w:val="left"/>
            </w:pPr>
          </w:p>
        </w:tc>
      </w:tr>
      <w:tr w14:paraId="5D3BC57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872D3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60CE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3A2E1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B1BF5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7001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55CFF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E7C126">
            <w:pPr>
              <w:spacing w:before="0" w:after="0"/>
              <w:ind w:left="135"/>
              <w:jc w:val="left"/>
            </w:pPr>
          </w:p>
        </w:tc>
      </w:tr>
      <w:tr w14:paraId="2CFEB1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75B7C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083A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4C165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5777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2EEB3A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EF47AE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DC695B">
            <w:pPr>
              <w:spacing w:before="0" w:after="0"/>
              <w:ind w:left="135"/>
              <w:jc w:val="left"/>
            </w:pPr>
          </w:p>
        </w:tc>
      </w:tr>
      <w:tr w14:paraId="5C309D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264E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0E147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B23132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CD2E0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86452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0C3A7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C801F4">
            <w:pPr>
              <w:spacing w:before="0" w:after="0"/>
              <w:ind w:left="135"/>
              <w:jc w:val="left"/>
            </w:pPr>
          </w:p>
        </w:tc>
      </w:tr>
      <w:tr w14:paraId="24F2F0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7BF0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44230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5F7F0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1A72D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CB67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FB0B0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7BB39A">
            <w:pPr>
              <w:spacing w:before="0" w:after="0"/>
              <w:ind w:left="135"/>
              <w:jc w:val="left"/>
            </w:pPr>
          </w:p>
        </w:tc>
      </w:tr>
      <w:tr w14:paraId="47B6ED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40B1D4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CD58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1D00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DC61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E1B76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D74A57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AF7E21">
            <w:pPr>
              <w:spacing w:before="0" w:after="0"/>
              <w:ind w:left="135"/>
              <w:jc w:val="left"/>
            </w:pPr>
          </w:p>
        </w:tc>
      </w:tr>
      <w:tr w14:paraId="5BBFD7F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792E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748AB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8A672D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B9844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3F62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11B17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6EE40B2">
            <w:pPr>
              <w:spacing w:before="0" w:after="0"/>
              <w:ind w:left="135"/>
              <w:jc w:val="left"/>
            </w:pPr>
          </w:p>
        </w:tc>
      </w:tr>
      <w:tr w14:paraId="77CE24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6BCF8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5527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4EF23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25DB0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8397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B80EE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1AE6B1">
            <w:pPr>
              <w:spacing w:before="0" w:after="0"/>
              <w:ind w:left="135"/>
              <w:jc w:val="left"/>
            </w:pPr>
          </w:p>
        </w:tc>
      </w:tr>
      <w:tr w14:paraId="417B40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ACF1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8BE99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012018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4D6D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512E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BB8C3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54A24D">
            <w:pPr>
              <w:spacing w:before="0" w:after="0"/>
              <w:ind w:left="135"/>
              <w:jc w:val="left"/>
            </w:pPr>
          </w:p>
        </w:tc>
      </w:tr>
      <w:tr w14:paraId="07A36B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BF45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20197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07C58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EAE1FF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A012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6995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A2BB036">
            <w:pPr>
              <w:spacing w:before="0" w:after="0"/>
              <w:ind w:left="135"/>
              <w:jc w:val="left"/>
            </w:pPr>
          </w:p>
        </w:tc>
      </w:tr>
      <w:tr w14:paraId="48B024A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0AC08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96A9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6DB60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802AE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96E1B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1D5FC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F263EE">
            <w:pPr>
              <w:spacing w:before="0" w:after="0"/>
              <w:ind w:left="135"/>
              <w:jc w:val="left"/>
            </w:pPr>
          </w:p>
        </w:tc>
      </w:tr>
      <w:tr w14:paraId="6F1187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A6DB7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9109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296C49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5335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EEC04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49388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EC29E97">
            <w:pPr>
              <w:spacing w:before="0" w:after="0"/>
              <w:ind w:left="135"/>
              <w:jc w:val="left"/>
            </w:pPr>
          </w:p>
        </w:tc>
      </w:tr>
      <w:tr w14:paraId="077AF63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2BACD1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5CE66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B5EA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90CAD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9A0E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EB5B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194125">
            <w:pPr>
              <w:spacing w:before="0" w:after="0"/>
              <w:ind w:left="135"/>
              <w:jc w:val="left"/>
            </w:pPr>
          </w:p>
        </w:tc>
      </w:tr>
      <w:tr w14:paraId="0913B7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2A4CA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F5A3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B1F37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3128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F107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2F7530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63F512">
            <w:pPr>
              <w:spacing w:before="0" w:after="0"/>
              <w:ind w:left="135"/>
              <w:jc w:val="left"/>
            </w:pPr>
          </w:p>
        </w:tc>
      </w:tr>
      <w:tr w14:paraId="31DBC6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5640D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423BE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2D8CA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14C03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606A75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F73752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23EFA0">
            <w:pPr>
              <w:spacing w:before="0" w:after="0"/>
              <w:ind w:left="135"/>
              <w:jc w:val="left"/>
            </w:pPr>
          </w:p>
        </w:tc>
      </w:tr>
      <w:tr w14:paraId="784D4E5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4409C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E7DF9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4BDBE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6F50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751A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4F0F7C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5C6629B">
            <w:pPr>
              <w:spacing w:before="0" w:after="0"/>
              <w:ind w:left="135"/>
              <w:jc w:val="left"/>
            </w:pPr>
          </w:p>
        </w:tc>
      </w:tr>
      <w:tr w14:paraId="012F78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18DD1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B88F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DB7461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5A6F8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9E4B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4B9C65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B71210">
            <w:pPr>
              <w:spacing w:before="0" w:after="0"/>
              <w:ind w:left="135"/>
              <w:jc w:val="left"/>
            </w:pPr>
          </w:p>
        </w:tc>
      </w:tr>
      <w:tr w14:paraId="4C4983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1C06A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B0FD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FFBF5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B986E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195C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A6B6A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C17B1BE">
            <w:pPr>
              <w:spacing w:before="0" w:after="0"/>
              <w:ind w:left="135"/>
              <w:jc w:val="left"/>
            </w:pPr>
          </w:p>
        </w:tc>
      </w:tr>
      <w:tr w14:paraId="319FB5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1D87EA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79CB7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834D6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07E8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1BDC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DC604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40B2F1">
            <w:pPr>
              <w:spacing w:before="0" w:after="0"/>
              <w:ind w:left="135"/>
              <w:jc w:val="left"/>
            </w:pPr>
          </w:p>
        </w:tc>
      </w:tr>
      <w:tr w14:paraId="7CCFF5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5F7CD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54F9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0FDEF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4AA24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2D57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58A91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1F09BA">
            <w:pPr>
              <w:spacing w:before="0" w:after="0"/>
              <w:ind w:left="135"/>
              <w:jc w:val="left"/>
            </w:pPr>
          </w:p>
        </w:tc>
      </w:tr>
      <w:tr w14:paraId="31A7BF0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2AE41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3062B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3C959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5D6B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3FB3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4A628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4D451C">
            <w:pPr>
              <w:spacing w:before="0" w:after="0"/>
              <w:ind w:left="135"/>
              <w:jc w:val="left"/>
            </w:pPr>
          </w:p>
        </w:tc>
      </w:tr>
      <w:tr w14:paraId="75C0C1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B5220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E1366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4B251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1F00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7BB5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B6EEF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04BDD5">
            <w:pPr>
              <w:spacing w:before="0" w:after="0"/>
              <w:ind w:left="135"/>
              <w:jc w:val="left"/>
            </w:pPr>
          </w:p>
        </w:tc>
      </w:tr>
      <w:tr w14:paraId="74C4FC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BFAC3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FAA5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9FF6E9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54FB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74F2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F4003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151F19">
            <w:pPr>
              <w:spacing w:before="0" w:after="0"/>
              <w:ind w:left="135"/>
              <w:jc w:val="left"/>
            </w:pPr>
          </w:p>
        </w:tc>
      </w:tr>
      <w:tr w14:paraId="1A10AB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EC251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C90A0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927BAE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BFB1E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C910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60FC1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D2E1E0">
            <w:pPr>
              <w:spacing w:before="0" w:after="0"/>
              <w:ind w:left="135"/>
              <w:jc w:val="left"/>
            </w:pPr>
          </w:p>
        </w:tc>
      </w:tr>
      <w:tr w14:paraId="5B8E09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4CD9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DA806F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2A2F5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790A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902D6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CE093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9B587A">
            <w:pPr>
              <w:spacing w:before="0" w:after="0"/>
              <w:ind w:left="135"/>
              <w:jc w:val="left"/>
            </w:pPr>
          </w:p>
        </w:tc>
      </w:tr>
      <w:tr w14:paraId="443908D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1C5BA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2065A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2D26F6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BDE3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65822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97D1C7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E01070">
            <w:pPr>
              <w:spacing w:before="0" w:after="0"/>
              <w:ind w:left="135"/>
              <w:jc w:val="left"/>
            </w:pPr>
          </w:p>
        </w:tc>
      </w:tr>
      <w:tr w14:paraId="741016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2D226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5C176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11498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B99AF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D419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DFF9AF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CEF3D9">
            <w:pPr>
              <w:spacing w:before="0" w:after="0"/>
              <w:ind w:left="135"/>
              <w:jc w:val="left"/>
            </w:pPr>
          </w:p>
        </w:tc>
      </w:tr>
      <w:tr w14:paraId="2E0EDC9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E6499B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842AA2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6C10C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74E3D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CF6C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F2D92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9944C8">
            <w:pPr>
              <w:spacing w:before="0" w:after="0"/>
              <w:ind w:left="135"/>
              <w:jc w:val="left"/>
            </w:pPr>
          </w:p>
        </w:tc>
      </w:tr>
      <w:tr w14:paraId="7DEB1A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BBCFF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8F023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7A803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BFFE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7872A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306BD3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3DAD81">
            <w:pPr>
              <w:spacing w:before="0" w:after="0"/>
              <w:ind w:left="135"/>
              <w:jc w:val="left"/>
            </w:pPr>
          </w:p>
        </w:tc>
      </w:tr>
      <w:tr w14:paraId="45F6FEF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CCE91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5A8FB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умение проводить звуковой анализ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BCEE53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49E5C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BBD0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EE308E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F2B774">
            <w:pPr>
              <w:spacing w:before="0" w:after="0"/>
              <w:ind w:left="135"/>
              <w:jc w:val="left"/>
            </w:pPr>
          </w:p>
        </w:tc>
      </w:tr>
      <w:tr w14:paraId="32E2D41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EF830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9EFB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207E9B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89D0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80E4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4845F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5C667B6">
            <w:pPr>
              <w:spacing w:before="0" w:after="0"/>
              <w:ind w:left="135"/>
              <w:jc w:val="left"/>
            </w:pPr>
          </w:p>
        </w:tc>
      </w:tr>
      <w:tr w14:paraId="1901AD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3825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40BA4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014A0C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01B7C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74E14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BF390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AB88F7">
            <w:pPr>
              <w:spacing w:before="0" w:after="0"/>
              <w:ind w:left="135"/>
              <w:jc w:val="left"/>
            </w:pPr>
          </w:p>
        </w:tc>
      </w:tr>
      <w:tr w14:paraId="2E9D5C2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9FCEE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DA566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537FE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62B1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A3B2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C15C2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1E8CB5F">
            <w:pPr>
              <w:spacing w:before="0" w:after="0"/>
              <w:ind w:left="135"/>
              <w:jc w:val="left"/>
            </w:pPr>
          </w:p>
        </w:tc>
      </w:tr>
      <w:tr w14:paraId="583CC2A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A47B9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C71A1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8F7BD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530C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2C22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2D50E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E31FDC4">
            <w:pPr>
              <w:spacing w:before="0" w:after="0"/>
              <w:ind w:left="135"/>
              <w:jc w:val="left"/>
            </w:pPr>
          </w:p>
        </w:tc>
      </w:tr>
      <w:tr w14:paraId="5EC0F7A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03F647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40896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C1424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A41FD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44799F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C5E3A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A136F3">
            <w:pPr>
              <w:spacing w:before="0" w:after="0"/>
              <w:ind w:left="135"/>
              <w:jc w:val="left"/>
            </w:pPr>
          </w:p>
        </w:tc>
      </w:tr>
      <w:tr w14:paraId="04BC14A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7EEC4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3C68E3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5906C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4042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0B97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C78A4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BF56201">
            <w:pPr>
              <w:spacing w:before="0" w:after="0"/>
              <w:ind w:left="135"/>
              <w:jc w:val="left"/>
            </w:pPr>
          </w:p>
        </w:tc>
      </w:tr>
      <w:tr w14:paraId="1DBA43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92DAE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EDB57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D31D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F614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2B784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072294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6F909E6">
            <w:pPr>
              <w:spacing w:before="0" w:after="0"/>
              <w:ind w:left="135"/>
              <w:jc w:val="left"/>
            </w:pPr>
          </w:p>
        </w:tc>
      </w:tr>
      <w:tr w14:paraId="633A4CA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09BF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C46B6A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4BB82C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BD37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F4C2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24512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38D5F5">
            <w:pPr>
              <w:spacing w:before="0" w:after="0"/>
              <w:ind w:left="135"/>
              <w:jc w:val="left"/>
            </w:pPr>
          </w:p>
        </w:tc>
      </w:tr>
      <w:tr w14:paraId="693821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D7A4E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D23F4D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0F69E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E4157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66C6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71866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4450AB">
            <w:pPr>
              <w:spacing w:before="0" w:after="0"/>
              <w:ind w:left="135"/>
              <w:jc w:val="left"/>
            </w:pPr>
          </w:p>
        </w:tc>
      </w:tr>
      <w:tr w14:paraId="78A201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7046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55778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61A12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2B6E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59B9D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BC3E29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9200315">
            <w:pPr>
              <w:spacing w:before="0" w:after="0"/>
              <w:ind w:left="135"/>
              <w:jc w:val="left"/>
            </w:pPr>
          </w:p>
        </w:tc>
      </w:tr>
      <w:tr w14:paraId="467858D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B886C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D2D06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013B24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C03F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597A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74678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944BE9">
            <w:pPr>
              <w:spacing w:before="0" w:after="0"/>
              <w:ind w:left="135"/>
              <w:jc w:val="left"/>
            </w:pPr>
          </w:p>
        </w:tc>
      </w:tr>
      <w:tr w14:paraId="447175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65CA1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D8C4F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FEECA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064C8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1117FF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0254E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F13D84">
            <w:pPr>
              <w:spacing w:before="0" w:after="0"/>
              <w:ind w:left="135"/>
              <w:jc w:val="left"/>
            </w:pPr>
          </w:p>
        </w:tc>
      </w:tr>
      <w:tr w14:paraId="20B341B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EE42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AA5B2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F8EBC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495D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281F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FF60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42FDF7">
            <w:pPr>
              <w:spacing w:before="0" w:after="0"/>
              <w:ind w:left="135"/>
              <w:jc w:val="left"/>
            </w:pPr>
          </w:p>
        </w:tc>
      </w:tr>
      <w:tr w14:paraId="19CE8B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73EA8D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8666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ABFEF3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E12F0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C643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28D45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ADB4EB5">
            <w:pPr>
              <w:spacing w:before="0" w:after="0"/>
              <w:ind w:left="135"/>
              <w:jc w:val="left"/>
            </w:pPr>
          </w:p>
        </w:tc>
      </w:tr>
      <w:tr w14:paraId="5688BC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3914F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2F19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54EC11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90BE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3466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BE127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94B2D8">
            <w:pPr>
              <w:spacing w:before="0" w:after="0"/>
              <w:ind w:left="135"/>
              <w:jc w:val="left"/>
            </w:pPr>
          </w:p>
        </w:tc>
      </w:tr>
      <w:tr w14:paraId="5036B13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60D780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6FB1F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9A3435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72A0C7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2CBC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BAC60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CAFFF66">
            <w:pPr>
              <w:spacing w:before="0" w:after="0"/>
              <w:ind w:left="135"/>
              <w:jc w:val="left"/>
            </w:pPr>
          </w:p>
        </w:tc>
      </w:tr>
      <w:tr w14:paraId="7732D04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C0B74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50072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E6D0E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33F3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B2CAD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24D67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407C03E">
            <w:pPr>
              <w:spacing w:before="0" w:after="0"/>
              <w:ind w:left="135"/>
              <w:jc w:val="left"/>
            </w:pPr>
          </w:p>
        </w:tc>
      </w:tr>
      <w:tr w14:paraId="6D462B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90CD9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E0A8EE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481C4B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D965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801B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27F8B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5E0C537">
            <w:pPr>
              <w:spacing w:before="0" w:after="0"/>
              <w:ind w:left="135"/>
              <w:jc w:val="left"/>
            </w:pPr>
          </w:p>
        </w:tc>
      </w:tr>
      <w:tr w14:paraId="23E3EBE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ADB92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96AB7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BEB2C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99A21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E81BF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6EC83C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00DD15">
            <w:pPr>
              <w:spacing w:before="0" w:after="0"/>
              <w:ind w:left="135"/>
              <w:jc w:val="left"/>
            </w:pPr>
          </w:p>
        </w:tc>
      </w:tr>
      <w:tr w14:paraId="20D13F4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5D0CD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A605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FCF3F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E9BC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7AA5A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6E3EF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141303">
            <w:pPr>
              <w:spacing w:before="0" w:after="0"/>
              <w:ind w:left="135"/>
              <w:jc w:val="left"/>
            </w:pPr>
          </w:p>
        </w:tc>
      </w:tr>
      <w:tr w14:paraId="2EFF0FF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AC0DC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FE3EFE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49E6B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437BC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AFF3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2530D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5642AF4">
            <w:pPr>
              <w:spacing w:before="0" w:after="0"/>
              <w:ind w:left="135"/>
              <w:jc w:val="left"/>
            </w:pPr>
          </w:p>
        </w:tc>
      </w:tr>
      <w:tr w14:paraId="4991242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3BFEEF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3CE1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C9B89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4F984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199B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71FB2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8BC43E">
            <w:pPr>
              <w:spacing w:before="0" w:after="0"/>
              <w:ind w:left="135"/>
              <w:jc w:val="left"/>
            </w:pPr>
          </w:p>
        </w:tc>
      </w:tr>
      <w:tr w14:paraId="75BE633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18485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C918F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05C8E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53DD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C10B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1883A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98F6005">
            <w:pPr>
              <w:spacing w:before="0" w:after="0"/>
              <w:ind w:left="135"/>
              <w:jc w:val="left"/>
            </w:pPr>
          </w:p>
        </w:tc>
      </w:tr>
      <w:tr w14:paraId="6D2830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C16FD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2ECBB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035C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C0FC7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1E5C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7E85CF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483AA0">
            <w:pPr>
              <w:spacing w:before="0" w:after="0"/>
              <w:ind w:left="135"/>
              <w:jc w:val="left"/>
            </w:pPr>
          </w:p>
        </w:tc>
      </w:tr>
      <w:tr w14:paraId="230D2E7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9FECB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E052F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32141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346EF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4C54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0A43C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A692D1">
            <w:pPr>
              <w:spacing w:before="0" w:after="0"/>
              <w:ind w:left="135"/>
              <w:jc w:val="left"/>
            </w:pPr>
          </w:p>
        </w:tc>
      </w:tr>
      <w:tr w14:paraId="7804FB3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2AD41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F8A68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8876BD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E685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B9B30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87F4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CAB5EB">
            <w:pPr>
              <w:spacing w:before="0" w:after="0"/>
              <w:ind w:left="135"/>
              <w:jc w:val="left"/>
            </w:pPr>
          </w:p>
        </w:tc>
      </w:tr>
      <w:tr w14:paraId="333667C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1278BD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C574AA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0D4C13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AC2A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64EF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237E2F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AF57E9">
            <w:pPr>
              <w:spacing w:before="0" w:after="0"/>
              <w:ind w:left="135"/>
              <w:jc w:val="left"/>
            </w:pPr>
          </w:p>
        </w:tc>
      </w:tr>
      <w:tr w14:paraId="318BE8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501EE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8AB9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46349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C4FB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DA7D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B96F2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267939">
            <w:pPr>
              <w:spacing w:before="0" w:after="0"/>
              <w:ind w:left="135"/>
              <w:jc w:val="left"/>
            </w:pPr>
          </w:p>
        </w:tc>
      </w:tr>
      <w:tr w14:paraId="51EAB8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813F0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A73E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1FEE97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7AB5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07DD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3032A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90FF12">
            <w:pPr>
              <w:spacing w:before="0" w:after="0"/>
              <w:ind w:left="135"/>
              <w:jc w:val="left"/>
            </w:pPr>
          </w:p>
        </w:tc>
      </w:tr>
      <w:tr w14:paraId="33393AF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AAC726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A8A5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BD058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239C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52ED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4C3D9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A94632">
            <w:pPr>
              <w:spacing w:before="0" w:after="0"/>
              <w:ind w:left="135"/>
              <w:jc w:val="left"/>
            </w:pPr>
          </w:p>
        </w:tc>
      </w:tr>
      <w:tr w14:paraId="3BFF3EF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80F60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7B5C0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Как правильно записать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457B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0878F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2C46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378E62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776785">
            <w:pPr>
              <w:spacing w:before="0" w:after="0"/>
              <w:ind w:left="135"/>
              <w:jc w:val="left"/>
            </w:pPr>
          </w:p>
        </w:tc>
      </w:tr>
      <w:tr w14:paraId="403E5C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24A08B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9D289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F11202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701C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E8D0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19BE2B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FE31A7">
            <w:pPr>
              <w:spacing w:before="0" w:after="0"/>
              <w:ind w:left="135"/>
              <w:jc w:val="left"/>
            </w:pPr>
          </w:p>
        </w:tc>
      </w:tr>
      <w:tr w14:paraId="5A6A96F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95E27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FEB7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CF7D1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B2B9F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51CC5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246CE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9367C0">
            <w:pPr>
              <w:spacing w:before="0" w:after="0"/>
              <w:ind w:left="135"/>
              <w:jc w:val="left"/>
            </w:pPr>
          </w:p>
        </w:tc>
      </w:tr>
      <w:tr w14:paraId="0069B7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9F40C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9CA06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B361E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4811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71C10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0DB0D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445F61">
            <w:pPr>
              <w:spacing w:before="0" w:after="0"/>
              <w:ind w:left="135"/>
              <w:jc w:val="left"/>
            </w:pPr>
          </w:p>
        </w:tc>
      </w:tr>
      <w:tr w14:paraId="3FECEEF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572F7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42491F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50842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3C85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33197A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AA2C2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48C54C">
            <w:pPr>
              <w:spacing w:before="0" w:after="0"/>
              <w:ind w:left="135"/>
              <w:jc w:val="left"/>
            </w:pPr>
          </w:p>
        </w:tc>
      </w:tr>
      <w:tr w14:paraId="3EDB9D9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5A6F2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F1C14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937E3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8269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FE4B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190C7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26695A">
            <w:pPr>
              <w:spacing w:before="0" w:after="0"/>
              <w:ind w:left="135"/>
              <w:jc w:val="left"/>
            </w:pPr>
          </w:p>
        </w:tc>
      </w:tr>
      <w:tr w14:paraId="5956BC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E1BBB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828C0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6C4A8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32C8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0121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CC8CA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9E659A">
            <w:pPr>
              <w:spacing w:before="0" w:after="0"/>
              <w:ind w:left="135"/>
              <w:jc w:val="left"/>
            </w:pPr>
          </w:p>
        </w:tc>
      </w:tr>
      <w:tr w14:paraId="0A8BFEB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4DEE1B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5C146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63EDF9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AA30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1134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6F983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3E0D082">
            <w:pPr>
              <w:spacing w:before="0" w:after="0"/>
              <w:ind w:left="135"/>
              <w:jc w:val="left"/>
            </w:pPr>
          </w:p>
        </w:tc>
      </w:tr>
      <w:tr w14:paraId="66CDDD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B26423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8D662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Составление из набора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4ADC24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DF3A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DB944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E0404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9919A9E">
            <w:pPr>
              <w:spacing w:before="0" w:after="0"/>
              <w:ind w:left="135"/>
              <w:jc w:val="left"/>
            </w:pPr>
          </w:p>
        </w:tc>
      </w:tr>
      <w:tr w14:paraId="3EFC0D8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901DE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C7403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28FAA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18440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BF5F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E5CC1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EDFB4D">
            <w:pPr>
              <w:spacing w:before="0" w:after="0"/>
              <w:ind w:left="135"/>
              <w:jc w:val="left"/>
            </w:pPr>
          </w:p>
        </w:tc>
      </w:tr>
      <w:tr w14:paraId="59AD5E5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F1A08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05BC44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Язык как основное средство человеческого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D26EE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3F02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288B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06359E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17DE86">
            <w:pPr>
              <w:spacing w:before="0" w:after="0"/>
              <w:ind w:left="135"/>
              <w:jc w:val="left"/>
            </w:pPr>
          </w:p>
        </w:tc>
      </w:tr>
      <w:tr w14:paraId="180E93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BA178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5DFA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64973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F2CA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2134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C2A38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03D4C54">
            <w:pPr>
              <w:spacing w:before="0" w:after="0"/>
              <w:ind w:left="135"/>
              <w:jc w:val="left"/>
            </w:pPr>
          </w:p>
        </w:tc>
      </w:tr>
      <w:tr w14:paraId="592979F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52CC2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3919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B2255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490C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F2970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1D053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CC6993">
            <w:pPr>
              <w:spacing w:before="0" w:after="0"/>
              <w:ind w:left="135"/>
              <w:jc w:val="left"/>
            </w:pPr>
          </w:p>
        </w:tc>
      </w:tr>
      <w:tr w14:paraId="770AEA3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38707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2FFC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Ситуации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01A316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36E1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3971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6F710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480D3C">
            <w:pPr>
              <w:spacing w:before="0" w:after="0"/>
              <w:ind w:left="135"/>
              <w:jc w:val="left"/>
            </w:pPr>
          </w:p>
        </w:tc>
      </w:tr>
      <w:tr w14:paraId="3DA4E6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ABDCF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6BC9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отвечающие на вопросы кто?, что?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5490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59293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B085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0017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699BFB">
            <w:pPr>
              <w:spacing w:before="0" w:after="0"/>
              <w:ind w:left="135"/>
              <w:jc w:val="left"/>
            </w:pPr>
          </w:p>
        </w:tc>
      </w:tr>
      <w:tr w14:paraId="0DD48E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6D4F66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9F59A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A9345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FA85A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61C8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B00818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E5D95E">
            <w:pPr>
              <w:spacing w:before="0" w:after="0"/>
              <w:ind w:left="135"/>
              <w:jc w:val="left"/>
            </w:pPr>
          </w:p>
        </w:tc>
      </w:tr>
      <w:tr w14:paraId="1FD02D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29606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107A2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Заглавная буква в именах собственных: в именах и фамилиях людей. Заглавная буква в именах 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7E6968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C7D41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CFCD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A7860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A05B00">
            <w:pPr>
              <w:spacing w:before="0" w:after="0"/>
              <w:ind w:left="135"/>
              <w:jc w:val="left"/>
            </w:pPr>
          </w:p>
        </w:tc>
      </w:tr>
      <w:tr w14:paraId="5B9A7E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A0653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EB2FD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A4F6BB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FE12C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BD05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3A6CEF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FC6422">
            <w:pPr>
              <w:spacing w:before="0" w:after="0"/>
              <w:ind w:left="135"/>
              <w:jc w:val="left"/>
            </w:pPr>
          </w:p>
        </w:tc>
      </w:tr>
      <w:tr w14:paraId="294BBA7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715F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66BA6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894D33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2F4D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3BA6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77EB0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69092AF">
            <w:pPr>
              <w:spacing w:before="0" w:after="0"/>
              <w:ind w:left="135"/>
              <w:jc w:val="left"/>
            </w:pPr>
          </w:p>
        </w:tc>
      </w:tr>
      <w:tr w14:paraId="350B061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E81AC6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6914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называющие признак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26789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7AFF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5946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00035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701734">
            <w:pPr>
              <w:spacing w:before="0" w:after="0"/>
              <w:ind w:left="135"/>
              <w:jc w:val="left"/>
            </w:pPr>
          </w:p>
        </w:tc>
      </w:tr>
      <w:tr w14:paraId="163AC7D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D1BA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08C0D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680C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4A74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E7BC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4A8A9C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7B2B0C">
            <w:pPr>
              <w:spacing w:before="0" w:after="0"/>
              <w:ind w:left="135"/>
              <w:jc w:val="left"/>
            </w:pPr>
          </w:p>
        </w:tc>
      </w:tr>
      <w:tr w14:paraId="4D9B9A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B3A19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B7952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FD65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C801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EADB8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C637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6D11E4">
            <w:pPr>
              <w:spacing w:before="0" w:after="0"/>
              <w:ind w:left="135"/>
              <w:jc w:val="left"/>
            </w:pPr>
          </w:p>
        </w:tc>
      </w:tr>
      <w:tr w14:paraId="1809C61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ABABA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D959C4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4E93C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BA46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59E92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9E800C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FA582F1">
            <w:pPr>
              <w:spacing w:before="0" w:after="0"/>
              <w:ind w:left="135"/>
              <w:jc w:val="left"/>
            </w:pPr>
          </w:p>
        </w:tc>
      </w:tr>
      <w:tr w14:paraId="7FD675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4080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96F5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правила переноса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AE255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D628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607A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72BD54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C585AD8">
            <w:pPr>
              <w:spacing w:before="0" w:after="0"/>
              <w:ind w:left="135"/>
              <w:jc w:val="left"/>
            </w:pPr>
          </w:p>
        </w:tc>
      </w:tr>
      <w:tr w14:paraId="2D0E72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62A3B0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DF071F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2A873B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6A1A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A6C3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2D0F2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93033A9">
            <w:pPr>
              <w:spacing w:before="0" w:after="0"/>
              <w:ind w:left="135"/>
              <w:jc w:val="left"/>
            </w:pPr>
          </w:p>
        </w:tc>
      </w:tr>
      <w:tr w14:paraId="4C0FBC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4277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FDBD2F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в тексте за словами, близкими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8D3C4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45BF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145A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709CE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6DCE63">
            <w:pPr>
              <w:spacing w:before="0" w:after="0"/>
              <w:ind w:left="135"/>
              <w:jc w:val="left"/>
            </w:pPr>
          </w:p>
        </w:tc>
      </w:tr>
      <w:tr w14:paraId="346CDEF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D1093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BDCC2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значениями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A6FE9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0D50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6DF9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89D10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156283">
            <w:pPr>
              <w:spacing w:before="0" w:after="0"/>
              <w:ind w:left="135"/>
              <w:jc w:val="left"/>
            </w:pPr>
          </w:p>
        </w:tc>
      </w:tr>
      <w:tr w14:paraId="2CF632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FF642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A4F9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D44BBF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EAFBF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F502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D03E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B7CDAE">
            <w:pPr>
              <w:spacing w:before="0" w:after="0"/>
              <w:ind w:left="135"/>
              <w:jc w:val="left"/>
            </w:pPr>
          </w:p>
        </w:tc>
      </w:tr>
      <w:tr w14:paraId="6300E0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A1DD4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4EB1E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52EAF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5EBB30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7ABB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2CD6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17120D">
            <w:pPr>
              <w:spacing w:before="0" w:after="0"/>
              <w:ind w:left="135"/>
              <w:jc w:val="left"/>
            </w:pPr>
          </w:p>
        </w:tc>
      </w:tr>
      <w:tr w14:paraId="05B576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BB5D8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AFF7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4778B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8A02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F55E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4A2E5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7F4A9D9">
            <w:pPr>
              <w:spacing w:before="0" w:after="0"/>
              <w:ind w:left="135"/>
              <w:jc w:val="left"/>
            </w:pPr>
          </w:p>
        </w:tc>
      </w:tr>
      <w:tr w14:paraId="37048F9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A24E4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CEC5F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E27196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F6C23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25207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8EF9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06FDC5">
            <w:pPr>
              <w:spacing w:before="0" w:after="0"/>
              <w:ind w:left="135"/>
              <w:jc w:val="left"/>
            </w:pPr>
          </w:p>
        </w:tc>
      </w:tr>
      <w:tr w14:paraId="24C898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78EC4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80A0D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и предложение: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58221A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7AE98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95CD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B96D9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EE87D48">
            <w:pPr>
              <w:spacing w:before="0" w:after="0"/>
              <w:ind w:left="135"/>
              <w:jc w:val="left"/>
            </w:pPr>
          </w:p>
        </w:tc>
      </w:tr>
      <w:tr w14:paraId="121B3E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C7F0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8B5D4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05402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647A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B3FE2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A59B5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6B43B60">
            <w:pPr>
              <w:spacing w:before="0" w:after="0"/>
              <w:ind w:left="135"/>
              <w:jc w:val="left"/>
            </w:pPr>
          </w:p>
        </w:tc>
      </w:tr>
      <w:tr w14:paraId="481011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9FC43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DF202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представление о родственных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F7B08D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7815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673A90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2EC1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8031D2">
            <w:pPr>
              <w:spacing w:before="0" w:after="0"/>
              <w:ind w:left="135"/>
              <w:jc w:val="left"/>
            </w:pPr>
          </w:p>
        </w:tc>
      </w:tr>
      <w:tr w14:paraId="083794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21B1F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CA7CA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Функции букв е, ё, ю, я,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C41E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1008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9629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08F47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FE1C0A0">
            <w:pPr>
              <w:spacing w:before="0" w:after="0"/>
              <w:ind w:left="135"/>
              <w:jc w:val="left"/>
            </w:pPr>
          </w:p>
        </w:tc>
      </w:tr>
      <w:tr w14:paraId="3A294B9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10E4D7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682F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Согласные звуки: систематизация знаний. Согласные твёрдые и мягкие. Согласные звонкие и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E4712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F7824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0FB2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6863A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F1909B9">
            <w:pPr>
              <w:spacing w:before="0" w:after="0"/>
              <w:ind w:left="135"/>
              <w:jc w:val="left"/>
            </w:pPr>
          </w:p>
        </w:tc>
      </w:tr>
      <w:tr w14:paraId="210B39B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0B870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C17A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D1C27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852DA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636A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CBFEB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7B594D">
            <w:pPr>
              <w:spacing w:before="0" w:after="0"/>
              <w:ind w:left="135"/>
              <w:jc w:val="left"/>
            </w:pPr>
          </w:p>
        </w:tc>
      </w:tr>
      <w:tr w14:paraId="5A0603F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77DA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CD188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Слова, близкие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22EAA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C8AA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4DCC0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D99DE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C1C1DF">
            <w:pPr>
              <w:spacing w:before="0" w:after="0"/>
              <w:ind w:left="135"/>
              <w:jc w:val="left"/>
            </w:pPr>
          </w:p>
        </w:tc>
      </w:tr>
      <w:tr w14:paraId="6C090A7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87B072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4E2B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82142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0D475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082C8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60933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F8B5C7D">
            <w:pPr>
              <w:spacing w:before="0" w:after="0"/>
              <w:ind w:left="135"/>
              <w:jc w:val="left"/>
            </w:pPr>
          </w:p>
        </w:tc>
      </w:tr>
      <w:tr w14:paraId="6704DA8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5535D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6BAAB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Правила оформления предложений: заглавная буква в начале и знак в конце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8FCC2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EA91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EC951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7EF7A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6F038B">
            <w:pPr>
              <w:spacing w:before="0" w:after="0"/>
              <w:ind w:left="135"/>
              <w:jc w:val="left"/>
            </w:pPr>
          </w:p>
        </w:tc>
      </w:tr>
      <w:tr w14:paraId="7F5258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398A4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B54DF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предложений из набора форм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EEF95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07B9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93F1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6681D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C3E82B1">
            <w:pPr>
              <w:spacing w:before="0" w:after="0"/>
              <w:ind w:left="135"/>
              <w:jc w:val="left"/>
            </w:pPr>
          </w:p>
        </w:tc>
      </w:tr>
      <w:tr w14:paraId="09028A6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927D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E37E4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Речевой этикет: ситуация обращение с просьбой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DEFD7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79374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B932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8A4B8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A43B95D">
            <w:pPr>
              <w:spacing w:before="0" w:after="0"/>
              <w:ind w:left="135"/>
              <w:jc w:val="left"/>
            </w:pPr>
          </w:p>
        </w:tc>
      </w:tr>
      <w:tr w14:paraId="2EFC1A6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F4DBD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EB6F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Установление соотношения звукового и буквенного состава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32F539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EF63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ED6FD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4A8FA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4EEEFA">
            <w:pPr>
              <w:spacing w:before="0" w:after="0"/>
              <w:ind w:left="135"/>
              <w:jc w:val="left"/>
            </w:pPr>
          </w:p>
        </w:tc>
      </w:tr>
      <w:tr w14:paraId="5B48BC3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DB921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BC0EB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2AE3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8182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6559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BB2BBB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2339C5">
            <w:pPr>
              <w:spacing w:before="0" w:after="0"/>
              <w:ind w:left="135"/>
              <w:jc w:val="left"/>
            </w:pPr>
          </w:p>
        </w:tc>
      </w:tr>
      <w:tr w14:paraId="6F612F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E8468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6C83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70801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7492C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E5E0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86D52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38A8C54">
            <w:pPr>
              <w:spacing w:before="0" w:after="0"/>
              <w:ind w:left="135"/>
              <w:jc w:val="left"/>
            </w:pPr>
          </w:p>
        </w:tc>
      </w:tr>
      <w:tr w14:paraId="454945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BAF82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D2F2C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Речевой этикет: ситуация благодарности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89C2B5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52B9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6BE3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C2740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7A911A">
            <w:pPr>
              <w:spacing w:before="0" w:after="0"/>
              <w:ind w:left="135"/>
              <w:jc w:val="left"/>
            </w:pPr>
          </w:p>
        </w:tc>
      </w:tr>
      <w:tr w14:paraId="54578CF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2D471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0D60B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BE92B7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F8075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28459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9F37CD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93E6B1">
            <w:pPr>
              <w:spacing w:before="0" w:after="0"/>
              <w:ind w:left="135"/>
              <w:jc w:val="left"/>
            </w:pPr>
          </w:p>
        </w:tc>
      </w:tr>
      <w:tr w14:paraId="345C9B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BDE75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4E77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54E8C3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F5D1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A7A8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18519B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9DE5310">
            <w:pPr>
              <w:spacing w:before="0" w:after="0"/>
              <w:ind w:left="135"/>
              <w:jc w:val="left"/>
            </w:pPr>
          </w:p>
        </w:tc>
      </w:tr>
      <w:tr w14:paraId="19522A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1E9C4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DDD27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4374FD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51AE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03EE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93F9C2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5ABCDB">
            <w:pPr>
              <w:spacing w:before="0" w:after="0"/>
              <w:ind w:left="135"/>
              <w:jc w:val="left"/>
            </w:pPr>
          </w:p>
        </w:tc>
      </w:tr>
      <w:tr w14:paraId="41D449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72B49D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F8516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Обучение приемам самопроверки после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BC1E13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6EE9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8ACCF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651C53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12444B">
            <w:pPr>
              <w:spacing w:before="0" w:after="0"/>
              <w:ind w:left="135"/>
              <w:jc w:val="left"/>
            </w:pPr>
          </w:p>
        </w:tc>
      </w:tr>
      <w:tr w14:paraId="49F5AF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BB5126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3F98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183592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F44D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51DDB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688051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A57C2D0">
            <w:pPr>
              <w:spacing w:before="0" w:after="0"/>
              <w:ind w:left="135"/>
              <w:jc w:val="left"/>
            </w:pPr>
          </w:p>
        </w:tc>
      </w:tr>
      <w:tr w14:paraId="45DEAE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DAA70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B4E2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54A84E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2D32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77F50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8F342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2FF3EA9">
            <w:pPr>
              <w:spacing w:before="0" w:after="0"/>
              <w:ind w:left="135"/>
              <w:jc w:val="left"/>
            </w:pPr>
          </w:p>
        </w:tc>
      </w:tr>
      <w:tr w14:paraId="3A2AE88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2C2AD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421B3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сочетаний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89E74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DFC9C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ECDA8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535A0D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98779F">
            <w:pPr>
              <w:spacing w:before="0" w:after="0"/>
              <w:ind w:left="135"/>
              <w:jc w:val="left"/>
            </w:pPr>
          </w:p>
        </w:tc>
      </w:tr>
      <w:tr w14:paraId="6AA105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C4AE3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CFF15A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1FDB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56DCC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329AA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83B7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0953CBC">
            <w:pPr>
              <w:spacing w:before="0" w:after="0"/>
              <w:ind w:left="135"/>
              <w:jc w:val="left"/>
            </w:pPr>
          </w:p>
        </w:tc>
      </w:tr>
      <w:tr w14:paraId="40C905A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3746A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284BDC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правописания слов с сочетаниями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E1794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D4D27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4D05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5D934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E4534D">
            <w:pPr>
              <w:spacing w:before="0" w:after="0"/>
              <w:ind w:left="135"/>
              <w:jc w:val="left"/>
            </w:pPr>
          </w:p>
        </w:tc>
      </w:tr>
      <w:tr w14:paraId="69D4BC3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F7C57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C3D3E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5D715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A4EA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1748B1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4A9659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0A87EB">
            <w:pPr>
              <w:spacing w:before="0" w:after="0"/>
              <w:ind w:left="135"/>
              <w:jc w:val="left"/>
            </w:pPr>
          </w:p>
        </w:tc>
      </w:tr>
      <w:tr w14:paraId="4BDFFC9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F249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32033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Восстановление деформированного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29C212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2DE0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0330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FF9706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E17331">
            <w:pPr>
              <w:spacing w:before="0" w:after="0"/>
              <w:ind w:left="135"/>
              <w:jc w:val="left"/>
            </w:pPr>
          </w:p>
        </w:tc>
      </w:tr>
      <w:tr w14:paraId="130188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1CD3F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6120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1CC1B0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F2C48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11DC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02AC3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FEA1AE7">
            <w:pPr>
              <w:spacing w:before="0" w:after="0"/>
              <w:ind w:left="135"/>
              <w:jc w:val="left"/>
            </w:pPr>
          </w:p>
        </w:tc>
      </w:tr>
      <w:tr w14:paraId="239C323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46989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996DA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5721F1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A8AE9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2958CF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748AF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AB3F9E2">
            <w:pPr>
              <w:spacing w:before="0" w:after="0"/>
              <w:ind w:left="135"/>
              <w:jc w:val="left"/>
            </w:pPr>
          </w:p>
        </w:tc>
      </w:tr>
      <w:tr w14:paraId="69AA190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E857C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ACC33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249D4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CF52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4F6CB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D4A1A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F89DD9D">
            <w:pPr>
              <w:spacing w:before="0" w:after="0"/>
              <w:ind w:left="135"/>
              <w:jc w:val="left"/>
            </w:pPr>
          </w:p>
        </w:tc>
      </w:tr>
      <w:tr w14:paraId="3EB4C9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C1B9A9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14:paraId="58D1F25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4241B4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731A30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560A5F5">
            <w:pPr>
              <w:jc w:val="left"/>
            </w:pPr>
          </w:p>
        </w:tc>
      </w:tr>
    </w:tbl>
    <w:p w14:paraId="3AAC4220">
      <w:pPr>
        <w:sectPr>
          <w:pgSz w:w="16383" w:h="11906" w:orient="landscape"/>
          <w:cols w:space="720" w:num="1"/>
        </w:sectPr>
      </w:pPr>
    </w:p>
    <w:p w14:paraId="466E2D07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2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3"/>
        <w:gridCol w:w="4700"/>
        <w:gridCol w:w="1242"/>
        <w:gridCol w:w="1473"/>
        <w:gridCol w:w="1574"/>
        <w:gridCol w:w="1111"/>
        <w:gridCol w:w="1913"/>
      </w:tblGrid>
      <w:tr w14:paraId="1C449E3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84912D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775962EC">
            <w:pPr>
              <w:spacing w:before="0" w:after="0"/>
              <w:ind w:left="135"/>
              <w:jc w:val="left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775EE9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Тема урока </w:t>
            </w:r>
          </w:p>
          <w:p w14:paraId="22234E8B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7C988B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AEDE6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Дата изучения </w:t>
            </w:r>
          </w:p>
          <w:p w14:paraId="6B260F4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52873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4D660DD2">
            <w:pPr>
              <w:spacing w:before="0" w:after="0"/>
              <w:ind w:left="135"/>
              <w:jc w:val="left"/>
            </w:pPr>
          </w:p>
        </w:tc>
      </w:tr>
      <w:tr w14:paraId="0A04066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2746CEE6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430168DC">
            <w:pPr>
              <w:jc w:val="left"/>
            </w:pP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B79F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4A8AAE6E">
            <w:pPr>
              <w:spacing w:before="0" w:after="0"/>
              <w:ind w:left="135"/>
              <w:jc w:val="left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3D00D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3D9C4B18">
            <w:pPr>
              <w:spacing w:before="0" w:after="0"/>
              <w:ind w:left="135"/>
              <w:jc w:val="left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E82C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2ECE8F1D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20E6601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ACD6991">
            <w:pPr>
              <w:jc w:val="left"/>
            </w:pPr>
          </w:p>
        </w:tc>
      </w:tr>
      <w:tr w14:paraId="7AC6F2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CE2D9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6E7D1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Язык как явление национальной культуры. Многообразие языкового пространства России и мира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59828E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E1D4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26FC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27970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9348E7D">
            <w:pPr>
              <w:spacing w:before="0" w:after="0"/>
              <w:ind w:left="135"/>
              <w:jc w:val="left"/>
            </w:pPr>
          </w:p>
        </w:tc>
      </w:tr>
      <w:tr w14:paraId="1454B0C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707B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F2330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E27097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6182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D10F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53DCB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250606">
            <w:pPr>
              <w:spacing w:before="0" w:after="0"/>
              <w:ind w:left="135"/>
              <w:jc w:val="left"/>
            </w:pPr>
          </w:p>
        </w:tc>
      </w:tr>
      <w:tr w14:paraId="100CA4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47421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E1D9F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Парные и непарные по твёрдости - мягкости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A2BF4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79063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35EF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6DD46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2CC0AD">
            <w:pPr>
              <w:spacing w:before="0" w:after="0"/>
              <w:ind w:left="135"/>
              <w:jc w:val="left"/>
            </w:pPr>
          </w:p>
        </w:tc>
      </w:tr>
      <w:tr w14:paraId="50FF8B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B63E79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8471F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ED233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545A5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71A5D9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00DE1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B4D31B">
            <w:pPr>
              <w:spacing w:before="0" w:after="0"/>
              <w:ind w:left="135"/>
              <w:jc w:val="left"/>
            </w:pPr>
          </w:p>
        </w:tc>
      </w:tr>
      <w:tr w14:paraId="715BB1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E05B6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0826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779C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D258D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A0DC6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51589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73DA63">
            <w:pPr>
              <w:spacing w:before="0" w:after="0"/>
              <w:ind w:left="135"/>
              <w:jc w:val="left"/>
            </w:pPr>
          </w:p>
        </w:tc>
      </w:tr>
      <w:tr w14:paraId="54C4FF2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023BC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54A76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82C0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C2C0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211A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FC3A4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ABCCCE">
            <w:pPr>
              <w:spacing w:before="0" w:after="0"/>
              <w:ind w:left="135"/>
              <w:jc w:val="left"/>
            </w:pPr>
          </w:p>
        </w:tc>
      </w:tr>
      <w:tr w14:paraId="7433A8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DCBBA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38F5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Парные и непарные по звонкости – глухости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BCD55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0133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E3BC8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0272C5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34BBC2">
            <w:pPr>
              <w:spacing w:before="0" w:after="0"/>
              <w:ind w:left="135"/>
              <w:jc w:val="left"/>
            </w:pPr>
          </w:p>
        </w:tc>
      </w:tr>
      <w:tr w14:paraId="36703D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7EC3A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5FB3D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E3BD30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1A28E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ECEAA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338BF6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326BC31">
            <w:pPr>
              <w:spacing w:before="0" w:after="0"/>
              <w:ind w:left="135"/>
              <w:jc w:val="left"/>
            </w:pPr>
          </w:p>
        </w:tc>
      </w:tr>
      <w:tr w14:paraId="1B2D58E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6D4D9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54B27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14E0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0F0B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2F695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19FEF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E737048">
            <w:pPr>
              <w:spacing w:before="0" w:after="0"/>
              <w:ind w:left="135"/>
              <w:jc w:val="left"/>
            </w:pPr>
          </w:p>
        </w:tc>
      </w:tr>
      <w:tr w14:paraId="25DB8FD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7BC3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29F2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7661B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DA71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1E4F5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7502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5E0B5F">
            <w:pPr>
              <w:spacing w:before="0" w:after="0"/>
              <w:ind w:left="135"/>
              <w:jc w:val="left"/>
            </w:pPr>
          </w:p>
        </w:tc>
      </w:tr>
      <w:tr w14:paraId="3CD320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C9CF0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51582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F3662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CA66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F29B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8F4444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F8D5A6">
            <w:pPr>
              <w:spacing w:before="0" w:after="0"/>
              <w:ind w:left="135"/>
              <w:jc w:val="left"/>
            </w:pPr>
          </w:p>
        </w:tc>
      </w:tr>
      <w:tr w14:paraId="15913D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B73D3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CDEC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A7CB2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FB59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405CB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B6EDBF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465808">
            <w:pPr>
              <w:spacing w:before="0" w:after="0"/>
              <w:ind w:left="135"/>
              <w:jc w:val="left"/>
            </w:pPr>
          </w:p>
        </w:tc>
      </w:tr>
      <w:tr w14:paraId="34A134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1944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DFA3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538D8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D1CC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D523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FC8FB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16CFB3A">
            <w:pPr>
              <w:spacing w:before="0" w:after="0"/>
              <w:ind w:left="135"/>
              <w:jc w:val="left"/>
            </w:pPr>
          </w:p>
        </w:tc>
      </w:tr>
      <w:tr w14:paraId="761700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24FEFB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3CBC9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5D37E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B621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49193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8BE50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DA832F">
            <w:pPr>
              <w:spacing w:before="0" w:after="0"/>
              <w:ind w:left="135"/>
              <w:jc w:val="left"/>
            </w:pPr>
          </w:p>
        </w:tc>
      </w:tr>
      <w:tr w14:paraId="4D93D91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9F91F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B3151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3122E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5B5E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9403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0A4AA8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6E06F21">
            <w:pPr>
              <w:spacing w:before="0" w:after="0"/>
              <w:ind w:left="135"/>
              <w:jc w:val="left"/>
            </w:pPr>
          </w:p>
        </w:tc>
      </w:tr>
      <w:tr w14:paraId="7134A7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B2FA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A35BF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Перенос слов по слогам: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350CF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1A60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FCB0B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CF8DC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E36BD72">
            <w:pPr>
              <w:spacing w:before="0" w:after="0"/>
              <w:ind w:left="135"/>
              <w:jc w:val="left"/>
            </w:pPr>
          </w:p>
        </w:tc>
      </w:tr>
      <w:tr w14:paraId="0B7D735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7DD9B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BE074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233E2E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7133E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AC0D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E05BD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8B8EF5">
            <w:pPr>
              <w:spacing w:before="0" w:after="0"/>
              <w:ind w:left="135"/>
              <w:jc w:val="left"/>
            </w:pPr>
          </w:p>
        </w:tc>
      </w:tr>
      <w:tr w14:paraId="458ACA1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2F4C3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966E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фонетика: различаем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EC775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02CBE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1A057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DE303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521B37">
            <w:pPr>
              <w:spacing w:before="0" w:after="0"/>
              <w:ind w:left="135"/>
              <w:jc w:val="left"/>
            </w:pPr>
          </w:p>
        </w:tc>
      </w:tr>
      <w:tr w14:paraId="473C0B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44D3E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51E5E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F5199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E7888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F943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75D996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0A8BBF">
            <w:pPr>
              <w:spacing w:before="0" w:after="0"/>
              <w:ind w:left="135"/>
              <w:jc w:val="left"/>
            </w:pPr>
          </w:p>
        </w:tc>
      </w:tr>
      <w:tr w14:paraId="605D7F0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24E24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2666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Выбор языковых средств для ответа на заданный вопрос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FA0789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F661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7EBE5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1B2841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80B214">
            <w:pPr>
              <w:spacing w:before="0" w:after="0"/>
              <w:ind w:left="135"/>
              <w:jc w:val="left"/>
            </w:pPr>
          </w:p>
        </w:tc>
      </w:tr>
      <w:tr w14:paraId="5A1623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B025C3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F0E6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Выбор языковых средств для выражения собственного мнения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8E4960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CFBC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27BE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03ACFA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F49245">
            <w:pPr>
              <w:spacing w:before="0" w:after="0"/>
              <w:ind w:left="135"/>
              <w:jc w:val="left"/>
            </w:pPr>
          </w:p>
        </w:tc>
      </w:tr>
      <w:tr w14:paraId="488EFF8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7C2A33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B5D7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Выбор языковых средств для ведения разговора (начать, поддержать, закончить разговор, привлечь внимание и другие)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BD32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DDB3A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0AB8E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9A355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9596D8">
            <w:pPr>
              <w:spacing w:before="0" w:after="0"/>
              <w:ind w:left="135"/>
              <w:jc w:val="left"/>
            </w:pPr>
          </w:p>
        </w:tc>
      </w:tr>
      <w:tr w14:paraId="207B4F4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A8800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86E4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BE78B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53F4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60B1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5B979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F271322">
            <w:pPr>
              <w:spacing w:before="0" w:after="0"/>
              <w:ind w:left="135"/>
              <w:jc w:val="left"/>
            </w:pPr>
          </w:p>
        </w:tc>
      </w:tr>
      <w:tr w14:paraId="4261BA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C2CA3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9C6C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6F994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CCE8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B7B8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682E3F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0E72399">
            <w:pPr>
              <w:spacing w:before="0" w:after="0"/>
              <w:ind w:left="135"/>
              <w:jc w:val="left"/>
            </w:pPr>
          </w:p>
        </w:tc>
      </w:tr>
      <w:tr w14:paraId="54C7F0D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83105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64DA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B03A0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C210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866B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1B78B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135F9F3">
            <w:pPr>
              <w:spacing w:before="0" w:after="0"/>
              <w:ind w:left="135"/>
              <w:jc w:val="left"/>
            </w:pPr>
          </w:p>
        </w:tc>
      </w:tr>
      <w:tr w14:paraId="211DCC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5B234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A92A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145F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A87AD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71BF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FF69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4E717B">
            <w:pPr>
              <w:spacing w:before="0" w:after="0"/>
              <w:ind w:left="135"/>
              <w:jc w:val="left"/>
            </w:pPr>
          </w:p>
        </w:tc>
      </w:tr>
      <w:tr w14:paraId="4C943C6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B158C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4FA4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E94FD5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E6CFB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C936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1638C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ECF482">
            <w:pPr>
              <w:spacing w:before="0" w:after="0"/>
              <w:ind w:left="135"/>
              <w:jc w:val="left"/>
            </w:pPr>
          </w:p>
        </w:tc>
      </w:tr>
      <w:tr w14:paraId="7D27B1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6A4A9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0D4B0D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79671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316D0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ECB2E0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C60E0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C90633">
            <w:pPr>
              <w:spacing w:before="0" w:after="0"/>
              <w:ind w:left="135"/>
              <w:jc w:val="left"/>
            </w:pPr>
          </w:p>
        </w:tc>
      </w:tr>
      <w:tr w14:paraId="24294B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F220D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87D2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3C21E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FD700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0AE6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115E7F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8890CA">
            <w:pPr>
              <w:spacing w:before="0" w:after="0"/>
              <w:ind w:left="135"/>
              <w:jc w:val="left"/>
            </w:pPr>
          </w:p>
        </w:tc>
      </w:tr>
      <w:tr w14:paraId="46E8E8D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D117D4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2962C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026F9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4A984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0EADC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0816E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1C11BA6">
            <w:pPr>
              <w:spacing w:before="0" w:after="0"/>
              <w:ind w:left="135"/>
              <w:jc w:val="left"/>
            </w:pPr>
          </w:p>
        </w:tc>
      </w:tr>
      <w:tr w14:paraId="61B252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8A1CB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C36CC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4CA7A3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3A9D2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613C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B17E74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1F9CED">
            <w:pPr>
              <w:spacing w:before="0" w:after="0"/>
              <w:ind w:left="135"/>
              <w:jc w:val="left"/>
            </w:pPr>
          </w:p>
        </w:tc>
      </w:tr>
      <w:tr w14:paraId="30CEF40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92E01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B986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9DD95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4C60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D5CF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BF94D2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3D4CA67">
            <w:pPr>
              <w:spacing w:before="0" w:after="0"/>
              <w:ind w:left="135"/>
              <w:jc w:val="left"/>
            </w:pPr>
          </w:p>
        </w:tc>
      </w:tr>
      <w:tr w14:paraId="04030B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E7AE0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BD457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Диктант на изученные правила (безударные гласные в корне 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550E9B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EA3054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9DDF9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261A40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6D190DF">
            <w:pPr>
              <w:spacing w:before="0" w:after="0"/>
              <w:ind w:left="135"/>
              <w:jc w:val="left"/>
            </w:pPr>
          </w:p>
        </w:tc>
      </w:tr>
      <w:tr w14:paraId="26C4946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CDA29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3DDFF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B3637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4017C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603E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02248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1B4E44F">
            <w:pPr>
              <w:spacing w:before="0" w:after="0"/>
              <w:ind w:left="135"/>
              <w:jc w:val="left"/>
            </w:pPr>
          </w:p>
        </w:tc>
      </w:tr>
      <w:tr w14:paraId="41E66F5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D5F5F5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5E93C9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CEBA31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827D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1F27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CE59B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F0F23F">
            <w:pPr>
              <w:spacing w:before="0" w:after="0"/>
              <w:ind w:left="135"/>
              <w:jc w:val="left"/>
            </w:pPr>
          </w:p>
        </w:tc>
      </w:tr>
      <w:tr w14:paraId="65FCA26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766CC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8D54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8EE1E3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F36A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59C3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F4950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C4BF16">
            <w:pPr>
              <w:spacing w:before="0" w:after="0"/>
              <w:ind w:left="135"/>
              <w:jc w:val="left"/>
            </w:pPr>
          </w:p>
        </w:tc>
      </w:tr>
      <w:tr w14:paraId="2E1592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96C86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CA6E8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0F1A1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0668F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FBBA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3B8A89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231752">
            <w:pPr>
              <w:spacing w:before="0" w:after="0"/>
              <w:ind w:left="135"/>
              <w:jc w:val="left"/>
            </w:pPr>
          </w:p>
        </w:tc>
      </w:tr>
      <w:tr w14:paraId="51AC4B5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4789BB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72A7D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C9792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1DBC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15131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C8F06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DCB4C5">
            <w:pPr>
              <w:spacing w:before="0" w:after="0"/>
              <w:ind w:left="135"/>
              <w:jc w:val="left"/>
            </w:pPr>
          </w:p>
        </w:tc>
      </w:tr>
      <w:tr w14:paraId="393C0DC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ECC98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1C1F6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E2EADE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DC152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CB068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50B83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3E147C">
            <w:pPr>
              <w:spacing w:before="0" w:after="0"/>
              <w:ind w:left="135"/>
              <w:jc w:val="left"/>
            </w:pPr>
          </w:p>
        </w:tc>
      </w:tr>
      <w:tr w14:paraId="2524E2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A5417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47C135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8FBB2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B5250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60694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78D79E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9B73A3">
            <w:pPr>
              <w:spacing w:before="0" w:after="0"/>
              <w:ind w:left="135"/>
              <w:jc w:val="left"/>
            </w:pPr>
          </w:p>
        </w:tc>
      </w:tr>
      <w:tr w14:paraId="09A631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324CAD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B8CB2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Признаки однокоренных (родственных) слов.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B4992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62EA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55FC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B86E4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56AC73C">
            <w:pPr>
              <w:spacing w:before="0" w:after="0"/>
              <w:ind w:left="135"/>
              <w:jc w:val="left"/>
            </w:pPr>
          </w:p>
        </w:tc>
      </w:tr>
      <w:tr w14:paraId="4F3C43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395FB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EF216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устного рассказа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055140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5C9E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62A15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B2A23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90632FC">
            <w:pPr>
              <w:spacing w:before="0" w:after="0"/>
              <w:ind w:left="135"/>
              <w:jc w:val="left"/>
            </w:pPr>
          </w:p>
        </w:tc>
      </w:tr>
      <w:tr w14:paraId="3C9F30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46BA7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D0B27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11B5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BAB45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4602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42E6F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C22C84">
            <w:pPr>
              <w:spacing w:before="0" w:after="0"/>
              <w:ind w:left="135"/>
              <w:jc w:val="left"/>
            </w:pPr>
          </w:p>
        </w:tc>
      </w:tr>
      <w:tr w14:paraId="54FF3B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667A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F7E4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 как общая часть родственных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98818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DE50B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D407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0E58C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E5192E0">
            <w:pPr>
              <w:spacing w:before="0" w:after="0"/>
              <w:ind w:left="135"/>
              <w:jc w:val="left"/>
            </w:pPr>
          </w:p>
        </w:tc>
      </w:tr>
      <w:tr w14:paraId="3F159F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D4206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308A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514570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13AC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F752A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F61EC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0AFBA4">
            <w:pPr>
              <w:spacing w:before="0" w:after="0"/>
              <w:ind w:left="135"/>
              <w:jc w:val="left"/>
            </w:pPr>
          </w:p>
        </w:tc>
      </w:tr>
      <w:tr w14:paraId="1FDE728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A629E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9CDD6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Обозначение буквой безударного 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34FD1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85A5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AD12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97DA29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1E8D921">
            <w:pPr>
              <w:spacing w:before="0" w:after="0"/>
              <w:ind w:left="135"/>
              <w:jc w:val="left"/>
            </w:pPr>
          </w:p>
        </w:tc>
      </w:tr>
      <w:tr w14:paraId="7BFEB7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EC893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C033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DB91B4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22F7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4C63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C3E12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7534BE">
            <w:pPr>
              <w:spacing w:before="0" w:after="0"/>
              <w:ind w:left="135"/>
              <w:jc w:val="left"/>
            </w:pPr>
          </w:p>
        </w:tc>
      </w:tr>
      <w:tr w14:paraId="3245ED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AA085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DD23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2ABEAA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08A8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B797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1CC7D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63C699">
            <w:pPr>
              <w:spacing w:before="0" w:after="0"/>
              <w:ind w:left="135"/>
              <w:jc w:val="left"/>
            </w:pPr>
          </w:p>
        </w:tc>
      </w:tr>
      <w:tr w14:paraId="481BC8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950C9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CCEBA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AB669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51FB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C763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9DAB2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BFBDC8">
            <w:pPr>
              <w:spacing w:before="0" w:after="0"/>
              <w:ind w:left="135"/>
              <w:jc w:val="left"/>
            </w:pPr>
          </w:p>
        </w:tc>
      </w:tr>
      <w:tr w14:paraId="24CEB68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25ABA1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7802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44402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F6B5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17C65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CCE4C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D4A057">
            <w:pPr>
              <w:spacing w:before="0" w:after="0"/>
              <w:ind w:left="135"/>
              <w:jc w:val="left"/>
            </w:pPr>
          </w:p>
        </w:tc>
      </w:tr>
      <w:tr w14:paraId="7B731F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3046F0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9F66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BC561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0EBB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96FAA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F78A64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E34C63C">
            <w:pPr>
              <w:spacing w:before="0" w:after="0"/>
              <w:ind w:left="135"/>
              <w:jc w:val="left"/>
            </w:pPr>
          </w:p>
        </w:tc>
      </w:tr>
      <w:tr w14:paraId="2019F4E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3926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F1469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56397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2875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861E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8D12E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28106D">
            <w:pPr>
              <w:spacing w:before="0" w:after="0"/>
              <w:ind w:left="135"/>
              <w:jc w:val="left"/>
            </w:pPr>
          </w:p>
        </w:tc>
      </w:tr>
      <w:tr w14:paraId="513BEE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105062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AD336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34400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48EB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D4D0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EF4B6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CEF7D9E">
            <w:pPr>
              <w:spacing w:before="0" w:after="0"/>
              <w:ind w:left="135"/>
              <w:jc w:val="left"/>
            </w:pPr>
          </w:p>
        </w:tc>
      </w:tr>
      <w:tr w14:paraId="23B46C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490A4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18E26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E3DF1D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9E820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CC431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6C506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4AC148">
            <w:pPr>
              <w:spacing w:before="0" w:after="0"/>
              <w:ind w:left="135"/>
              <w:jc w:val="left"/>
            </w:pPr>
          </w:p>
        </w:tc>
      </w:tr>
      <w:tr w14:paraId="2BA431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88E3C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6A69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4F169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F8DE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DBB5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08C7A9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4AC635">
            <w:pPr>
              <w:spacing w:before="0" w:after="0"/>
              <w:ind w:left="135"/>
              <w:jc w:val="left"/>
            </w:pPr>
          </w:p>
        </w:tc>
      </w:tr>
      <w:tr w14:paraId="01A153D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2BDA6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BA3BA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парным по звонкости-глухости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9C13E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9745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9818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2715AD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662DE6">
            <w:pPr>
              <w:spacing w:before="0" w:after="0"/>
              <w:ind w:left="135"/>
              <w:jc w:val="left"/>
            </w:pPr>
          </w:p>
        </w:tc>
      </w:tr>
      <w:tr w14:paraId="4856C7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19C98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32AC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72BD9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9800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EEE4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D494A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F3193E8">
            <w:pPr>
              <w:spacing w:before="0" w:after="0"/>
              <w:ind w:left="135"/>
              <w:jc w:val="left"/>
            </w:pPr>
          </w:p>
        </w:tc>
      </w:tr>
      <w:tr w14:paraId="16F22D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F198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FE569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220D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02009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02D9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B6AC9F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089E6F">
            <w:pPr>
              <w:spacing w:before="0" w:after="0"/>
              <w:ind w:left="135"/>
              <w:jc w:val="left"/>
            </w:pPr>
          </w:p>
        </w:tc>
      </w:tr>
      <w:tr w14:paraId="6CDDE3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9A432F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1E0F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F4511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7231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3BD6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83EFD4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8D0743">
            <w:pPr>
              <w:spacing w:before="0" w:after="0"/>
              <w:ind w:left="135"/>
              <w:jc w:val="left"/>
            </w:pPr>
          </w:p>
        </w:tc>
      </w:tr>
      <w:tr w14:paraId="0EA373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BDCE8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8AD7E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2E04C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8B3A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7532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10510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CB7F540">
            <w:pPr>
              <w:spacing w:before="0" w:after="0"/>
              <w:ind w:left="135"/>
              <w:jc w:val="left"/>
            </w:pPr>
          </w:p>
        </w:tc>
      </w:tr>
      <w:tr w14:paraId="7451AF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9027F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7D8B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Суффикс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C9A9A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18570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EA64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54D36B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71EFFBB">
            <w:pPr>
              <w:spacing w:before="0" w:after="0"/>
              <w:ind w:left="135"/>
              <w:jc w:val="left"/>
            </w:pPr>
          </w:p>
        </w:tc>
      </w:tr>
      <w:tr w14:paraId="12E1D8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00290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D316F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Суффикс как часть слова: наблюдение за значением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06BD8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8E2F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B9FB2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C6BC0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23A5949">
            <w:pPr>
              <w:spacing w:before="0" w:after="0"/>
              <w:ind w:left="135"/>
              <w:jc w:val="left"/>
            </w:pPr>
          </w:p>
        </w:tc>
      </w:tr>
      <w:tr w14:paraId="3B8846A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8AA36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72D372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D78FA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6E0EB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10FE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1D6DC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C3F790">
            <w:pPr>
              <w:spacing w:before="0" w:after="0"/>
              <w:ind w:left="135"/>
              <w:jc w:val="left"/>
            </w:pPr>
          </w:p>
        </w:tc>
      </w:tr>
      <w:tr w14:paraId="28FB22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30035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950C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A261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F5587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E29B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256494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11B508">
            <w:pPr>
              <w:spacing w:before="0" w:after="0"/>
              <w:ind w:left="135"/>
              <w:jc w:val="left"/>
            </w:pPr>
          </w:p>
        </w:tc>
      </w:tr>
      <w:tr w14:paraId="6ECB5B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276448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117CA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D43D5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BD629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AEB1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55009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272B9D">
            <w:pPr>
              <w:spacing w:before="0" w:after="0"/>
              <w:ind w:left="135"/>
              <w:jc w:val="left"/>
            </w:pPr>
          </w:p>
        </w:tc>
      </w:tr>
      <w:tr w14:paraId="4BB74D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8FF86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A7B8D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6D84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98A2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B7AF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E0513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DE3AF5">
            <w:pPr>
              <w:spacing w:before="0" w:after="0"/>
              <w:ind w:left="135"/>
              <w:jc w:val="left"/>
            </w:pPr>
          </w:p>
        </w:tc>
      </w:tr>
      <w:tr w14:paraId="2220F53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FF5B8F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D295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ошибки: наблюдение за правописанием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B49E0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237964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377CE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531C4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247B51">
            <w:pPr>
              <w:spacing w:before="0" w:after="0"/>
              <w:ind w:left="135"/>
              <w:jc w:val="left"/>
            </w:pPr>
          </w:p>
        </w:tc>
      </w:tr>
      <w:tr w14:paraId="3B7ED8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BA9CF6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458F3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00420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0FF14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95CA7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D2E432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C70DA4">
            <w:pPr>
              <w:spacing w:before="0" w:after="0"/>
              <w:ind w:left="135"/>
              <w:jc w:val="left"/>
            </w:pPr>
          </w:p>
        </w:tc>
      </w:tr>
      <w:tr w14:paraId="17841DC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7D4253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BFA3B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6172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3BC23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46ECD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8735C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A1E45B2">
            <w:pPr>
              <w:spacing w:before="0" w:after="0"/>
              <w:ind w:left="135"/>
              <w:jc w:val="left"/>
            </w:pPr>
          </w:p>
        </w:tc>
      </w:tr>
      <w:tr w14:paraId="73EBC1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9B2F6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D7771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CF201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66506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8992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B5B81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08878C">
            <w:pPr>
              <w:spacing w:before="0" w:after="0"/>
              <w:ind w:left="135"/>
              <w:jc w:val="left"/>
            </w:pPr>
          </w:p>
        </w:tc>
      </w:tr>
      <w:tr w14:paraId="193BB0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576611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79D6E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8D62F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6596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90704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B24EC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B4E674">
            <w:pPr>
              <w:spacing w:before="0" w:after="0"/>
              <w:ind w:left="135"/>
              <w:jc w:val="left"/>
            </w:pPr>
          </w:p>
        </w:tc>
      </w:tr>
      <w:tr w14:paraId="735C772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BCC46F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77F0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45352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4D4BA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84E9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6916B5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FF5A73">
            <w:pPr>
              <w:spacing w:before="0" w:after="0"/>
              <w:ind w:left="135"/>
              <w:jc w:val="left"/>
            </w:pPr>
          </w:p>
        </w:tc>
      </w:tr>
      <w:tr w14:paraId="4B422F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CE5CB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748E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2919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55C9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A10D2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C0A85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27E4CB">
            <w:pPr>
              <w:spacing w:before="0" w:after="0"/>
              <w:ind w:left="135"/>
              <w:jc w:val="left"/>
            </w:pPr>
          </w:p>
        </w:tc>
      </w:tr>
      <w:tr w14:paraId="00CB1F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BAE3C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7CF7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писать буквы гласных 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2833B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B7E8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0E216A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4BB72C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C1F2DA">
            <w:pPr>
              <w:spacing w:before="0" w:after="0"/>
              <w:ind w:left="135"/>
              <w:jc w:val="left"/>
            </w:pPr>
          </w:p>
        </w:tc>
      </w:tr>
      <w:tr w14:paraId="2F17427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8B955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A7B4D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Диктант на 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B39B44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4810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202C7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06AB3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BBF619">
            <w:pPr>
              <w:spacing w:before="0" w:after="0"/>
              <w:ind w:left="135"/>
              <w:jc w:val="left"/>
            </w:pPr>
          </w:p>
        </w:tc>
      </w:tr>
      <w:tr w14:paraId="00DAD10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1704E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76996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0867DC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9653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2FBD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D6AF55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785759">
            <w:pPr>
              <w:spacing w:before="0" w:after="0"/>
              <w:ind w:left="135"/>
              <w:jc w:val="left"/>
            </w:pPr>
          </w:p>
        </w:tc>
      </w:tr>
      <w:tr w14:paraId="5DA98B2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3087E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E5CAD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состав слова: корни с чередованием согласных снег/снеж, бег/беж, пух/пуш, сапог/сапож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4576D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FD760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55D8C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702D4A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75F8EC">
            <w:pPr>
              <w:spacing w:before="0" w:after="0"/>
              <w:ind w:left="135"/>
              <w:jc w:val="left"/>
            </w:pPr>
          </w:p>
        </w:tc>
      </w:tr>
      <w:tr w14:paraId="7ECE1F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7ABE84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28C5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состав слова: как образуются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0D7641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167AFD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AD094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5647C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BD59D8">
            <w:pPr>
              <w:spacing w:before="0" w:after="0"/>
              <w:ind w:left="135"/>
              <w:jc w:val="left"/>
            </w:pPr>
          </w:p>
        </w:tc>
      </w:tr>
      <w:tr w14:paraId="44268F0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08A48E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DE8F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D6E29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30F5D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CF17A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669EF6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1F1454B">
            <w:pPr>
              <w:spacing w:before="0" w:after="0"/>
              <w:ind w:left="135"/>
              <w:jc w:val="left"/>
            </w:pPr>
          </w:p>
        </w:tc>
      </w:tr>
      <w:tr w14:paraId="336035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B55EE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89105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работа. 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A3793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A0AC67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8700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54656A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1395F0E">
            <w:pPr>
              <w:spacing w:before="0" w:after="0"/>
              <w:ind w:left="135"/>
              <w:jc w:val="left"/>
            </w:pPr>
          </w:p>
        </w:tc>
      </w:tr>
      <w:tr w14:paraId="474506F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37A29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5CA5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устного рассказа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58364A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2165F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C54CE4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AC25E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8CC3021">
            <w:pPr>
              <w:spacing w:before="0" w:after="0"/>
              <w:ind w:left="135"/>
              <w:jc w:val="left"/>
            </w:pPr>
          </w:p>
        </w:tc>
      </w:tr>
      <w:tr w14:paraId="5620DA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D9F07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2714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B95C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9308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C05E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E756A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10079C">
            <w:pPr>
              <w:spacing w:before="0" w:after="0"/>
              <w:ind w:left="135"/>
              <w:jc w:val="left"/>
            </w:pPr>
          </w:p>
        </w:tc>
      </w:tr>
      <w:tr w14:paraId="251970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5DB6B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72FE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слова в словаре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18FA8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46FDC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B14E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2CFF4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3C1C6E">
            <w:pPr>
              <w:spacing w:before="0" w:after="0"/>
              <w:ind w:left="135"/>
              <w:jc w:val="left"/>
            </w:pPr>
          </w:p>
        </w:tc>
      </w:tr>
      <w:tr w14:paraId="42CDB6D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1C3759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5C00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927891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6A414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AE350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C01A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C9C727">
            <w:pPr>
              <w:spacing w:before="0" w:after="0"/>
              <w:ind w:left="135"/>
              <w:jc w:val="left"/>
            </w:pPr>
          </w:p>
        </w:tc>
      </w:tr>
      <w:tr w14:paraId="68ED47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4899C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CF0D6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слова в словаре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8ACF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38407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2EFB1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90130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31086E">
            <w:pPr>
              <w:spacing w:before="0" w:after="0"/>
              <w:ind w:left="135"/>
              <w:jc w:val="left"/>
            </w:pPr>
          </w:p>
        </w:tc>
      </w:tr>
      <w:tr w14:paraId="6599F7C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96B1D1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0C909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Многозначные слова. Прямое и переносное значения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AC15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03ECD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9A21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8E284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6B742E">
            <w:pPr>
              <w:spacing w:before="0" w:after="0"/>
              <w:ind w:left="135"/>
              <w:jc w:val="left"/>
            </w:pPr>
          </w:p>
        </w:tc>
      </w:tr>
      <w:tr w14:paraId="76C6D1B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0DD54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B0857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F32E99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F543A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CA48F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26F310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9C988A">
            <w:pPr>
              <w:spacing w:before="0" w:after="0"/>
              <w:ind w:left="135"/>
              <w:jc w:val="left"/>
            </w:pPr>
          </w:p>
        </w:tc>
      </w:tr>
      <w:tr w14:paraId="4FEA26F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34EBA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983CD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AF496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E07B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74CF31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80042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BBDF105">
            <w:pPr>
              <w:spacing w:before="0" w:after="0"/>
              <w:ind w:left="135"/>
              <w:jc w:val="left"/>
            </w:pPr>
          </w:p>
        </w:tc>
      </w:tr>
      <w:tr w14:paraId="7FE65E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17820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52F75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886A5E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8E45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6D8B2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D52FD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00B426">
            <w:pPr>
              <w:spacing w:before="0" w:after="0"/>
              <w:ind w:left="135"/>
              <w:jc w:val="left"/>
            </w:pPr>
          </w:p>
        </w:tc>
      </w:tr>
      <w:tr w14:paraId="684F3C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9F26CD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A2A1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62659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0E3C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4620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F420C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8FCA883">
            <w:pPr>
              <w:spacing w:before="0" w:after="0"/>
              <w:ind w:left="135"/>
              <w:jc w:val="left"/>
            </w:pPr>
          </w:p>
        </w:tc>
      </w:tr>
      <w:tr w14:paraId="766B223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B4CB1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7F6E17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B968F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9F087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10164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0708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67113ED">
            <w:pPr>
              <w:spacing w:before="0" w:after="0"/>
              <w:ind w:left="135"/>
              <w:jc w:val="left"/>
            </w:pPr>
          </w:p>
        </w:tc>
      </w:tr>
      <w:tr w14:paraId="17FE6D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EE93D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03432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59E87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CBCDA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C0B5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6ABC1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6F161D">
            <w:pPr>
              <w:spacing w:before="0" w:after="0"/>
              <w:ind w:left="135"/>
              <w:jc w:val="left"/>
            </w:pPr>
          </w:p>
        </w:tc>
      </w:tr>
      <w:tr w14:paraId="6552C0A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0566A7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87376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лексика. Контрольная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16803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288DE8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81315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204F8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4F27939">
            <w:pPr>
              <w:spacing w:before="0" w:after="0"/>
              <w:ind w:left="135"/>
              <w:jc w:val="left"/>
            </w:pPr>
          </w:p>
        </w:tc>
      </w:tr>
      <w:tr w14:paraId="70063B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9BAA0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C7C5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лексика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F18B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ECA28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23E35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D1207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A72F9C">
            <w:pPr>
              <w:spacing w:before="0" w:after="0"/>
              <w:ind w:left="135"/>
              <w:jc w:val="left"/>
            </w:pPr>
          </w:p>
        </w:tc>
      </w:tr>
      <w:tr w14:paraId="25ED9C3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F5792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6CE6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Диктант на 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3013B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C17C4B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174E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5DEF8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5C89861">
            <w:pPr>
              <w:spacing w:before="0" w:after="0"/>
              <w:ind w:left="135"/>
              <w:jc w:val="left"/>
            </w:pPr>
          </w:p>
        </w:tc>
      </w:tr>
      <w:tr w14:paraId="73A965E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D8BE6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9B474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B0516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A0DB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985464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5D0C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1702CD">
            <w:pPr>
              <w:spacing w:before="0" w:after="0"/>
              <w:ind w:left="135"/>
              <w:jc w:val="left"/>
            </w:pPr>
          </w:p>
        </w:tc>
      </w:tr>
      <w:tr w14:paraId="6F7979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989BA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58DEC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256119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3703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A4F6B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C687D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9492702">
            <w:pPr>
              <w:spacing w:before="0" w:after="0"/>
              <w:ind w:left="135"/>
              <w:jc w:val="left"/>
            </w:pPr>
          </w:p>
        </w:tc>
      </w:tr>
      <w:tr w14:paraId="20D26B7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0F6B3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EB84A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596E2B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9D26D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BDEB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86AA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163B50">
            <w:pPr>
              <w:spacing w:before="0" w:after="0"/>
              <w:ind w:left="135"/>
              <w:jc w:val="left"/>
            </w:pPr>
          </w:p>
        </w:tc>
      </w:tr>
      <w:tr w14:paraId="1A3404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B1C187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EFED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DC71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BBF2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DD5D21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8A7E9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D0FBA4">
            <w:pPr>
              <w:spacing w:before="0" w:after="0"/>
              <w:ind w:left="135"/>
              <w:jc w:val="left"/>
            </w:pPr>
          </w:p>
        </w:tc>
      </w:tr>
      <w:tr w14:paraId="595431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DDAA40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CB90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F29AA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8246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ADACA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A59E96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5390363">
            <w:pPr>
              <w:spacing w:before="0" w:after="0"/>
              <w:ind w:left="135"/>
              <w:jc w:val="left"/>
            </w:pPr>
          </w:p>
        </w:tc>
      </w:tr>
      <w:tr w14:paraId="502CD8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B1CB55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C03A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5F7D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C69E1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B726F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F513F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8D11AB">
            <w:pPr>
              <w:spacing w:before="0" w:after="0"/>
              <w:ind w:left="135"/>
              <w:jc w:val="left"/>
            </w:pPr>
          </w:p>
        </w:tc>
      </w:tr>
      <w:tr w14:paraId="6E5ABD5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9075E2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B688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Подбор заголовков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A67C5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15A4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AAAC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11774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6A42B0">
            <w:pPr>
              <w:spacing w:before="0" w:after="0"/>
              <w:ind w:left="135"/>
              <w:jc w:val="left"/>
            </w:pPr>
          </w:p>
        </w:tc>
      </w:tr>
      <w:tr w14:paraId="53AD25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6C62F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524C2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умения подбирать заголовки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7D76A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891C5F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5B9D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42C53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EC27DAA">
            <w:pPr>
              <w:spacing w:before="0" w:after="0"/>
              <w:ind w:left="135"/>
              <w:jc w:val="left"/>
            </w:pPr>
          </w:p>
        </w:tc>
      </w:tr>
      <w:tr w14:paraId="228E76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5A090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5568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D4E63C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91C7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1913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3590D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3BFDF0">
            <w:pPr>
              <w:spacing w:before="0" w:after="0"/>
              <w:ind w:left="135"/>
              <w:jc w:val="left"/>
            </w:pPr>
          </w:p>
        </w:tc>
      </w:tr>
      <w:tr w14:paraId="78ED0F4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F60CD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33095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Последовательность частей текста (абзацев)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C2A3D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8A8C2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97AD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C9860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5B3B810">
            <w:pPr>
              <w:spacing w:before="0" w:after="0"/>
              <w:ind w:left="135"/>
              <w:jc w:val="left"/>
            </w:pPr>
          </w:p>
        </w:tc>
      </w:tr>
      <w:tr w14:paraId="485DE7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967772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75E20B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D97CD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02FD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3035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47747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64DEEC">
            <w:pPr>
              <w:spacing w:before="0" w:after="0"/>
              <w:ind w:left="135"/>
              <w:jc w:val="left"/>
            </w:pPr>
          </w:p>
        </w:tc>
      </w:tr>
      <w:tr w14:paraId="293459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54EE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5F316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A12FC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4139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BB57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DC2CF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E5B60B">
            <w:pPr>
              <w:spacing w:before="0" w:after="0"/>
              <w:ind w:left="135"/>
              <w:jc w:val="left"/>
            </w:pPr>
          </w:p>
        </w:tc>
      </w:tr>
      <w:tr w14:paraId="58E275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57D3F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0516A2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8C34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76B4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6C8E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DC10C0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C925652">
            <w:pPr>
              <w:spacing w:before="0" w:after="0"/>
              <w:ind w:left="135"/>
              <w:jc w:val="left"/>
            </w:pPr>
          </w:p>
        </w:tc>
      </w:tr>
      <w:tr w14:paraId="330EB3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254BB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15951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ED240C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BD116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C3D6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DD8DB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264F9A">
            <w:pPr>
              <w:spacing w:before="0" w:after="0"/>
              <w:ind w:left="135"/>
              <w:jc w:val="left"/>
            </w:pPr>
          </w:p>
        </w:tc>
      </w:tr>
      <w:tr w14:paraId="13C3F8B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9B05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9E4E2B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A8767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62301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BDEE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F2746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86C559">
            <w:pPr>
              <w:spacing w:before="0" w:after="0"/>
              <w:ind w:left="135"/>
              <w:jc w:val="left"/>
            </w:pPr>
          </w:p>
        </w:tc>
      </w:tr>
      <w:tr w14:paraId="20603A8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513C1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4125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7E1B2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9577B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7829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562C1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166CD86">
            <w:pPr>
              <w:spacing w:before="0" w:after="0"/>
              <w:ind w:left="135"/>
              <w:jc w:val="left"/>
            </w:pPr>
          </w:p>
        </w:tc>
      </w:tr>
      <w:tr w14:paraId="4A1E23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0AD77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A739D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E40B0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C02A0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06E0F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3C3BB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EF661F">
            <w:pPr>
              <w:spacing w:before="0" w:after="0"/>
              <w:ind w:left="135"/>
              <w:jc w:val="left"/>
            </w:pPr>
          </w:p>
        </w:tc>
      </w:tr>
      <w:tr w14:paraId="14AC585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D57B0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1B85A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D4AC3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575BD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C15C4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0AFA9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3C9CCC">
            <w:pPr>
              <w:spacing w:before="0" w:after="0"/>
              <w:ind w:left="135"/>
              <w:jc w:val="left"/>
            </w:pPr>
          </w:p>
        </w:tc>
      </w:tr>
      <w:tr w14:paraId="7A1058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1629D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4DEF6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Употребление заглавной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56F9C6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13E268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77E64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8706C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9E2D81">
            <w:pPr>
              <w:spacing w:before="0" w:after="0"/>
              <w:ind w:left="135"/>
              <w:jc w:val="left"/>
            </w:pPr>
          </w:p>
        </w:tc>
      </w:tr>
      <w:tr w14:paraId="4E97E3D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54B4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F1CBAD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вопросы («кто?», «что?»)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AB3EE0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0F46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76B3E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35B6E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FD70DAD">
            <w:pPr>
              <w:spacing w:before="0" w:after="0"/>
              <w:ind w:left="135"/>
              <w:jc w:val="left"/>
            </w:pPr>
          </w:p>
        </w:tc>
      </w:tr>
      <w:tr w14:paraId="2FB245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A5832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13B3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596E7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E2EEE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B3BAF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092278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68B385">
            <w:pPr>
              <w:spacing w:before="0" w:after="0"/>
              <w:ind w:left="135"/>
              <w:jc w:val="left"/>
            </w:pPr>
          </w:p>
        </w:tc>
      </w:tr>
      <w:tr w14:paraId="1FEE3B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10DAF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4C3C2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F087F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3D8F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A625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9828E8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D7DD524">
            <w:pPr>
              <w:spacing w:before="0" w:after="0"/>
              <w:ind w:left="135"/>
              <w:jc w:val="left"/>
            </w:pPr>
          </w:p>
        </w:tc>
      </w:tr>
      <w:tr w14:paraId="2F7B34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A91A6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1914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57D45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A8188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2CC0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7BF2DB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E61781">
            <w:pPr>
              <w:spacing w:before="0" w:after="0"/>
              <w:ind w:left="135"/>
              <w:jc w:val="left"/>
            </w:pPr>
          </w:p>
        </w:tc>
      </w:tr>
      <w:tr w14:paraId="4D1D8FC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785F7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51C1C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Заглавная буква в именах собственных: имена, фамилии, отчества людей, клички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66F0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62E0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07D3D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B730DC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35CA73">
            <w:pPr>
              <w:spacing w:before="0" w:after="0"/>
              <w:ind w:left="135"/>
              <w:jc w:val="left"/>
            </w:pPr>
          </w:p>
        </w:tc>
      </w:tr>
      <w:tr w14:paraId="1CAD5D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DD37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7E3F4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9930B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7A0FED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12D8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4A6D1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F9E255">
            <w:pPr>
              <w:spacing w:before="0" w:after="0"/>
              <w:ind w:left="135"/>
              <w:jc w:val="left"/>
            </w:pPr>
          </w:p>
        </w:tc>
      </w:tr>
      <w:tr w14:paraId="2A4F6C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9A9BA8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7065F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 на изученные правила (орфограммы корня, заглавная буква и другие)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3B475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BCB3F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E7633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AE0F9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231F0F">
            <w:pPr>
              <w:spacing w:before="0" w:after="0"/>
              <w:ind w:left="135"/>
              <w:jc w:val="left"/>
            </w:pPr>
          </w:p>
        </w:tc>
      </w:tr>
      <w:tr w14:paraId="1A9341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6BC3E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F8768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устного рассказа с использованием личных наблюдений и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FD9F2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98A789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E9345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C9DBC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C74C34">
            <w:pPr>
              <w:spacing w:before="0" w:after="0"/>
              <w:ind w:left="135"/>
              <w:jc w:val="left"/>
            </w:pPr>
          </w:p>
        </w:tc>
      </w:tr>
      <w:tr w14:paraId="535032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FBB261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17C2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C689B7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BB3B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52E1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7C4FB8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74FF5A">
            <w:pPr>
              <w:spacing w:before="0" w:after="0"/>
              <w:ind w:left="135"/>
              <w:jc w:val="left"/>
            </w:pPr>
          </w:p>
        </w:tc>
      </w:tr>
      <w:tr w14:paraId="395D0FC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101D5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F0B98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054C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25EE64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4A70F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1FADA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82CDAD9">
            <w:pPr>
              <w:spacing w:before="0" w:after="0"/>
              <w:ind w:left="135"/>
              <w:jc w:val="left"/>
            </w:pPr>
          </w:p>
        </w:tc>
      </w:tr>
      <w:tr w14:paraId="42DE1AA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13A11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9DCD5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вопросы «что делать?», «что сделать?»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52672E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28208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129EC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E792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9FC035">
            <w:pPr>
              <w:spacing w:before="0" w:after="0"/>
              <w:ind w:left="135"/>
              <w:jc w:val="left"/>
            </w:pPr>
          </w:p>
        </w:tc>
      </w:tr>
      <w:tr w14:paraId="1CA34EB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4372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29425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Единственное и множественное число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55A12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86D7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FFAB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FBAFA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497719">
            <w:pPr>
              <w:spacing w:before="0" w:after="0"/>
              <w:ind w:left="135"/>
              <w:jc w:val="left"/>
            </w:pPr>
          </w:p>
        </w:tc>
      </w:tr>
      <w:tr w14:paraId="652D4C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DB669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28126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Контрольная работа (Контрольный диктант)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C4C71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622FD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3257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DE5AE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43C316">
            <w:pPr>
              <w:spacing w:before="0" w:after="0"/>
              <w:ind w:left="135"/>
              <w:jc w:val="left"/>
            </w:pPr>
          </w:p>
        </w:tc>
      </w:tr>
      <w:tr w14:paraId="39CD67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95918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E369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C2965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DBA70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6D07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6F0F8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6CB0B6">
            <w:pPr>
              <w:spacing w:before="0" w:after="0"/>
              <w:ind w:left="135"/>
              <w:jc w:val="left"/>
            </w:pPr>
          </w:p>
        </w:tc>
      </w:tr>
      <w:tr w14:paraId="77492A8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7D67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60E2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B27A9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4700C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EC38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D3FA14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F86645C">
            <w:pPr>
              <w:spacing w:before="0" w:after="0"/>
              <w:ind w:left="135"/>
              <w:jc w:val="left"/>
            </w:pPr>
          </w:p>
        </w:tc>
      </w:tr>
      <w:tr w14:paraId="53BDF3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02631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4CF4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CF3BD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3E1E6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82D50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815BA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AA9957A">
            <w:pPr>
              <w:spacing w:before="0" w:after="0"/>
              <w:ind w:left="135"/>
              <w:jc w:val="left"/>
            </w:pPr>
          </w:p>
        </w:tc>
      </w:tr>
      <w:tr w14:paraId="1A3284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B1CAD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DAC64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7096A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3E84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60B6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654EDD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8B4E17">
            <w:pPr>
              <w:spacing w:before="0" w:after="0"/>
              <w:ind w:left="135"/>
              <w:jc w:val="left"/>
            </w:pPr>
          </w:p>
        </w:tc>
      </w:tr>
      <w:tr w14:paraId="56DB20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65DC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8686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5E87C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43E0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8CF7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86BDC3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3702EA">
            <w:pPr>
              <w:spacing w:before="0" w:after="0"/>
              <w:ind w:left="135"/>
              <w:jc w:val="left"/>
            </w:pPr>
          </w:p>
        </w:tc>
      </w:tr>
      <w:tr w14:paraId="533226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A29B2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93F34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1ECCE4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1BF6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6453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C128F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32405B">
            <w:pPr>
              <w:spacing w:before="0" w:after="0"/>
              <w:ind w:left="135"/>
              <w:jc w:val="left"/>
            </w:pPr>
          </w:p>
        </w:tc>
      </w:tr>
      <w:tr w14:paraId="6C4A15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2958D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EA6C7F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451A5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1735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F588E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873FD0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9969EC">
            <w:pPr>
              <w:spacing w:before="0" w:after="0"/>
              <w:ind w:left="135"/>
              <w:jc w:val="left"/>
            </w:pPr>
          </w:p>
        </w:tc>
      </w:tr>
      <w:tr w14:paraId="7DDD55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890C5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321553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Наиболее распространённые предлоги: в, на, из, без, над, до, у, о, об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BA8A6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EB33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5E9FF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50AC68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8AC444">
            <w:pPr>
              <w:spacing w:before="0" w:after="0"/>
              <w:ind w:left="135"/>
              <w:jc w:val="left"/>
            </w:pPr>
          </w:p>
        </w:tc>
      </w:tr>
      <w:tr w14:paraId="6638199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97154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FFE1C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32882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17A4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B6873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3D5A01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122BE39">
            <w:pPr>
              <w:spacing w:before="0" w:after="0"/>
              <w:ind w:left="135"/>
              <w:jc w:val="left"/>
            </w:pPr>
          </w:p>
        </w:tc>
      </w:tr>
      <w:tr w14:paraId="39D3EE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A7769A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B30CE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47B79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73ECD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F6498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BCAA3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568A6C">
            <w:pPr>
              <w:spacing w:before="0" w:after="0"/>
              <w:ind w:left="135"/>
              <w:jc w:val="left"/>
            </w:pPr>
          </w:p>
        </w:tc>
      </w:tr>
      <w:tr w14:paraId="639A0EC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04B243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4DB2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C4791E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F4C19B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647EF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00E5CA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BF9CB8">
            <w:pPr>
              <w:spacing w:before="0" w:after="0"/>
              <w:ind w:left="135"/>
              <w:jc w:val="left"/>
            </w:pPr>
          </w:p>
        </w:tc>
      </w:tr>
      <w:tr w14:paraId="653D21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084B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122D7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E788B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04E4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A5143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2FCBB3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F5D5FB">
            <w:pPr>
              <w:spacing w:before="0" w:after="0"/>
              <w:ind w:left="135"/>
              <w:jc w:val="left"/>
            </w:pPr>
          </w:p>
        </w:tc>
      </w:tr>
      <w:tr w14:paraId="61577D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A2F8E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B319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57A0E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4A2B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2A20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17807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3826350">
            <w:pPr>
              <w:spacing w:before="0" w:after="0"/>
              <w:ind w:left="135"/>
              <w:jc w:val="left"/>
            </w:pPr>
          </w:p>
        </w:tc>
      </w:tr>
      <w:tr w14:paraId="252F313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ECDB6A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0F66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9483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6D1B1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8B3C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FB92B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4DD44BB">
            <w:pPr>
              <w:spacing w:before="0" w:after="0"/>
              <w:ind w:left="135"/>
              <w:jc w:val="left"/>
            </w:pPr>
          </w:p>
        </w:tc>
      </w:tr>
      <w:tr w14:paraId="0EEC479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E7229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AD24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изменение по числам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8AA52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0E37D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688A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506C23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077303">
            <w:pPr>
              <w:spacing w:before="0" w:after="0"/>
              <w:ind w:left="135"/>
              <w:jc w:val="left"/>
            </w:pPr>
          </w:p>
        </w:tc>
      </w:tr>
      <w:tr w14:paraId="057157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9585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C0966F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роль имён существительных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BBC59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5516F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B997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2FB9F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E72C993">
            <w:pPr>
              <w:spacing w:before="0" w:after="0"/>
              <w:ind w:left="135"/>
              <w:jc w:val="left"/>
            </w:pPr>
          </w:p>
        </w:tc>
      </w:tr>
      <w:tr w14:paraId="00B7A2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F5D5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447E3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роль глаголов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C7AF80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21BB8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E74DD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A1C46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B3CB635">
            <w:pPr>
              <w:spacing w:before="0" w:after="0"/>
              <w:ind w:left="135"/>
              <w:jc w:val="left"/>
            </w:pPr>
          </w:p>
        </w:tc>
      </w:tr>
      <w:tr w14:paraId="7C2D5D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CB447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B4086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роль имён прилагательных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C0A50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8EBE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DD144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83B0B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BDA6BE">
            <w:pPr>
              <w:spacing w:before="0" w:after="0"/>
              <w:ind w:left="135"/>
              <w:jc w:val="left"/>
            </w:pPr>
          </w:p>
        </w:tc>
      </w:tr>
      <w:tr w14:paraId="06C395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1FA93B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42AEB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выполняем проектное задание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F8E7AC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97B9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11A09C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73E1B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3040A0">
            <w:pPr>
              <w:spacing w:before="0" w:after="0"/>
              <w:ind w:left="135"/>
              <w:jc w:val="left"/>
            </w:pPr>
          </w:p>
        </w:tc>
      </w:tr>
      <w:tr w14:paraId="6932356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6E793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EEB40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выполняем проектное задание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A70F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BFD6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6B440D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2D189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CC824CB">
            <w:pPr>
              <w:spacing w:before="0" w:after="0"/>
              <w:ind w:left="135"/>
              <w:jc w:val="left"/>
            </w:pPr>
          </w:p>
        </w:tc>
      </w:tr>
      <w:tr w14:paraId="4B689C7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D38B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A37CD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91685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0525E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67082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067102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79E26B">
            <w:pPr>
              <w:spacing w:before="0" w:after="0"/>
              <w:ind w:left="135"/>
              <w:jc w:val="left"/>
            </w:pPr>
          </w:p>
        </w:tc>
      </w:tr>
      <w:tr w14:paraId="18C7B8A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E030E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A61CC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4E252E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AF7AA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D962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752E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3D0B45A">
            <w:pPr>
              <w:spacing w:before="0" w:after="0"/>
              <w:ind w:left="135"/>
              <w:jc w:val="left"/>
            </w:pPr>
          </w:p>
        </w:tc>
      </w:tr>
      <w:tr w14:paraId="077D4E6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946CC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003676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95E2B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C3FB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B5BA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C273F6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3127639">
            <w:pPr>
              <w:spacing w:before="0" w:after="0"/>
              <w:ind w:left="135"/>
              <w:jc w:val="left"/>
            </w:pPr>
          </w:p>
        </w:tc>
      </w:tr>
      <w:tr w14:paraId="0B4C6F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2CBF9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6DF4B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E5F80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76938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C2C78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1349B4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2CEBE62">
            <w:pPr>
              <w:spacing w:before="0" w:after="0"/>
              <w:ind w:left="135"/>
              <w:jc w:val="left"/>
            </w:pPr>
          </w:p>
        </w:tc>
      </w:tr>
      <w:tr w14:paraId="0B18089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AA04E7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58F8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7BDDCD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C6E5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B49E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13BA57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F080DB">
            <w:pPr>
              <w:spacing w:before="0" w:after="0"/>
              <w:ind w:left="135"/>
              <w:jc w:val="left"/>
            </w:pPr>
          </w:p>
        </w:tc>
      </w:tr>
      <w:tr w14:paraId="6A0ABC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16073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3CBC8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521391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8292C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DA5D8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A6DF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F3DA55A">
            <w:pPr>
              <w:spacing w:before="0" w:after="0"/>
              <w:ind w:left="135"/>
              <w:jc w:val="left"/>
            </w:pPr>
          </w:p>
        </w:tc>
      </w:tr>
      <w:tr w14:paraId="5EA30D0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FA6A5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7137E7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900F0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23A92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ABDC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8E3A4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C78AA2A">
            <w:pPr>
              <w:spacing w:before="0" w:after="0"/>
              <w:ind w:left="135"/>
              <w:jc w:val="left"/>
            </w:pPr>
          </w:p>
        </w:tc>
      </w:tr>
      <w:tr w14:paraId="574B21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2E36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7711E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95E808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3045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D350B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81DF98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F308D0">
            <w:pPr>
              <w:spacing w:before="0" w:after="0"/>
              <w:ind w:left="135"/>
              <w:jc w:val="left"/>
            </w:pPr>
          </w:p>
        </w:tc>
      </w:tr>
      <w:tr w14:paraId="1B5EACF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03C4F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AC1C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0536F8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A498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2FE64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8CF1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AEBF16">
            <w:pPr>
              <w:spacing w:before="0" w:after="0"/>
              <w:ind w:left="135"/>
              <w:jc w:val="left"/>
            </w:pPr>
          </w:p>
        </w:tc>
      </w:tr>
      <w:tr w14:paraId="3A50EB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2930AF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144D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566AA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ABCB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FA93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751A2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E2226D5">
            <w:pPr>
              <w:spacing w:before="0" w:after="0"/>
              <w:ind w:left="135"/>
              <w:jc w:val="left"/>
            </w:pPr>
          </w:p>
        </w:tc>
      </w:tr>
      <w:tr w14:paraId="3D066F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B4FC9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AB5B9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1CBB9E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54A6F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AF14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F29765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ABD09B2">
            <w:pPr>
              <w:spacing w:before="0" w:after="0"/>
              <w:ind w:left="135"/>
              <w:jc w:val="left"/>
            </w:pPr>
          </w:p>
        </w:tc>
      </w:tr>
      <w:tr w14:paraId="65E66B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C467D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05BB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учимся сочинять 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1D2B5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85F59E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07803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E6E798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C2A289">
            <w:pPr>
              <w:spacing w:before="0" w:after="0"/>
              <w:ind w:left="135"/>
              <w:jc w:val="left"/>
            </w:pPr>
          </w:p>
        </w:tc>
      </w:tr>
      <w:tr w14:paraId="1BDAEE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631BF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2377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учимся сочинять 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BC31C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C24CB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77EC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F0433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59109FF">
            <w:pPr>
              <w:spacing w:before="0" w:after="0"/>
              <w:ind w:left="135"/>
              <w:jc w:val="left"/>
            </w:pPr>
          </w:p>
        </w:tc>
      </w:tr>
      <w:tr w14:paraId="262E1B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C2B3B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91700C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учимся сочинять 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FFFC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CBE2D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BE53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E739D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BA2170">
            <w:pPr>
              <w:spacing w:before="0" w:after="0"/>
              <w:ind w:left="135"/>
              <w:jc w:val="left"/>
            </w:pPr>
          </w:p>
        </w:tc>
      </w:tr>
      <w:tr w14:paraId="55EC3BC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96DE55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057D3E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подробное изложение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8A723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F5993A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AAB8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BD3FE6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6503D6">
            <w:pPr>
              <w:spacing w:before="0" w:after="0"/>
              <w:ind w:left="135"/>
              <w:jc w:val="left"/>
            </w:pPr>
          </w:p>
        </w:tc>
      </w:tr>
      <w:tr w14:paraId="393AD79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CF66E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56DE47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урок: повторение по разделу развитие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A0D83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1A45A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AF319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0F0303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6343749">
            <w:pPr>
              <w:spacing w:before="0" w:after="0"/>
              <w:ind w:left="135"/>
              <w:jc w:val="left"/>
            </w:pPr>
          </w:p>
        </w:tc>
      </w:tr>
      <w:tr w14:paraId="08EBF39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1B8956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B81F3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089FD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8D3DA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B4742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38BAB1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978862">
            <w:pPr>
              <w:spacing w:before="0" w:after="0"/>
              <w:ind w:left="135"/>
              <w:jc w:val="left"/>
            </w:pPr>
          </w:p>
        </w:tc>
      </w:tr>
      <w:tr w14:paraId="6301778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50A6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5025E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CB383B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71D68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32E9A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9C163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A081B5">
            <w:pPr>
              <w:spacing w:before="0" w:after="0"/>
              <w:ind w:left="135"/>
              <w:jc w:val="left"/>
            </w:pPr>
          </w:p>
        </w:tc>
      </w:tr>
      <w:tr w14:paraId="5CFD51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9F390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836D2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4DD4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CA93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451B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9664B7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1585883">
            <w:pPr>
              <w:spacing w:before="0" w:after="0"/>
              <w:ind w:left="135"/>
              <w:jc w:val="left"/>
            </w:pPr>
          </w:p>
        </w:tc>
      </w:tr>
      <w:tr w14:paraId="5DA2A0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4696BE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8FACF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C91836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3F42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554F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66F0B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F71FCB5">
            <w:pPr>
              <w:spacing w:before="0" w:after="0"/>
              <w:ind w:left="135"/>
              <w:jc w:val="left"/>
            </w:pPr>
          </w:p>
        </w:tc>
      </w:tr>
      <w:tr w14:paraId="365732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6F90B3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076B7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F7299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43611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1530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B4F6E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56277D">
            <w:pPr>
              <w:spacing w:before="0" w:after="0"/>
              <w:ind w:left="135"/>
              <w:jc w:val="left"/>
            </w:pPr>
          </w:p>
        </w:tc>
      </w:tr>
      <w:tr w14:paraId="0D6B0CD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5EA3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8930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урок: повторение по разделу орфография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1833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F7BA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FBA6D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A0C9F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3E108D">
            <w:pPr>
              <w:spacing w:before="0" w:after="0"/>
              <w:ind w:left="135"/>
              <w:jc w:val="left"/>
            </w:pPr>
          </w:p>
        </w:tc>
      </w:tr>
      <w:tr w14:paraId="339CA5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3F3D1B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4A8D58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урок; повторение по разделу орфография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ADD9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24A8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FBC9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4F758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703DE57">
            <w:pPr>
              <w:spacing w:before="0" w:after="0"/>
              <w:ind w:left="135"/>
              <w:jc w:val="left"/>
            </w:pPr>
          </w:p>
        </w:tc>
      </w:tr>
      <w:tr w14:paraId="67C601A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A609FC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14:paraId="39E18D8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A65D3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B33E3B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5B525DE">
            <w:pPr>
              <w:jc w:val="left"/>
            </w:pPr>
          </w:p>
        </w:tc>
      </w:tr>
    </w:tbl>
    <w:p w14:paraId="37887DE8">
      <w:pPr>
        <w:sectPr>
          <w:pgSz w:w="16383" w:h="11906" w:orient="landscape"/>
          <w:cols w:space="720" w:num="1"/>
        </w:sectPr>
      </w:pPr>
    </w:p>
    <w:p w14:paraId="1668D262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3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4"/>
        <w:gridCol w:w="4317"/>
        <w:gridCol w:w="1168"/>
        <w:gridCol w:w="1317"/>
        <w:gridCol w:w="1400"/>
        <w:gridCol w:w="993"/>
        <w:gridCol w:w="2847"/>
      </w:tblGrid>
      <w:tr w14:paraId="403555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45EDC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5A219D60">
            <w:pPr>
              <w:spacing w:before="0" w:after="0"/>
              <w:ind w:left="135"/>
              <w:jc w:val="left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644CE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Тема урока </w:t>
            </w:r>
          </w:p>
          <w:p w14:paraId="09CAC20A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0B68B6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1F8FB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Дата изучения </w:t>
            </w:r>
          </w:p>
          <w:p w14:paraId="5EC1D96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81FCA0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6D576C74">
            <w:pPr>
              <w:spacing w:before="0" w:after="0"/>
              <w:ind w:left="135"/>
              <w:jc w:val="left"/>
            </w:pPr>
          </w:p>
        </w:tc>
      </w:tr>
      <w:tr w14:paraId="0B931F2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3EBEAD43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362D2017">
            <w:pPr>
              <w:jc w:val="left"/>
            </w:pP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0ACEE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4C7367DB">
            <w:pPr>
              <w:spacing w:before="0" w:after="0"/>
              <w:ind w:left="135"/>
              <w:jc w:val="left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D2CEC3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73137EC2">
            <w:pPr>
              <w:spacing w:before="0" w:after="0"/>
              <w:ind w:left="135"/>
              <w:jc w:val="left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E59F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48C32456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025B0BF6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6C312A77">
            <w:pPr>
              <w:jc w:val="left"/>
            </w:pPr>
          </w:p>
        </w:tc>
      </w:tr>
      <w:tr w14:paraId="008044C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618D8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62050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язык как государственный язык Российской Федерации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A840B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A89E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38657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60274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5B2C1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"https://m.edsoo.ru/f841ebc8"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https://m.edsoo.ru/f841ebc8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1C037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D8E76D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58FC4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07525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8D6A7F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26072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E53DF5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07F9E8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"https://m.edsoo.ru/f841ef9"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https://m.edsoo.ru/f841ef9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75D80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04C5CF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5A394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Соотношение звукового и буквенного состава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E67F3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D76A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07A5A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F299D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66266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"https://m.edsoo.ru/f841fb4a"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https://m.edsoo.ru/f841fb4a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098C47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8D462B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1430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44C317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CF6DC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24C3AC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9B089D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1D2E7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"https://m.edsoo.ru/f8425cca"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https://m.edsoo.ru/f8425cca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4B1B5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BCF1C8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93188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A101E5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2DDDDD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5961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61946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BEA36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"https://m.edsoo.ru/f842009a"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https://m.edsoo.ru/f842009a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C68FF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A98BA2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1E5C8C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832412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38EF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8F4F9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033E16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5D7C1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"https://m.edsoo.ru/f84228ae"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https://m.edsoo.ru/f84228ae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EF2AE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527104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71F38F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FC1EC0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66EDF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62D23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A09E8C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3ECCE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"https://m.edsoo.ru/f8422d40"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https://m.edsoo.ru/f8422d40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48D75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C3C4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F95C1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9A97B4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CF15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D1ACEF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0D482B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301422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"https://m.edsoo.ru/f8421238"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https://m.edsoo.ru/f8421238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367461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915AF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7A4C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F81A4B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02851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D7FE3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C29C2A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EB14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"https://m.edsoo.ru/f8428c7c"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https://m.edsoo.ru/f8428c7c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41745B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148A6C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D39304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Определение типов текстов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22827F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391A6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5B77EB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C4762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435BE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"https://m.edsoo.ru/f8423038"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https://m.edsoo.ru/f8423038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48A41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72736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1B3031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однокоренных слов и слов с омонимичными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C582DE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70EB4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00B85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E9E1AD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92F170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"https://m.edsoo.ru/f8421800"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https://m.edsoo.ru/f8421800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53B27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BDFF4A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FF5CA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парных по звонкости-глухости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4D3616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F70D8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1946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F0A5F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FC470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"https://m.edsoo.ru/f8422494"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https://m.edsoo.ru/f8422494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EFB7FB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5A408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377B67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Однокоренные слова и формы одного и того же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10653F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94F3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B90264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28851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6F757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"https://m.edsoo.ru/f842163e"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https://m.edsoo.ru/f842163e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67F355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E6BE18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8C728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483B05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95B7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99D37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D7BE9D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AF7F5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"https://m.edsoo.ru/f842da88"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https://m.edsoo.ru/f842da88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237505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87A0F7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3ED13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Непроизносимые согласные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7FD085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3D71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A6A99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EFD519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0921006">
            <w:pPr>
              <w:spacing w:before="0" w:after="0"/>
              <w:ind w:left="135"/>
              <w:jc w:val="left"/>
            </w:pPr>
          </w:p>
        </w:tc>
      </w:tr>
      <w:tr w14:paraId="7A1CD3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FA47C8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FD121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написания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DA49AD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7CCB8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B3FCC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5EEAF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3AFD35">
            <w:pPr>
              <w:spacing w:before="0" w:after="0"/>
              <w:ind w:left="135"/>
              <w:jc w:val="left"/>
            </w:pPr>
          </w:p>
        </w:tc>
      </w:tr>
      <w:tr w14:paraId="369278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AB99B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EE11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Объясняющий диктант: повторение правил правописания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D7306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7314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E780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324E15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87FF2B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"https://m.edsoo.ru/f8425ea0"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https://m.edsoo.ru/f8425ea0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0357C1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E2F430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8D581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D6A3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73B528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2109B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E3B396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3C5A25">
            <w:pPr>
              <w:spacing w:before="0" w:after="0"/>
              <w:ind w:left="135"/>
              <w:jc w:val="left"/>
            </w:pPr>
          </w:p>
        </w:tc>
      </w:tr>
      <w:tr w14:paraId="58D9647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5E604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13D31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Окончание как изменяемая часть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F98A54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9838E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4DE1A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00D463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CCB2C57">
            <w:pPr>
              <w:spacing w:before="0" w:after="0"/>
              <w:ind w:left="135"/>
              <w:jc w:val="left"/>
            </w:pPr>
          </w:p>
        </w:tc>
      </w:tr>
      <w:tr w14:paraId="472F23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96C5D1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85C6DA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Нулевое окончание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666E98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A04559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2C9C7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F46297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08E3528">
            <w:pPr>
              <w:spacing w:before="0" w:after="0"/>
              <w:ind w:left="135"/>
              <w:jc w:val="left"/>
            </w:pPr>
          </w:p>
        </w:tc>
      </w:tr>
      <w:tr w14:paraId="657F93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76807B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32AD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Корень, приставка, суффикс – значимые части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4D1697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39AF3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A58B37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12A102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FDF3C9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"https://m.edsoo.ru/f84219d6"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https://m.edsoo.ru/f84219d6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2658F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14FEF3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28B480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суффиксов –ость-, -ов- и других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666DD0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6FA8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B31D1A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DCFD9CE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BE09C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"https://m.edsoo.ru/f842b42c"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https://m.edsoo.ru/f842b42c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25203E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F4783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00D8D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DA7EB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EEA8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2A69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F1755CA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79B1D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"https://m.edsoo.ru/f842b648"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https://m.edsoo.ru/f842b648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154D59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A1D9F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96C3B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D79F7F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050C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39C5A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024F0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6C55B1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"https://m.edsoo.ru/f8421c24"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https://m.edsoo.ru/f8421c24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EFAE39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06A01F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F59D8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C8E4DE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CBF9B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5828C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8F0BB5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FAFF3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"https://m.edsoo.ru/f8421e54"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https://m.edsoo.ru/f8421e54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</w:t>
            </w:r>
            <w:r>
              <w:fldChar w:fldCharType="begin"/>
            </w:r>
            <w:r>
              <w:instrText xml:space="preserve"> HYPERLINK "https://m.edsoo.ru/f84220ca"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https://m.edsoo.ru/f84220ca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F3A2E1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DE0484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8CBD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состав слова: проектное задание «Семья слов»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579758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217DD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6C773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12459D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2B07C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"https://m.edsoo.ru/f84222d2"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https://m.edsoo.ru/f84222d2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8C7B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BD4F55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EBE1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«о»и группа приставок с «а»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BBF652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C1A8E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7C0104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80C7B4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047F94F">
            <w:pPr>
              <w:spacing w:before="0" w:after="0"/>
              <w:ind w:left="135"/>
              <w:jc w:val="left"/>
            </w:pPr>
          </w:p>
        </w:tc>
      </w:tr>
      <w:tr w14:paraId="24CEDF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A5A0F0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BD804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EE0A9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63C94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1CFD9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695F59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F81CADF">
            <w:pPr>
              <w:spacing w:before="0" w:after="0"/>
              <w:ind w:left="135"/>
              <w:jc w:val="left"/>
            </w:pPr>
          </w:p>
        </w:tc>
      </w:tr>
      <w:tr w14:paraId="18A6FB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B0CBF1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7CF2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 и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F9D01B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3F33B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9FBAE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8D5BF7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01600E">
            <w:pPr>
              <w:spacing w:before="0" w:after="0"/>
              <w:ind w:left="135"/>
              <w:jc w:val="left"/>
            </w:pPr>
          </w:p>
        </w:tc>
      </w:tr>
      <w:tr w14:paraId="07AE2D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27ACDF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308FD4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1190DE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A3728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F9B2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B285D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BBC265E">
            <w:pPr>
              <w:spacing w:before="0" w:after="0"/>
              <w:ind w:left="135"/>
              <w:jc w:val="left"/>
            </w:pPr>
          </w:p>
        </w:tc>
      </w:tr>
      <w:tr w14:paraId="69DF252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0B00B2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2934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DD4B2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C3671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1F1AB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E1D374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829908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"https://m.edsoo.ru/f842a6b2"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https://m.edsoo.ru/f842a6b2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F12FD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B756BE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9356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правописания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ADCF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894F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7D15C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1FCF27E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8E2C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"https://m.edsoo.ru/f842a6b2"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https://m.edsoo.ru/f842a6b2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508F1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5816A9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12FAE0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с нарушенным порядком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359EA6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81559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28CCD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4C8A8A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7A7DBA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"https://m.edsoo.ru/f84239ca"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https://m.edsoo.ru/f84239ca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E7CF99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1D699A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4A5B2D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с нарушенным порядком абзацев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82F2BA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5A90B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68E10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27DE92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CAD59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"https://m.edsoo.ru/f8423b6e"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https://m.edsoo.ru/f8423b6e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9FD1E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33B153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AADB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Продолжаем учиться писать приставки: пишем приставки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D4D03C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3F7AC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B66F9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81E58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E9B7C25">
            <w:pPr>
              <w:spacing w:before="0" w:after="0"/>
              <w:ind w:left="135"/>
              <w:jc w:val="left"/>
            </w:pPr>
          </w:p>
        </w:tc>
      </w:tr>
      <w:tr w14:paraId="6BFD47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D8B2D5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4F0B2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45BD8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A92C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D069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EDDCF3A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042EC9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"https://m.edsoo.ru/f8424190"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https://m.edsoo.ru/f8424190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BBBCA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715EEE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EC0ECC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2442D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222DDD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CCAE0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582067E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7D70B3F">
            <w:pPr>
              <w:spacing w:before="0" w:after="0"/>
              <w:ind w:left="135"/>
              <w:jc w:val="left"/>
            </w:pPr>
          </w:p>
        </w:tc>
      </w:tr>
      <w:tr w14:paraId="405A34D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0A96E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F8791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2A452C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BABCD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8D5EB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6247BD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8ED356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"https://m.edsoo.ru/f8423826"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https://m.edsoo.ru/f8423826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A0C97C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27F0EF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0ED2CB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видах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A093A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369778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D6B3E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65B94E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C7C2E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"https://m.edsoo.ru/f8428268"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https://m.edsoo.ru/f8428268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5F6E9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531B18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506D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умения определять тип текста (повествование, описание, рассуждение)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39F2F2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72FE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DA3DF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F162C5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0B0021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"https://m.edsoo.ru/f8422ac0"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https://m.edsoo.ru/f8422ac0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CE101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67CC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C787C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27256A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63416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1723B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BFA84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28B35E2">
            <w:pPr>
              <w:spacing w:before="0" w:after="0"/>
              <w:ind w:left="135"/>
              <w:jc w:val="left"/>
            </w:pPr>
          </w:p>
        </w:tc>
      </w:tr>
      <w:tr w14:paraId="1E8B8C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5A809B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B9E7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01153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DD0F7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9FFC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A74A9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4DDBE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"https://m.edsoo.ru/f8423682"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https://m.edsoo.ru/f8423682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2DD4F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3C96B7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9B762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641E3E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4FEF3E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2BCC1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B0E9D5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D3EE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"https://m.edsoo.ru/f8423d3a"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https://m.edsoo.ru/f8423d3a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957C73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B0F7C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302D00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Подлежащее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E566C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41AF2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E9A5D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9F462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D862A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"https://m.edsoo.ru/f84248ca"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https://m.edsoo.ru/f84248ca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B9A8F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B742DB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56B4F1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58B931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2627D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068D1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550D8E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AE6B3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"https://m.edsoo.ru/f8424a96"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https://m.edsoo.ru/f8424a96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BBE57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CD4027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A5D55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слов с разделительным мягким знаком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A2EB82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C4049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AFE41B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AAB889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3F02A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"https://m.edsoo.ru/f8423f9c"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https://m.edsoo.ru/f8423f9c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BE0FF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041F0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D62BF2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75FD1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1D691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01E0E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97F6ECE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BA87E7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"https://m.edsoo.ru/f8424532"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https://m.edsoo.ru/f8424532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5183A7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2CEA16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6D2F83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03A87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80B91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58F12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188AEB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5281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"https://m.edsoo.ru/f84252c0"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https://m.edsoo.ru/f84252c0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5CE28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4E473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FECAB9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8BA427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A066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C56E54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BF0ADA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83D977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"https://m.edsoo.ru/f8426be8"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https://m.edsoo.ru/f8426be8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586A7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0CC06A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EC32D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2558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BC44E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0AE97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71701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397142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"https://m.edsoo.ru/f8427142"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https://m.edsoo.ru/f8427142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A6D13C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1F96D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F19E2B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писать письма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AB107F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7FDD31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0CF00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392144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B023D6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"https://m.edsoo.ru/f84250e0"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https://m.edsoo.ru/f84250e0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04519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3FAE30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9A66D6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9F34DC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673D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956FF5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FF8AA1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62AE8D">
            <w:pPr>
              <w:spacing w:before="0" w:after="0"/>
              <w:ind w:left="135"/>
              <w:jc w:val="left"/>
            </w:pPr>
          </w:p>
        </w:tc>
      </w:tr>
      <w:tr w14:paraId="6A2E828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951692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50072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0F3B94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C648F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7E9C2D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F070A3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693E703">
            <w:pPr>
              <w:spacing w:before="0" w:after="0"/>
              <w:ind w:left="135"/>
              <w:jc w:val="left"/>
            </w:pPr>
          </w:p>
        </w:tc>
      </w:tr>
      <w:tr w14:paraId="0518959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742381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EB4EAC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правописание слов с двумя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73403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6303E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527FA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7168AC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CA2702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"https://m.edsoo.ru/f8426080"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https://m.edsoo.ru/f8426080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1EE20E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BC7142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E8B78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наблюдение за соединительными гласными о, 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96D4D4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689D9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D5D05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29CCE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2C40C8F">
            <w:pPr>
              <w:spacing w:before="0" w:after="0"/>
              <w:ind w:left="135"/>
              <w:jc w:val="left"/>
            </w:pPr>
          </w:p>
        </w:tc>
      </w:tr>
      <w:tr w14:paraId="1540E1A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EB2C4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DC370C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урок: повторение по разделу орфография, тема «Правописание слов с орфограммами в корне»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B80BAF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F8604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D1492F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EFB117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870335F">
            <w:pPr>
              <w:spacing w:before="0" w:after="0"/>
              <w:ind w:left="135"/>
              <w:jc w:val="left"/>
            </w:pPr>
          </w:p>
        </w:tc>
      </w:tr>
      <w:tr w14:paraId="1A40563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8A3BE7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86AB84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1D4FAC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9F85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93440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B49C7E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7F2D0D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"https://m.edsoo.ru/f8434a54"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https://m.edsoo.ru/f8434a54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48667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09DE0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8AD54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поздравительную открытку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2E88EF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EDBB8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D9ED6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582FD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973226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"https://m.edsoo.ru/f8430904"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https://m.edsoo.ru/f8430904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126CC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221F75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05E73A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B1F7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92B7A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CB62E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5B0FAD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B7380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"https://m.edsoo.ru/f8426dd2"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https://m.edsoo.ru/f8426dd2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B1174D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5B5A08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130A9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Однородные члены предложения с союзами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B85B98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54122A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8DA4B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E778B5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19BE47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"https://m.edsoo.ru/f8426f80"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https://m.edsoo.ru/f8426f80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D6DCA6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528F3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A7893B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Однородные члены предложения без союзов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76851C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E0BA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B45DF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769A9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5A781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"https://m.edsoo.ru/f8426f80"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https://m.edsoo.ru/f8426f80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1EA57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4720C3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42AB7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2EC672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93B56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296F6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1A93DB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6AA11E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"https://m.edsoo.ru/f84276d8"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https://m.edsoo.ru/f84276d8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82B12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656FF6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7CA38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0438F6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F8657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9CC12F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5A2084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B8D05E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"https://m.edsoo.ru/f8427d36"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https://m.edsoo.ru/f8427d36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12BA72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3E4F57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480C1C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21E3E1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6DE9D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52BA1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A38171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6E40110">
            <w:pPr>
              <w:spacing w:before="0" w:after="0"/>
              <w:ind w:left="135"/>
              <w:jc w:val="left"/>
            </w:pPr>
          </w:p>
        </w:tc>
      </w:tr>
      <w:tr w14:paraId="65F7A0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059E7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E17C3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25A7B4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53F71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74A6B9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5794F0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B81F695">
            <w:pPr>
              <w:spacing w:before="0" w:after="0"/>
              <w:ind w:left="135"/>
              <w:jc w:val="left"/>
            </w:pPr>
          </w:p>
        </w:tc>
      </w:tr>
      <w:tr w14:paraId="39FD005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0315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F0D30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BE1EEF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5820B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9C25E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EC1323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ACE58D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"https://m.edsoo.ru/f84284ac"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https://m.edsoo.ru/f84284ac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884AE4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6FA92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C25B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89A903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AF100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81CFA2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5D01A2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28F1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"https://m.edsoo.ru/f8428aec"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https://m.edsoo.ru/f8428aec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52F383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28A5B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E1A29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мужского, женского и среднего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CEFF6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3485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F73CC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288B3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F3796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"https://m.edsoo.ru/f84291f4"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https://m.edsoo.ru/f84291f4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FA2F2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5D77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6A85F6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EEBB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41AC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4DA08D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C325F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0D2DC0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"https://m.edsoo.ru/f84293ca"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https://m.edsoo.ru/f84293ca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E1CDFC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3FD8F2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E9869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текста с опорой на коллективно составленный план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4AF9D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36F0E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9F2D6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5B94A6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74D845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"https://m.edsoo.ru/f842900a"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https://m.edsoo.ru/f842900a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32122E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765CF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3BF9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DE1572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9557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21CC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599251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C82678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"https://m.edsoo.ru/f84296c2"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https://m.edsoo.ru/f84296c2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CA1C59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147CAD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AE14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единственного и множественного числа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72591E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FE03E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05D74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F8083F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D1E12F9">
            <w:pPr>
              <w:spacing w:before="0" w:after="0"/>
              <w:ind w:left="135"/>
              <w:jc w:val="left"/>
            </w:pPr>
          </w:p>
        </w:tc>
      </w:tr>
      <w:tr w14:paraId="3B51F8B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10D491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7255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существительных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1998EB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65A1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1D6CC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1F290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FAB0A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"https://m.edsoo.ru/f8429ec4"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https://m.edsoo.ru/f8429ec4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C8EDAE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3C150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B82C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Мягкий знак после шипящих на конце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56BD47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5E5AB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2B4D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F2FE84A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D20F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"https://m.edsoo.ru/f8429906"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https://m.edsoo.ru/f8429906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A597EB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B8320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7D4D8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917E0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95D3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630F4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F0FCF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2FD6D25">
            <w:pPr>
              <w:spacing w:before="0" w:after="0"/>
              <w:ind w:left="135"/>
              <w:jc w:val="left"/>
            </w:pPr>
          </w:p>
        </w:tc>
      </w:tr>
      <w:tr w14:paraId="6733F5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3F554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DB29D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47DA47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BBA695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EE315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383B16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F203229">
            <w:pPr>
              <w:spacing w:before="0" w:after="0"/>
              <w:ind w:left="135"/>
              <w:jc w:val="left"/>
            </w:pPr>
          </w:p>
        </w:tc>
      </w:tr>
      <w:tr w14:paraId="5C866C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68B636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F34D1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3AF2A2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850673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CC77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932EB3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5EFD6A4">
            <w:pPr>
              <w:spacing w:before="0" w:after="0"/>
              <w:ind w:left="135"/>
              <w:jc w:val="left"/>
            </w:pPr>
          </w:p>
        </w:tc>
      </w:tr>
      <w:tr w14:paraId="447BA0A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F5C14B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FE637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1F260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E806A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4D663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E28A74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A298D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"https://m.edsoo.ru/f842a086"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https://m.edsoo.ru/f842a086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F209D8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07AB3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FBF18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именительный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BCC437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C7F2B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20F9E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A7B01E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A834CA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"https://m.edsoo.ru/f842a23e"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https://m.edsoo.ru/f842a23e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E5B1D0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A3493D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6E4B93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родительный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C782E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882E0D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2A107D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D48A89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B52A0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"https://m.edsoo.ru/f842b152"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https://m.edsoo.ru/f842b152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5A0E10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20A58B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46F6D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дательный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347E9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6A53BD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2615C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2A22E9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BD94D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"https://m.edsoo.ru/f842b878"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https://m.edsoo.ru/f842b878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ABA77F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89EF0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C6FB6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винительный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8D62BD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BC49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A4088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0DEDEC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05E74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"https://m.edsoo.ru/f842a23e"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https://m.edsoo.ru/f842a23e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DFAB5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4C2D6B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F579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творительный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51C75F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9FB123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89236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A186C8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FDE4B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"https://m.edsoo.ru/f842ba62"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https://m.edsoo.ru/f842ba62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BCD6A3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B6FA4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13FED3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существительных: предложный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5E42E7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AFB59E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AC4304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35FB50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4C70F8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"https://m.edsoo.ru/f842bd28"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https://m.edsoo.ru/f842bd28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CDE9E2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AD0DC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61570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существительных по падежам и числам (склонение)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0CD771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8EAB6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784E1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0A0DB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E3969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"https://m.edsoo.ru/f842bf44"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https://m.edsoo.ru/f842bf44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6B70D7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0ECA7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68939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Ключевые слова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F3E148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47B22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E278E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A4ED74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4E90BD0">
            <w:pPr>
              <w:spacing w:before="0" w:after="0"/>
              <w:ind w:left="135"/>
              <w:jc w:val="left"/>
            </w:pPr>
          </w:p>
        </w:tc>
      </w:tr>
      <w:tr w14:paraId="38CD63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3B59F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F692E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A7A0D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5D0C1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24D42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5D2B55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342AD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"https://m.edsoo.ru/f8423272"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https://m.edsoo.ru/f8423272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7AF908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CDC95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830D5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плана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4801E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DAAEE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84F56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5BF251A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A9755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"https://m.edsoo.ru/f8424f28"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https://m.edsoo.ru/f8424f28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C13FD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8E460E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50FB0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Продолжаем учиться составлять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9A0488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FEF2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A60144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68CD0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607002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"https://m.edsoo.ru/f84234ca"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https://m.edsoo.ru/f84234ca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C6CE13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3A2A71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6159B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433AA4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3E5C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F5287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DA00CD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2BA9C0D">
            <w:pPr>
              <w:spacing w:before="0" w:after="0"/>
              <w:ind w:left="135"/>
              <w:jc w:val="left"/>
            </w:pPr>
          </w:p>
        </w:tc>
      </w:tr>
      <w:tr w14:paraId="76561B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8A76B9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C4A8D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1-го, 2-го, 3¬-го склонений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A1CC10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23AE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9304D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05C75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20365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"https://m.edsoo.ru/f842c110"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https://m.edsoo.ru/f842c110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3979A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2C9F9B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0BB007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BA56F1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AC18C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79448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B1563F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456714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"https://m.edsoo.ru/f842c32c"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https://m.edsoo.ru/f842c32c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00218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E70A10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D3BEC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523461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5299CA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A9FE6B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EDEAE1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D18593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"https://m.edsoo.ru/f842c53e"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https://m.edsoo.ru/f842c53e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294DDE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3FBA1E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7429C2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0ACEBD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779DD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19284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A531D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52A00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"https://m.edsoo.ru/f842c958"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https://m.edsoo.ru/f842c958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40D54C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1C1329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3A67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2E3CBE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0B385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CF0BC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1D1223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B6ADFC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"https://m.edsoo.ru/f842cb2e"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https://m.edsoo.ru/f842cb2e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91A43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012EBE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6881BD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A9CF9E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5F69E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767D87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1B5168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597A6D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"https://m.edsoo.ru/f842d240"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https://m.edsoo.ru/f842d240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810D9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AD3A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CDE7E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4EDFF7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4A6804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849ED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926C43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6F827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"https://m.edsoo.ru/f842d47a"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https://m.edsoo.ru/f842d47a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04F285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990D3A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5005EE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текста с опорой на самостоятельно составленный план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609BFA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C8B98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0D053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AFAA5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239DE3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"https://m.edsoo.ru/f842900a"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https://m.edsoo.ru/f842900a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2A7EF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4D1A4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4BD8E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DE3458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6A7CC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84EDE6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ABC22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7B0691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"https://m.edsoo.ru/f842e38e"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https://m.edsoo.ru/f842e38e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EC3C7E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1868D0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363A0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193E9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D7785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8639E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555D5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C8C9EC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"https://m.edsoo.ru/f842d682"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https://m.edsoo.ru/f842d682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6B414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D562EF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962F3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FCA6E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3E06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CA96A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366242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88D61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"https://m.edsoo.ru/f842d894"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https://m.edsoo.ru/f842d894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74435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5E3E21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F01210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38DE8F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AF7B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D28F7A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F842F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8A509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"https://m.edsoo.ru/f842e974"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https://m.edsoo.ru/f842e974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849B1F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CD59F4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CE7F6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одушевлённые и неодушевлённые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F953A5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844594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2AA23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A2804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DF582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"https://m.edsoo.ru/f842c750"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https://m.edsoo.ru/f842c750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42B28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56FE22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F26C70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об имени существительном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8D56B3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3C9A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29CCD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0AD23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5CCBE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"https://m.edsoo.ru/f842e56e"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https://m.edsoo.ru/f842e56e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6A6E57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FC3B5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5ED31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126717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88B44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24A26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333AF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289D910">
            <w:pPr>
              <w:spacing w:before="0" w:after="0"/>
              <w:ind w:left="135"/>
              <w:jc w:val="left"/>
            </w:pPr>
          </w:p>
        </w:tc>
      </w:tr>
      <w:tr w14:paraId="3DC880D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7E2F4B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DDADCB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ADC203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C7BCE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7C773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49A942A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FCD0467">
            <w:pPr>
              <w:spacing w:before="0" w:after="0"/>
              <w:ind w:left="135"/>
              <w:jc w:val="left"/>
            </w:pPr>
          </w:p>
        </w:tc>
      </w:tr>
      <w:tr w14:paraId="692844E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76E64F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DBCBC3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897817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CAA67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58F6DA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719360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F19E3E">
            <w:pPr>
              <w:spacing w:before="0" w:after="0"/>
              <w:ind w:left="135"/>
              <w:jc w:val="left"/>
            </w:pPr>
          </w:p>
        </w:tc>
      </w:tr>
      <w:tr w14:paraId="012DD5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15657E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9F4D5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E0FF0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EFB2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5DFFE0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8A3E3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8294D9A">
            <w:pPr>
              <w:spacing w:before="0" w:after="0"/>
              <w:ind w:left="135"/>
              <w:jc w:val="left"/>
            </w:pPr>
          </w:p>
        </w:tc>
      </w:tr>
      <w:tr w14:paraId="315A66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3561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A7DD5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повторение по теме «Правописание безударных падежных окончаний имен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560900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C020D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F1EAE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F0F9F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EDFD14C">
            <w:pPr>
              <w:spacing w:before="0" w:after="0"/>
              <w:ind w:left="135"/>
              <w:jc w:val="left"/>
            </w:pPr>
          </w:p>
        </w:tc>
      </w:tr>
      <w:tr w14:paraId="53E632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B885F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77BA8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E601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1FAC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26357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40F307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B73F45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"https://m.edsoo.ru/f841f168"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https://m.edsoo.ru/f841f168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F6FB6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68665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8EC9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01FD1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34FC7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75EB6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54112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1D2B6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"https://m.edsoo.ru/f841f938"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https://m.edsoo.ru/f841f938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88AA8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E9C0CA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D445A8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59CD17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C18119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6815CD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3A0C0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587117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"https://m.edsoo.ru/f842e758"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https://m.edsoo.ru/f842e758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715CE0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33DAB0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822DE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41CC5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FD780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F15E0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58D05EA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8B0C6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"https://m.edsoo.ru/f842f036"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https://m.edsoo.ru/f842f036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254B38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307F9F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3B9D4D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прилагательных по родам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3B3F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26570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BA84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4C4B0A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CEF3E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"https://m.edsoo.ru/f842eb5e"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https://m.edsoo.ru/f842eb5e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10440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E92D54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9C334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прилагательных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41490D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705E1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7DAE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2AC021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3B061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"https://m.edsoo.ru/f842edb6"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https://m.edsoo.ru/f842edb6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505A2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0AA2CC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BA179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прилагательных по падежам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0BB9F0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6B930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0B622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990FE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E6869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"https://m.edsoo.ru/f842f3a6"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https://m.edsoo.ru/f842f3a6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9D8A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9CC564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53AE7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59DA0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C0B12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69DE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59F339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EC5E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"https://m.edsoo.ru/f842fbda"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https://m.edsoo.ru/f842fbda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3EDB4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7010CF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031F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A757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EA304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16C0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F8156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9587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"https://m.edsoo.ru/f842fa4a"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https://m.edsoo.ru/f842fa4a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147A72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D52FEC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B030B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9F363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F82BC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28C6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FC0906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FD6C1E2">
            <w:pPr>
              <w:spacing w:before="0" w:after="0"/>
              <w:ind w:left="135"/>
              <w:jc w:val="left"/>
            </w:pPr>
          </w:p>
        </w:tc>
      </w:tr>
      <w:tr w14:paraId="494A6BA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B6D433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98BB76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окончаний имён прилагательных в единственном и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901009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640BF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CCE21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42946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9F357F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"https://m.edsoo.ru/f842fea0"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https://m.edsoo.ru/f842fea0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</w:t>
            </w:r>
            <w:r>
              <w:fldChar w:fldCharType="begin"/>
            </w:r>
            <w:r>
              <w:instrText xml:space="preserve"> HYPERLINK "https://m.edsoo.ru/f842f1f8"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https://m.edsoo.ru/f842f1f8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45699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FC8B00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FDF013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FBC87C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2903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B3677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C931A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956F5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"https://m.edsoo.ru/f8430526"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https://m.edsoo.ru/f8430526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8AEF8D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6B394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E011D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значениями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197AD5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8132A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4BF36D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55931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39ABD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"https://m.edsoo.ru/f8430710"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https://m.edsoo.ru/f8430710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ADBD36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041EE3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97C5B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Значения имён прилагательных: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52760B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886F2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0C62A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3D4418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77BED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"https://m.edsoo.ru/f8430ff8"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https://m.edsoo.ru/f8430ff8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F62216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BE50E7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5408B8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Написание текста по заданному плану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1B3841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91B3FC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9F65F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9660CA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783C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"https://m.edsoo.ru/f8426238"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https://m.edsoo.ru/f8426238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FEF58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FED114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39FB2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написании окончаний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1649DA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600768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F0D053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D6190B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11AAD7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"https://m.edsoo.ru/f842fea0"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https://m.edsoo.ru/f842fea0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734786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4D4483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7A1C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D2C999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80007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29C06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48D62D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6808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"https://m.edsoo.ru/f84321b4"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https://m.edsoo.ru/f84321b4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</w:t>
            </w:r>
            <w:r>
              <w:fldChar w:fldCharType="begin"/>
            </w:r>
            <w:r>
              <w:instrText xml:space="preserve"> HYPERLINK "https://m.edsoo.ru/f8430332"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https://m.edsoo.ru/f8430332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B1CFF1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247C35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885D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307548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EF0EC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702DF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D661AD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0F5790">
            <w:pPr>
              <w:spacing w:before="0" w:after="0"/>
              <w:ind w:left="135"/>
              <w:jc w:val="left"/>
            </w:pPr>
          </w:p>
        </w:tc>
      </w:tr>
      <w:tr w14:paraId="7528816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CB60DA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054E42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повторение по теме «Правописание безударных падежных окончаний имен прилагательных»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2C573D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2885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C91D5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E4EF60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CE5FE5E">
            <w:pPr>
              <w:spacing w:before="0" w:after="0"/>
              <w:ind w:left="135"/>
              <w:jc w:val="left"/>
            </w:pPr>
          </w:p>
        </w:tc>
      </w:tr>
      <w:tr w14:paraId="78D8399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B307B8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36C29D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значениями слов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A93904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6CD96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5BB04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06FA67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72168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"https://m.edsoo.ru/f841f708"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https://m.edsoo.ru/f841f708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6E0087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CBDA5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09564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Прямое и переносное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0485E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15BC7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B66A4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C8880C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928BEB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"https://m.edsoo.ru/f841f50a"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https://m.edsoo.ru/f841f50a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62B711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C3A8F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D65FC3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Устаревшие слова (наблюдение)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252526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C1977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BC8BC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9B1862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4D5B5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"https://m.edsoo.ru/f841f35c"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https://m.edsoo.ru/f841f35c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3EB0C1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22C0DB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B795B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19BF4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CCAD1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E9B06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1E935D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AA76D12">
            <w:pPr>
              <w:spacing w:before="0" w:after="0"/>
              <w:ind w:left="135"/>
              <w:jc w:val="left"/>
            </w:pPr>
          </w:p>
        </w:tc>
      </w:tr>
      <w:tr w14:paraId="4647AF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11571B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F9953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E5652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538C8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503B7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1C3B92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F1D4E2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"https://m.edsoo.ru/f84313a4"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https://m.edsoo.ru/f84313a4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C05F95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0FC365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4B56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44AC18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93F09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4CEA2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BBD96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53AC03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"https://m.edsoo.ru/f8431746"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https://m.edsoo.ru/f8431746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DA9B7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032E5D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73A4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00BA19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D0A7C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E651B0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96837A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726EF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"https://m.edsoo.ru/f843191c"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https://m.edsoo.ru/f843191c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DCAB3A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2AEAA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08A1B9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Употребление личных местоимений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25E13E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42AAD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99E9A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1F8A7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F80BF9C">
            <w:pPr>
              <w:spacing w:before="0" w:after="0"/>
              <w:ind w:left="135"/>
              <w:jc w:val="left"/>
            </w:pPr>
          </w:p>
        </w:tc>
      </w:tr>
      <w:tr w14:paraId="0BE9727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186B17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B714B4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4A5E91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3673C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9A8BB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32B295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8174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"https://m.edsoo.ru/f84321b4"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https://m.edsoo.ru/f84321b4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50BB9C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985B57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EDFA9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8CCF8A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95B9E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AF666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2A2A21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AAAE1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"https://m.edsoo.ru/f843233a"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https://m.edsoo.ru/f843233a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790D2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B1D74C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947B2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B8C13E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8256B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C7449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508C2F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1C546CA">
            <w:pPr>
              <w:spacing w:before="0" w:after="0"/>
              <w:ind w:left="135"/>
              <w:jc w:val="left"/>
            </w:pPr>
          </w:p>
        </w:tc>
      </w:tr>
      <w:tr w14:paraId="5D66305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559384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666233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связью предложений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D6B822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4BCA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673C8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3A5209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56DB6D4">
            <w:pPr>
              <w:spacing w:before="0" w:after="0"/>
              <w:ind w:left="135"/>
              <w:jc w:val="left"/>
            </w:pPr>
          </w:p>
        </w:tc>
      </w:tr>
      <w:tr w14:paraId="0660E4B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6CD5DD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4CE3C9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1E7064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A687C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44971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6E2A67E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4B9E2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"https://m.edsoo.ru/f8431fd4"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https://m.edsoo.ru/f8431fd4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F89872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EA40B8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93A16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связью предложений в тексте с помощью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3581E4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70F2D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9A7A1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9A866DE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6B5DA14">
            <w:pPr>
              <w:spacing w:before="0" w:after="0"/>
              <w:ind w:left="135"/>
              <w:jc w:val="left"/>
            </w:pPr>
          </w:p>
        </w:tc>
      </w:tr>
      <w:tr w14:paraId="707C12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433AAA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6A36E6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Создание собственных текстов-повествований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70149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BEC64C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5E843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B4C87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5517DA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"https://m.edsoo.ru/f8433cda"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https://m.edsoo.ru/f8433cda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15191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13D24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3188A8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Создание собственных текстов-описаний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7FACA4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50387D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2119C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C3FABF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EAFF5D3">
            <w:pPr>
              <w:spacing w:before="0" w:after="0"/>
              <w:ind w:left="135"/>
              <w:jc w:val="left"/>
            </w:pPr>
          </w:p>
        </w:tc>
      </w:tr>
      <w:tr w14:paraId="4F87C9E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46452C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B44A2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Создание собственных текстов-рассуждений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9950F0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1B10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CB94EB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BC567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7DEE679">
            <w:pPr>
              <w:spacing w:before="0" w:after="0"/>
              <w:ind w:left="135"/>
              <w:jc w:val="left"/>
            </w:pPr>
          </w:p>
        </w:tc>
      </w:tr>
      <w:tr w14:paraId="259360B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1634CA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3081FA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2E96B7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6A0D9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9E9B1E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6B9F36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C9DCAE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"https://m.edsoo.ru/f8432768"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https://m.edsoo.ru/f8432768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CB425C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435BC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650C63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и употребление глаголов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109E85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AAF23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34751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193DC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BD38E3">
            <w:pPr>
              <w:spacing w:before="0" w:after="0"/>
              <w:ind w:left="135"/>
              <w:jc w:val="left"/>
            </w:pPr>
          </w:p>
        </w:tc>
      </w:tr>
      <w:tr w14:paraId="57357BA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44DAD6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E29E5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E3177D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2ED13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5B16B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BBEFABE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692D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"https://m.edsoo.ru/f8432a1a"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https://m.edsoo.ru/f8432a1a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46EF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9D141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AE13B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AA0C03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34642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6E1E9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8638B7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0AD85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"https://m.edsoo.ru/f8432d80"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https://m.edsoo.ru/f8432d80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BCC62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71984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4DD14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6A26F0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D7593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F3D7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327E3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6596A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"https://m.edsoo.ru/f843303c"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https://m.edsoo.ru/f843303c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7C06F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5D1E29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D6636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549535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85ADD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4525E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673CB4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88F5C7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"https://m.edsoo.ru/f8433500"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https://m.edsoo.ru/f8433500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8B11A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C4539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046C23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Прошедшее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A8122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5AA1C4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237B27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ADD8E1D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EBA351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"https://m.edsoo.ru/f843337a"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https://m.edsoo.ru/f843337a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0A241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0425BA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C945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Род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9033A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D9A47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5722A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7DBC9BC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B6B92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"https://m.edsoo.ru/f8434072"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https://m.edsoo.ru/f8434072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18F664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F57622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CFB1B1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B50A5F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7C058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61A545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6E86F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1DCCD58">
            <w:pPr>
              <w:spacing w:before="0" w:after="0"/>
              <w:ind w:left="135"/>
              <w:jc w:val="left"/>
            </w:pPr>
          </w:p>
        </w:tc>
      </w:tr>
      <w:tr w14:paraId="1291E5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5DF1AD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293B2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247370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BF56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18D0B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9B71BB3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D4D617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"https://m.edsoo.ru/f84343e2"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https://m.edsoo.ru/f84343e2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D90C60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963386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78F2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частицы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424F2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983EB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CF9A2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A7E1A39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A4D77C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"https://m.edsoo.ru/f8434784"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https://m.edsoo.ru/f8434784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16BFC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5C1A76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536F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958316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2272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8FB8BF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C1901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8BAEE3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"https://m.edsoo.ru/f8433af0"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https://m.edsoo.ru/f8433af0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29C16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8BDC3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F6906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речи: систематизация изученного в 3 классе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FF48B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E778F2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0B48E9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18D8E8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098F89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"https://m.edsoo.ru/f84287ae"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https://m.edsoo.ru/f84287ae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0E0B7B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410005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23F378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830611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0C461A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74B9A1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C20E01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1F26E48">
            <w:pPr>
              <w:spacing w:before="0" w:after="0"/>
              <w:ind w:left="135"/>
              <w:jc w:val="left"/>
            </w:pPr>
          </w:p>
        </w:tc>
      </w:tr>
      <w:tr w14:paraId="291275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13710D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F8AEAF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урок: повторение по разделу морфология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288452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69F5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F77C90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EE7CA92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718792C">
            <w:pPr>
              <w:spacing w:before="0" w:after="0"/>
              <w:ind w:left="135"/>
              <w:jc w:val="left"/>
            </w:pPr>
          </w:p>
        </w:tc>
      </w:tr>
      <w:tr w14:paraId="1E656E2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CBE5B4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4C891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слов с изученными в 1 – 3 классах орфограммами в корне, приставках, окончаниях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ACD92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00D1B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E3E3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0100F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C7E3544">
            <w:pPr>
              <w:spacing w:before="0" w:after="0"/>
              <w:ind w:left="135"/>
              <w:jc w:val="left"/>
            </w:pPr>
          </w:p>
        </w:tc>
      </w:tr>
      <w:tr w14:paraId="07D41D1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EE73C4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D3EA5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правописание слов с изученными в 1 – 3 классах орфограммами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F788D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052A3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669C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40DADB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F0503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"https://m.edsoo.ru/f8434c84"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https://m.edsoo.ru/f8434c84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4E743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E2022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DBAD2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07D82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ABE2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B38B8A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096B3B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186B4F8">
            <w:pPr>
              <w:spacing w:before="0" w:after="0"/>
              <w:ind w:left="135"/>
              <w:jc w:val="left"/>
            </w:pPr>
          </w:p>
        </w:tc>
      </w:tr>
      <w:tr w14:paraId="25F1E1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F4AC3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852C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71FCA9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BC1CA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0BEB8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A69C810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AB41616">
            <w:pPr>
              <w:spacing w:before="0" w:after="0"/>
              <w:ind w:left="135"/>
              <w:jc w:val="left"/>
            </w:pPr>
          </w:p>
        </w:tc>
      </w:tr>
      <w:tr w14:paraId="2C6199C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5B6BCE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91121F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D2C275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DA3FD6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FE56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7E499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0E7E77F">
            <w:pPr>
              <w:spacing w:before="0" w:after="0"/>
              <w:ind w:left="135"/>
              <w:jc w:val="left"/>
            </w:pPr>
          </w:p>
        </w:tc>
      </w:tr>
      <w:tr w14:paraId="73F2C3B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00AF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ADEA36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повторение по теме «Чему мы научились на уроках правописания в 3 классе»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1F79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ACF464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D29087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AE4214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9C81B7">
            <w:pPr>
              <w:spacing w:before="0" w:after="0"/>
              <w:ind w:left="135"/>
              <w:jc w:val="left"/>
            </w:pPr>
          </w:p>
        </w:tc>
      </w:tr>
      <w:tr w14:paraId="01A1B4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FA5C05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75587E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помочь вести диалог человеку, для которого русский язык не является родным. Изучающее чтение. Функции ознакомительного чтения, ситуации применения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092298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CF04C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F2501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08EC5E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792388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"https://m.edsoo.ru/f841ef10"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https://m.edsoo.ru/f841ef10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1F1F1F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935AA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4AEC8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Ознакомительное чтение: когда оно нужно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A09420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1ADD9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CA77A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92A7DF1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F2033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"https://m.edsoo.ru/f843157a"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https://m.edsoo.ru/f843157a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EEE77F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27869A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6735BC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FB0CB8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E3E43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B874F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869305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FE9CFA7">
            <w:pPr>
              <w:spacing w:before="0" w:after="0"/>
              <w:ind w:left="135"/>
              <w:jc w:val="left"/>
            </w:pPr>
          </w:p>
        </w:tc>
      </w:tr>
      <w:tr w14:paraId="12F00E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E5FE25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13A48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2DFF51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6C0A8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8BF2C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5F7B647">
            <w:pPr>
              <w:spacing w:before="0" w:after="0"/>
              <w:ind w:left="135"/>
              <w:jc w:val="left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543AD25">
            <w:pPr>
              <w:spacing w:before="0" w:after="0"/>
              <w:ind w:left="135"/>
              <w:jc w:val="left"/>
            </w:pPr>
          </w:p>
        </w:tc>
      </w:tr>
      <w:tr w14:paraId="2E432C7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102B4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14:paraId="65F72AA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744426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C8FD6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B4C8C6C">
            <w:pPr>
              <w:jc w:val="left"/>
            </w:pPr>
          </w:p>
        </w:tc>
      </w:tr>
    </w:tbl>
    <w:p w14:paraId="7CC10257">
      <w:pPr>
        <w:sectPr>
          <w:pgSz w:w="16383" w:h="11906" w:orient="landscape"/>
          <w:cols w:space="720" w:num="1"/>
        </w:sectPr>
      </w:pPr>
    </w:p>
    <w:p w14:paraId="128666ED">
      <w:pPr>
        <w:spacing w:before="0" w:after="0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 xml:space="preserve"> 4 КЛАСС </w:t>
      </w:r>
    </w:p>
    <w:tbl>
      <w:tblPr>
        <w:tblStyle w:val="7"/>
        <w:tblW w:w="0" w:type="auto"/>
        <w:tblCellSpacing w:w="0" w:type="dxa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8"/>
        <w:gridCol w:w="4339"/>
        <w:gridCol w:w="1160"/>
        <w:gridCol w:w="1317"/>
        <w:gridCol w:w="1402"/>
        <w:gridCol w:w="993"/>
        <w:gridCol w:w="2847"/>
      </w:tblGrid>
      <w:tr w14:paraId="4ECD54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72BEC8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№ п/п </w:t>
            </w:r>
          </w:p>
          <w:p w14:paraId="21E03A87">
            <w:pPr>
              <w:spacing w:before="0" w:after="0"/>
              <w:ind w:left="135"/>
              <w:jc w:val="left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A158CA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Тема урока </w:t>
            </w:r>
          </w:p>
          <w:p w14:paraId="4C5CB1E9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C7C8A2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C3A7EE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Дата изучения </w:t>
            </w:r>
          </w:p>
          <w:p w14:paraId="4EFD92E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312A66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3EBD39C9">
            <w:pPr>
              <w:spacing w:before="0" w:after="0"/>
              <w:ind w:left="135"/>
              <w:jc w:val="left"/>
            </w:pPr>
          </w:p>
        </w:tc>
      </w:tr>
      <w:tr w14:paraId="43EA77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3E0E4D90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895C86F">
            <w:pPr>
              <w:jc w:val="left"/>
            </w:pP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3C132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Всего </w:t>
            </w:r>
          </w:p>
          <w:p w14:paraId="14284EDE">
            <w:pPr>
              <w:spacing w:before="0" w:after="0"/>
              <w:ind w:left="135"/>
              <w:jc w:val="left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89E52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Контрольные работы </w:t>
            </w:r>
          </w:p>
          <w:p w14:paraId="08E792B1">
            <w:pPr>
              <w:spacing w:before="0" w:after="0"/>
              <w:ind w:left="135"/>
              <w:jc w:val="left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B41F8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Практические работы </w:t>
            </w:r>
          </w:p>
          <w:p w14:paraId="3D16A48C">
            <w:pPr>
              <w:spacing w:before="0" w:after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7A9088BB"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 w14:paraId="179810EB">
            <w:pPr>
              <w:jc w:val="left"/>
            </w:pPr>
          </w:p>
        </w:tc>
      </w:tr>
      <w:tr w14:paraId="43D0887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0574A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97102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язык как язык межнационального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D0959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5023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520C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28DBC6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7F08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"https://m.edsoo.ru/f8434f36"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https://m.edsoo.ru/f8434f36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538D80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70157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5E9EC8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F69448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2AE6F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29F2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4507D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B1AC4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"https://m.edsoo.ru/f843639a"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https://m.edsoo.ru/f843639a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6F9BBF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63FEC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EE8E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D5234F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ED0CC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DB114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449BB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0CD1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"https://m.edsoo.ru/f84364e4"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https://m.edsoo.ru/f84364e4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D753C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67DA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FBAF6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409AE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5B8C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7F32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D471D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0B265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"https://m.edsoo.ru/f8436b10"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https://m.edsoo.ru/f8436b10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5A86A7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761F56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A920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F9FC9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B836DE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53C03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F2589B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95528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"https://m.edsoo.ru/f8436caa"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https://m.edsoo.ru/f8436caa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4B6C48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8BEC8C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B0A01D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Неизменяемые слова: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75A089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D66E0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F9E5A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F84B4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C23D4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"https://m.edsoo.ru/f8436ffc"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https://m.edsoo.ru/f8436ffc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7E810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BFE3CE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6AEAF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Речь: диалогическая и монологическая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49D648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D1534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35BA66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B2D5A0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DD6ECB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"https://m.edsoo.ru/f843508a"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https://m.edsoo.ru/f843508a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38A11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E3E6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B8A22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диалога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D980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AEAC9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5B481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6514A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93DC7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"https://m.edsoo.ru/f8435378"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https://m.edsoo.ru/f8435378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B8F96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093BA7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2F22D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Ситуации устного и письменного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49C955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07B5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4DDCD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3283B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AE72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"https://m.edsoo.ru/f84351f2"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https://m.edsoo.ru/f84351f2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A22514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08707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494616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Вспоминаем, как написать письмо, поздравительную открытку, объявление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37E91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EBE74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DC359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4094E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CAD98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"https://m.edsoo.ru/f843d6f4"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https://m.edsoo.ru/f843d6f4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34BDF1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12D0E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743A4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наиболее употребляемых суффиксов изученных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61566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3CAA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192CB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8645C6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B183EE">
            <w:pPr>
              <w:spacing w:before="0" w:after="0"/>
              <w:ind w:left="135"/>
              <w:jc w:val="left"/>
            </w:pPr>
          </w:p>
        </w:tc>
      </w:tr>
      <w:tr w14:paraId="705A6A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1A72C2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D5E31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B479DE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D4ED6A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7673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7B8BF8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E9726B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"https://m.edsoo.ru/f8445a70"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https://m.edsoo.ru/f8445a70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A376DA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3D781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E2054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Правила правописания, изученные в 1 – 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59CB56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A971A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27BC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EEFA0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9B0AEAE">
            <w:pPr>
              <w:spacing w:before="0" w:after="0"/>
              <w:ind w:left="135"/>
              <w:jc w:val="left"/>
            </w:pPr>
          </w:p>
        </w:tc>
      </w:tr>
      <w:tr w14:paraId="799ED2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C011D9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A8BB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правил правописания, изученных в 1 – 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29E06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B881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E2AD3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19951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1055C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"https://m.edsoo.ru/f84378da"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https://m.edsoo.ru/f84378da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66E70D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897249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C7B9CB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1-го, 2-го, 3-го склонений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3FD58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B0A3D3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DF61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096BE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45A7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"https://m.edsoo.ru/f8436e12"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https://m.edsoo.ru/f8436e12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B805F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D43CA5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07B72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Падежные окончания имён существительных 1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2F9616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856EB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013E03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AA916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57E1A4">
            <w:pPr>
              <w:spacing w:before="0" w:after="0"/>
              <w:ind w:left="135"/>
              <w:jc w:val="left"/>
            </w:pPr>
          </w:p>
        </w:tc>
      </w:tr>
      <w:tr w14:paraId="5C652D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AA034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330BE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1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1E40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130E9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9227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FC843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18D9CE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"https://m.edsoo.ru/f84371d2"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https://m.edsoo.ru/f84371d2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50E33A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DB239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23C0B6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Падежные окончания имён существительных 2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A264A9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071F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3048B1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240B33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AB94A8">
            <w:pPr>
              <w:spacing w:before="0" w:after="0"/>
              <w:ind w:left="135"/>
              <w:jc w:val="left"/>
            </w:pPr>
          </w:p>
        </w:tc>
      </w:tr>
      <w:tr w14:paraId="58FAED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9C4C5F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16592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2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3E750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D0D4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540BB9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1679C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1EA18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"https://m.edsoo.ru/f8437344"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https://m.edsoo.ru/f8437344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B352DC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A1E8B2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8A127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Падежные окончания имён существительных 3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8F8E6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A3BA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52252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180F1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BAA621">
            <w:pPr>
              <w:spacing w:before="0" w:after="0"/>
              <w:ind w:left="135"/>
              <w:jc w:val="left"/>
            </w:pPr>
          </w:p>
        </w:tc>
      </w:tr>
      <w:tr w14:paraId="36E0CE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0B2CB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61AFF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3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E660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DE2D3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7CE50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3B582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F1C4E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"https://m.edsoo.ru/f84374ac"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https://m.edsoo.ru/f84374ac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D952E1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8485F8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11E01D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Текст: тема и 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2C354B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FEC73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C37A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F19E6F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C1C246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"https://m.edsoo.ru/f843565c"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https://m.edsoo.ru/f843565c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D9969E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E233F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73DE94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532462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FE51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7917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61B8F7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43EE85D">
            <w:pPr>
              <w:spacing w:before="0" w:after="0"/>
              <w:ind w:left="135"/>
              <w:jc w:val="left"/>
            </w:pPr>
          </w:p>
        </w:tc>
      </w:tr>
      <w:tr w14:paraId="583F58F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AF01DC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5C8D6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77103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EF30E8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49519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746ED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03E04B">
            <w:pPr>
              <w:spacing w:before="0" w:after="0"/>
              <w:ind w:left="135"/>
              <w:jc w:val="left"/>
            </w:pPr>
          </w:p>
        </w:tc>
      </w:tr>
      <w:tr w14:paraId="389E15A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0527F2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070D10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AB03DF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33E25B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02179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9FCC4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F98750">
            <w:pPr>
              <w:spacing w:before="0" w:after="0"/>
              <w:ind w:left="135"/>
              <w:jc w:val="left"/>
            </w:pPr>
          </w:p>
        </w:tc>
      </w:tr>
      <w:tr w14:paraId="09C6C40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45FF2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A267A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падежных окончаний имён существительных в родительном и винительном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6CEF0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7125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6E649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DCCE5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83D8E7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"https://m.edsoo.ru/f843a800"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https://m.edsoo.ru/f843a800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E3740B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AFBCB7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9A9FEF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в родительном и винительном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4ECCCA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4EFC11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C2B70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204BA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23648B">
            <w:pPr>
              <w:spacing w:before="0" w:after="0"/>
              <w:ind w:left="135"/>
              <w:jc w:val="left"/>
            </w:pPr>
          </w:p>
        </w:tc>
      </w:tr>
      <w:tr w14:paraId="2742E6A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5750FE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B7F1B6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падежных окончаний имён существительных в дательном и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8129D5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4D9C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55739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07091F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55A07D4">
            <w:pPr>
              <w:spacing w:before="0" w:after="0"/>
              <w:ind w:left="135"/>
              <w:jc w:val="left"/>
            </w:pPr>
          </w:p>
        </w:tc>
      </w:tr>
      <w:tr w14:paraId="4F5FFBF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09C661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A24E1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в дательном и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D9948A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21A0DD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A77E2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7CDEB6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A6FAF6A">
            <w:pPr>
              <w:spacing w:before="0" w:after="0"/>
              <w:ind w:left="135"/>
              <w:jc w:val="left"/>
            </w:pPr>
          </w:p>
        </w:tc>
      </w:tr>
      <w:tr w14:paraId="28B93C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966C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8C04B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D07B8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B93D4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56D13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CBD3B1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EAE4A1">
            <w:pPr>
              <w:spacing w:before="0" w:after="0"/>
              <w:ind w:left="135"/>
              <w:jc w:val="left"/>
            </w:pPr>
          </w:p>
        </w:tc>
      </w:tr>
      <w:tr w14:paraId="32A3F3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9BF340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7D042D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9AAEA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29BEF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B6C6D6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2AE05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896021">
            <w:pPr>
              <w:spacing w:before="0" w:after="0"/>
              <w:ind w:left="135"/>
              <w:jc w:val="left"/>
            </w:pPr>
          </w:p>
        </w:tc>
      </w:tr>
      <w:tr w14:paraId="059DAB1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01A50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670AB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7EE55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D7671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82029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5071FE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493A25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"https://m.edsoo.ru/f843a67a"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https://m.edsoo.ru/f843a67a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071280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4C6D5D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A25C6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существительных: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C4256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770430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A44A1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FFECB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61F3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"https://m.edsoo.ru/f8437c72"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https://m.edsoo.ru/f8437c72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220838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668CCD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0D8B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A56AA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59624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47CAD3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2A417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4FCFA4">
            <w:pPr>
              <w:spacing w:before="0" w:after="0"/>
              <w:ind w:left="135"/>
              <w:jc w:val="left"/>
            </w:pPr>
          </w:p>
        </w:tc>
      </w:tr>
      <w:tr w14:paraId="768A6DE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9A39B2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226E6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Текст. Структура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66566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963773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708F88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67051E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93C0EE">
            <w:pPr>
              <w:spacing w:before="0" w:after="0"/>
              <w:ind w:left="135"/>
              <w:jc w:val="left"/>
            </w:pPr>
          </w:p>
        </w:tc>
      </w:tr>
      <w:tr w14:paraId="5218B98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1B860F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C7824A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066AC3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C07E3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0B59D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5F301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8CF4858">
            <w:pPr>
              <w:spacing w:before="0" w:after="0"/>
              <w:ind w:left="135"/>
              <w:jc w:val="left"/>
            </w:pPr>
          </w:p>
        </w:tc>
      </w:tr>
      <w:tr w14:paraId="3F40F3C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80C028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084C41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BCF73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6255EE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885C6D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598413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4B8760">
            <w:pPr>
              <w:spacing w:before="0" w:after="0"/>
              <w:ind w:left="135"/>
              <w:jc w:val="left"/>
            </w:pPr>
          </w:p>
        </w:tc>
      </w:tr>
      <w:tr w14:paraId="4C8FD7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6A59E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B024B5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CFC167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5B2A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5EA82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05A94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CEC2C5">
            <w:pPr>
              <w:spacing w:before="0" w:after="0"/>
              <w:ind w:left="135"/>
              <w:jc w:val="left"/>
            </w:pPr>
          </w:p>
        </w:tc>
      </w:tr>
      <w:tr w14:paraId="0495137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E2AEC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43135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8B82E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0DE3BC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52ABD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97911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D15C45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"https://m.edsoo.ru/f8439ff4"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https://m.edsoo.ru/f8439ff4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331BC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BF15BD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C462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Морфологический разбор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BB98A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5BAF6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A21FD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F3510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5C34EF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"https://m.edsoo.ru/f843ac10"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https://m.edsoo.ru/f843ac10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D047CB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BCB74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C67CE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 «Имя существительное»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37544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4D84C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1C1B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BFA7F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A1208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"https://m.edsoo.ru/fa250a60"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https://m.edsoo.ru/fa250a60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9C9D2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EA0CED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99AB9B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49DC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E8A125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F724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4E879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41071C4">
            <w:pPr>
              <w:spacing w:before="0" w:after="0"/>
              <w:ind w:left="135"/>
              <w:jc w:val="left"/>
            </w:pPr>
          </w:p>
        </w:tc>
      </w:tr>
      <w:tr w14:paraId="3E525D3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66F6E3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BC26A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4CFAF2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8367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6A771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65D2D8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CCC6E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"https://m.edsoo.ru/f8438276"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https://m.edsoo.ru/f8438276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E4AB1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B173F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10BCF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376B4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8F18F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BC63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7A6A6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792CC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"https://m.edsoo.ru/f8437fb0"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https://m.edsoo.ru/f8437fb0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21A06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21C1F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BD94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788FD0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83BD4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A84521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5FE20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9DE7F4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"https://m.edsoo.ru/f843b818"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https://m.edsoo.ru/f843b818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E75F7E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337C3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33FC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104C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24E17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6A8B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D1E07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A7683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"https://m.edsoo.ru/f843c42a"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https://m.edsoo.ru/f843c42a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26AB0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57B35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AA1B7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9D1680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A7337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8114C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06256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90F61FC">
            <w:pPr>
              <w:spacing w:before="0" w:after="0"/>
              <w:ind w:left="135"/>
              <w:jc w:val="left"/>
            </w:pPr>
          </w:p>
        </w:tc>
      </w:tr>
      <w:tr w14:paraId="7FB113C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C3AD4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95EB10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склонения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75ED3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3350B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18760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60D3A8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09C5A9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"https://m.edsoo.ru/f843c984"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https://m.edsoo.ru/f843c984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614143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1F5CD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133A0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25859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101067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57CFE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46967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589112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"https://m.edsoo.ru/f843c7c2"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https://m.edsoo.ru/f843c7c2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8C6AB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09EF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2B9219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C8D344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C5643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D632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49E8F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6FCE72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"https://m.edsoo.ru/f8438122"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https://m.edsoo.ru/f8438122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40D8D5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1BCCB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0D4713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прилагательных: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9141D3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2CB37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8DB8B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B19BAF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03740C">
            <w:pPr>
              <w:spacing w:before="0" w:after="0"/>
              <w:ind w:left="135"/>
              <w:jc w:val="left"/>
            </w:pPr>
          </w:p>
        </w:tc>
      </w:tr>
      <w:tr w14:paraId="72ADE1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16DA4D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8DF92F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05E9B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93A66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C4F997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7EFEE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5664BB">
            <w:pPr>
              <w:spacing w:before="0" w:after="0"/>
              <w:ind w:left="135"/>
              <w:jc w:val="left"/>
            </w:pPr>
          </w:p>
        </w:tc>
      </w:tr>
      <w:tr w14:paraId="76EFAC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7169EE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04969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Морфологический разбор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800985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2AF18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78BA2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1214D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C040C2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"https://m.edsoo.ru/f843caec"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https://m.edsoo.ru/f843caec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46EA64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05248F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5A6484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 «Имя прилагательное»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7576F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23D5F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9306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EB3ADF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09AD1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"https://m.edsoo.ru/fa250a60"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https://m.edsoo.ru/fa250a60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</w:t>
            </w:r>
            <w:r>
              <w:fldChar w:fldCharType="begin"/>
            </w:r>
            <w:r>
              <w:instrText xml:space="preserve"> HYPERLINK "https://m.edsoo.ru/fa250baa"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https://m.edsoo.ru/fa250baa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E04A5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9FAE7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4A8C1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CFD43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46C23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BE0CE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A65CD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03E619">
            <w:pPr>
              <w:spacing w:before="0" w:after="0"/>
              <w:ind w:left="135"/>
              <w:jc w:val="left"/>
            </w:pPr>
          </w:p>
        </w:tc>
      </w:tr>
      <w:tr w14:paraId="2080639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6461A0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3B74D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35EBF0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A8014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500EC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69947A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2304D91">
            <w:pPr>
              <w:spacing w:before="0" w:after="0"/>
              <w:ind w:left="135"/>
              <w:jc w:val="left"/>
            </w:pPr>
          </w:p>
        </w:tc>
      </w:tr>
      <w:tr w14:paraId="15813CB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314854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624E9D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Местоимение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9B5D57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6176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5E8F71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71E896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409729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"https://m.edsoo.ru/f843cc40"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https://m.edsoo.ru/f843cc40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B35DA7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2D60FD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19587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местоимения 1-го и 3-го лица единственного и множественного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1FC87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89AD6A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0CDA45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C2AC55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17298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"https://m.edsoo.ru/f843cda8"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https://m.edsoo.ru/f843cda8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9DE3AC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E82B04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DCA83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Склонение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172E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856E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790D2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F9143B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63FD1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"https://m.edsoo.ru/f843cefc"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https://m.edsoo.ru/f843cefc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15097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0D9B3B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FD5F7F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7BE99F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5D76B9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53DE0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8D67FB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6CBAA6B">
            <w:pPr>
              <w:spacing w:before="0" w:after="0"/>
              <w:ind w:left="135"/>
              <w:jc w:val="left"/>
            </w:pPr>
          </w:p>
        </w:tc>
      </w:tr>
      <w:tr w14:paraId="67BC24F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879E7C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D3489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личных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64E257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C669A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81051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2EEE76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C96541">
            <w:pPr>
              <w:spacing w:before="0" w:after="0"/>
              <w:ind w:left="135"/>
              <w:jc w:val="left"/>
            </w:pPr>
          </w:p>
        </w:tc>
      </w:tr>
      <w:tr w14:paraId="70E82B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59F38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33CDAD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тема «Использование местоимений для устранения неоправданного повтора слов в тексте»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115C0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13A366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816C6A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221A39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2D75C2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"https://m.edsoo.ru/f844369e"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https://m.edsoo.ru/f844369e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C4CD23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B6679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3A0F2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сделать текст интереснее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D53D8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69CD6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D5249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A0461C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E2E8F1">
            <w:pPr>
              <w:spacing w:before="0" w:after="0"/>
              <w:ind w:left="135"/>
              <w:jc w:val="left"/>
            </w:pPr>
          </w:p>
        </w:tc>
      </w:tr>
      <w:tr w14:paraId="6420618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856CD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57360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Редактируем предложенный 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F7D87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66C51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E248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EE482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3D54EC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"https://m.edsoo.ru/f843966c"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https://m.edsoo.ru/f843966c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86541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5295C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30FA2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2CD24F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64B9B4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1D5D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2D30CF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551F5A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"https://m.edsoo.ru/f843d866"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https://m.edsoo.ru/f843d866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F6A21D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5C640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F345A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глаголов, отвечающих на вопросы «что делать?» и «что сделать?»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8FF0C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17EF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4E6D85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5B3FC5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CF7F5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"https://m.edsoo.ru/f843dce4"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https://m.edsoo.ru/f843dce4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9BF59D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0BF7D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995CC4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B7302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33C37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8D2AF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86E92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AD43F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"https://m.edsoo.ru/f843f210"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https://m.edsoo.ru/f843f210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F5F1F3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3B369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7C2BC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2FABA6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39304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8E011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092DC9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F62513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"https://m.edsoo.ru/fa25110e"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https://m.edsoo.ru/fa25110e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0C2DE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F6F895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862114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глаголов на -ться и -тся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D5F6D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6DD7D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DCD3BA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C8EC5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CF101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"https://m.edsoo.ru/f843fcd8"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https://m.edsoo.ru/f843fcd8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B76920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2FE8DD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7E65F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глаголов на -ться и -тся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EC24E5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2AC43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A4B361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30501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B10DEF2">
            <w:pPr>
              <w:spacing w:before="0" w:after="0"/>
              <w:ind w:left="135"/>
              <w:jc w:val="left"/>
            </w:pPr>
          </w:p>
        </w:tc>
      </w:tr>
      <w:tr w14:paraId="5FA42B8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B63E0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CD692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пересказывать: подробный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8B86A1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2C7B5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1F582C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E7343B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3D2D3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"https://m.edsoo.ru/f84401e2"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https://m.edsoo.ru/f84401e2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08E7C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FFD67C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77C16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632098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647BE6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C3E46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550DB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6C23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"https://m.edsoo.ru/f843f7c4"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https://m.edsoo.ru/f843f7c4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35BBC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296E4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D3091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I и II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AD94D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FA28C2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03BFB8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9523EE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F540B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"https://m.edsoo.ru/f8440408"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https://m.edsoo.ru/f8440408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39AE3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6D5A5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2408C0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окончания глаголов I и II 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BDFF0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D65A5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42229F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E41835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A615C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"https://m.edsoo.ru/f844052a"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https://m.edsoo.ru/f844052a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46D09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97223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2FF87E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9CA23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01F30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56EF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561239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BB0D3B9">
            <w:pPr>
              <w:spacing w:before="0" w:after="0"/>
              <w:ind w:left="135"/>
              <w:jc w:val="left"/>
            </w:pPr>
          </w:p>
        </w:tc>
      </w:tr>
      <w:tr w14:paraId="6A1E710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1C4B4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A8A23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Мягкий знак после шипящих на конце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48929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DDDEC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BE278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768239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22E49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"https://m.edsoo.ru/f843fa44"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https://m.edsoo.ru/f843fa44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01BB2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BE8A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3B7F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BC429D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A20C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37E2B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D47AFB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5836D1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"https://m.edsoo.ru/f843f90e"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https://m.edsoo.ru/f843f90e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23EB8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08D424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C002F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8EAB52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85402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702C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D8BA97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6D44EE1">
            <w:pPr>
              <w:spacing w:before="0" w:after="0"/>
              <w:ind w:left="135"/>
              <w:jc w:val="left"/>
            </w:pPr>
          </w:p>
        </w:tc>
      </w:tr>
      <w:tr w14:paraId="5A23F2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5D6CA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3FD6C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Способы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B96078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7F14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9AB92D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1C62F6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E44645">
            <w:pPr>
              <w:spacing w:before="0" w:after="0"/>
              <w:ind w:left="135"/>
              <w:jc w:val="left"/>
            </w:pPr>
          </w:p>
        </w:tc>
      </w:tr>
      <w:tr w14:paraId="22F0BD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17B33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F794D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способов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2E2A4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B1B1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16D9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5BEAAE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0D43332">
            <w:pPr>
              <w:spacing w:before="0" w:after="0"/>
              <w:ind w:left="135"/>
              <w:jc w:val="left"/>
            </w:pPr>
          </w:p>
        </w:tc>
      </w:tr>
      <w:tr w14:paraId="06F06A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35E29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3334E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правило определения спряжения глаголов с безударными личными окончаниями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20638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5AB2C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B2F33E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5D80E8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98B81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"https://m.edsoo.ru/f8440732"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https://m.edsoo.ru/f8440732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2C8F3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C4E53E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3BC72C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19193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3D8F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CA091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619A0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A4BB5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"https://m.edsoo.ru/f844087c"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https://m.edsoo.ru/f844087c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830CE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633CDB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F74B90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безударные личные окончания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A86550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43FC1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942CBE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C302CD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1B5A14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"https://m.edsoo.ru/f8441d08"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https://m.edsoo.ru/f8441d08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3C430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6F1D37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F69F2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безударные личные окончания 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CF99B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A7F89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C6D30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D7555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732286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"https://m.edsoo.ru/f84410a6"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https://m.edsoo.ru/f84410a6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929E1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FD24D2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634F64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4F8907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901A9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3FB31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CFC77B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E05EB3F">
            <w:pPr>
              <w:spacing w:before="0" w:after="0"/>
              <w:ind w:left="135"/>
              <w:jc w:val="left"/>
            </w:pPr>
          </w:p>
        </w:tc>
      </w:tr>
      <w:tr w14:paraId="5746D4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E4D7F4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951A0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1EE34C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31DE2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A6692F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D9E2EF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F6292E1">
            <w:pPr>
              <w:spacing w:before="0" w:after="0"/>
              <w:ind w:left="135"/>
              <w:jc w:val="left"/>
            </w:pPr>
          </w:p>
        </w:tc>
      </w:tr>
      <w:tr w14:paraId="5E727DF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E5493F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660ED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B3FC3A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98B64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5BF71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8D332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A357976">
            <w:pPr>
              <w:spacing w:before="0" w:after="0"/>
              <w:ind w:left="135"/>
              <w:jc w:val="left"/>
            </w:pPr>
          </w:p>
        </w:tc>
      </w:tr>
      <w:tr w14:paraId="6A120D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BDB9E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7D94FE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813B4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AD3FC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7988E5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07E65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3CC8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"https://m.edsoo.ru/f84412f4"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https://m.edsoo.ru/f84412f4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07D425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EC1A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25B03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написания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42B97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281D51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EB0B2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5DA04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03728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"https://m.edsoo.ru/f844157e"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https://m.edsoo.ru/f844157e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51845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FCD84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1F92E3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глаголов с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DBBD48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60E9B3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D615F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F49BDE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7688B2E">
            <w:pPr>
              <w:spacing w:before="0" w:after="0"/>
              <w:ind w:left="135"/>
              <w:jc w:val="left"/>
            </w:pPr>
          </w:p>
        </w:tc>
      </w:tr>
      <w:tr w14:paraId="48EBB58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BAAC69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E704E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пересказывать: подробный письменный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8B9A4D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8AA3C4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F67B2B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1AC1F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07BEFD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"https://m.edsoo.ru/f8441466"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https://m.edsoo.ru/f8441466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92B9C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7794D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93801D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EA6EEC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29D11D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B6B8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75F6D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C8D99B">
            <w:pPr>
              <w:spacing w:before="0" w:after="0"/>
              <w:ind w:left="135"/>
              <w:jc w:val="left"/>
            </w:pPr>
          </w:p>
        </w:tc>
      </w:tr>
      <w:tr w14:paraId="5D4AB7A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7C90DE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8A43E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0F470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C574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9EA11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A96B53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99BB2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"https://m.edsoo.ru/f844168c"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https://m.edsoo.ru/f844168c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B48BA5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0E4600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786D7A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70286D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CB286C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06622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8BC2EF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D2C0CB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"https://m.edsoo.ru/f844179a"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https://m.edsoo.ru/f844179a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5B04CF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45206E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B441B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98A99C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7428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5B517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74FFF9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E3E6B6">
            <w:pPr>
              <w:spacing w:before="0" w:after="0"/>
              <w:ind w:left="135"/>
              <w:jc w:val="left"/>
            </w:pPr>
          </w:p>
        </w:tc>
      </w:tr>
      <w:tr w14:paraId="215FBF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50CFFC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8E32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2F2C8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14C32A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12A17A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46314B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71A186B">
            <w:pPr>
              <w:spacing w:before="0" w:after="0"/>
              <w:ind w:left="135"/>
              <w:jc w:val="left"/>
            </w:pPr>
          </w:p>
        </w:tc>
      </w:tr>
      <w:tr w14:paraId="50C4172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5B463D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961E68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Настоящее, прошедшее, 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2EDCFF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F1FBAE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7E0C29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4FAEC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2C7CEE">
            <w:pPr>
              <w:spacing w:before="0" w:after="0"/>
              <w:ind w:left="135"/>
              <w:jc w:val="left"/>
            </w:pPr>
          </w:p>
        </w:tc>
      </w:tr>
      <w:tr w14:paraId="1ED69D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861C04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71AFD5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B2038F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30B1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9B344C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ADC35A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9F733E1">
            <w:pPr>
              <w:spacing w:before="0" w:after="0"/>
              <w:ind w:left="135"/>
              <w:jc w:val="left"/>
            </w:pPr>
          </w:p>
        </w:tc>
      </w:tr>
      <w:tr w14:paraId="515B5CA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DD241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C25DC1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Изученные правила правописания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FDA7A9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05B4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DA3048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A9596A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2B917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"https://m.edsoo.ru/f844219a"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https://m.edsoo.ru/f844219a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4415F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EF9A7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93575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Отрабатываем изученные правила правописания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0EC821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B3BDE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BC244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BD2239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8AA1E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"https://m.edsoo.ru/f8442a6e"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https://m.edsoo.ru/f8442a6e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8C117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E19E8F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C2517A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контрольная работа на тему «Безударные личные окончания глаголов»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1EB892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44D9F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048E3A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297FDD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76BD3F">
            <w:pPr>
              <w:spacing w:before="0" w:after="0"/>
              <w:ind w:left="135"/>
              <w:jc w:val="left"/>
            </w:pPr>
          </w:p>
        </w:tc>
      </w:tr>
      <w:tr w14:paraId="564813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095321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AA855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разбора глаголов по составу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0FB97E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5338F0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8F9F8F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23420E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09CA9F8">
            <w:pPr>
              <w:spacing w:before="0" w:after="0"/>
              <w:ind w:left="135"/>
              <w:jc w:val="left"/>
            </w:pPr>
          </w:p>
        </w:tc>
      </w:tr>
      <w:tr w14:paraId="38247B0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307DC5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41E15E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2D3B5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17750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2904F5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3C7326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C25C07F">
            <w:pPr>
              <w:spacing w:before="0" w:after="0"/>
              <w:ind w:left="135"/>
              <w:jc w:val="left"/>
            </w:pPr>
          </w:p>
        </w:tc>
      </w:tr>
      <w:tr w14:paraId="2E65587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7D258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06FF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348744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1EEFB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80D33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FEFA9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E6B603A">
            <w:pPr>
              <w:spacing w:before="0" w:after="0"/>
              <w:ind w:left="135"/>
              <w:jc w:val="left"/>
            </w:pPr>
          </w:p>
        </w:tc>
      </w:tr>
      <w:tr w14:paraId="636543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9B7A98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E04E66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6E88D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246E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0387E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23D45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8365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"https://m.edsoo.ru/f8442b90"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https://m.edsoo.ru/f8442b90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100736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E44B16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0BD6F3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8B42E0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E91F8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BF1FC3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7E8768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4976E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"https://m.edsoo.ru/f8442cb2"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https://m.edsoo.ru/f8442cb2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2D7938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F5A4CE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8386D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 «Глагол». Повелительное наклонение глагола: наблюдение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1FFAB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D9B33B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F82F25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17477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9F17AC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"https://m.edsoo.ru/f8441e2a"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https://m.edsoo.ru/f8441e2a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</w:t>
            </w:r>
            <w:r>
              <w:fldChar w:fldCharType="begin"/>
            </w:r>
            <w:r>
              <w:instrText xml:space="preserve"> HYPERLINK "https://m.edsoo.ru/f84412f4"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https://m.edsoo.ru/f84412f4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AA26B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6A33DF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F772E8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 «Глагол». Образование повелительного наклонения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F20F26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98EDFF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C94336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7A3D43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89E3EEF">
            <w:pPr>
              <w:spacing w:before="0" w:after="0"/>
              <w:ind w:left="135"/>
              <w:jc w:val="left"/>
            </w:pPr>
          </w:p>
        </w:tc>
      </w:tr>
      <w:tr w14:paraId="704A6B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70B47F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71A9F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отработка темы «Глагол»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5E05B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02C6F6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8605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5F01E2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0BA434">
            <w:pPr>
              <w:spacing w:before="0" w:after="0"/>
              <w:ind w:left="135"/>
              <w:jc w:val="left"/>
            </w:pPr>
          </w:p>
        </w:tc>
      </w:tr>
      <w:tr w14:paraId="3FBBBCC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0643D5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E27198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Сочинение как вид письменной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BB775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5913B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225BC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76F647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0097A35">
            <w:pPr>
              <w:spacing w:before="0" w:after="0"/>
              <w:ind w:left="135"/>
              <w:jc w:val="left"/>
            </w:pPr>
          </w:p>
        </w:tc>
      </w:tr>
      <w:tr w14:paraId="217D3C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DD7DEC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AF75A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6251A8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303C4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516B3D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41138A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08239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"https://m.edsoo.ru/f843db72"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https://m.edsoo.ru/f843db72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CD5AA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2001E8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E3106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Наречие: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07CE00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A1B7C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B69748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A1180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F3FC56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"https://m.edsoo.ru/f844304a"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https://m.edsoo.ru/f844304a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0D087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288F3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8FABB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образуются наречия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8841A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AB7770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81A44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2A7A21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C2626E">
            <w:pPr>
              <w:spacing w:before="0" w:after="0"/>
              <w:ind w:left="135"/>
              <w:jc w:val="left"/>
            </w:pPr>
          </w:p>
        </w:tc>
      </w:tr>
      <w:tr w14:paraId="6AFC62C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34A592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94B61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521C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618D8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7075FF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06557B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12E47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"https://m.edsoo.ru/f8443180"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https://m.edsoo.ru/f8443180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8DE68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5B1102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157866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сочинение-отзыв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4B028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5BBB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B54D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7CCF6B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6075B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"https://m.edsoo.ru/f8441f4c"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https://m.edsoo.ru/f8441f4c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4C573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7BFB58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AEA665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тема «Числительное»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76F01A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E81E6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19B57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B6ADE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14D1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"https://m.edsoo.ru/f84437ca"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https://m.edsoo.ru/f84437ca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079F7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C71671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2C30F3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наблюдаем за правописанием числительных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7F0199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92BEC5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CDE8C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BFE35D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1DC0E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"https://m.edsoo.ru/f84437ca"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https://m.edsoo.ru/f84437ca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9BBB1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B5A53F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AEC1A2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Обобщение: самостоятельные и служебные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65A16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44F9C4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6DA5D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835F38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978C3B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"https://m.edsoo.ru/f84383ca"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https://m.edsoo.ru/f84383ca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3A6C90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FAA76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F19D7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написанием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93A73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725D0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2CD560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5B1A35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213586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"https://m.edsoo.ru/f8443298"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https://m.edsoo.ru/f8443298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EFA4AA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1A046A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5FE7B4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Орфографический тренинг: правописание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87AB2A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E1A03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2C1B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A036F68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BFE9CEE">
            <w:pPr>
              <w:spacing w:before="0" w:after="0"/>
              <w:ind w:left="135"/>
              <w:jc w:val="left"/>
            </w:pPr>
          </w:p>
        </w:tc>
      </w:tr>
      <w:tr w14:paraId="0C3695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1E4A7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973F04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морфология: повторение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EBB87B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BF3057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3B049E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EC2D88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D27D8E9">
            <w:pPr>
              <w:spacing w:before="0" w:after="0"/>
              <w:ind w:left="135"/>
              <w:jc w:val="left"/>
            </w:pPr>
          </w:p>
        </w:tc>
      </w:tr>
      <w:tr w14:paraId="195E65C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A7E5EF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FDB66F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6C191D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223A0C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2B1EB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96EF2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0706BB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"https://m.edsoo.ru/f84418c6"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https://m.edsoo.ru/f84418c6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4BCB43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921E96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B363E3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Повторение: слово, сочетание слов (словосочетание) и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A1A41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7E49605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01FA84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EEAD1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44A915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"https://m.edsoo.ru/fa251244"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https://m.edsoo.ru/fa251244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20108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4B5B2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6CF19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80A03E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B6317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84D08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42C864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CCD01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"https://m.edsoo.ru/fa2513de"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https://m.edsoo.ru/fa2513de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BFEA1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6A6232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24B16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D3787B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7ED4E1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B3B1FC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DC9228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19BCA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"https://m.edsoo.ru/f8435af7"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https://m.edsoo.ru/f8435af7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44C4D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F473EF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E142C7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4B2C13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E7A42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C2E946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AEA21C1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BB824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"https://m.edsoo.ru/f8435af8"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https://m.edsoo.ru/f8435af8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3B355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0088C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7499B7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Распространённые и нераспространённые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3FF3D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E9D47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029CD5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123A4B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95EBFE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"https://m.edsoo.ru/f8435c42"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https://m.edsoo.ru/f8435c42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45A2D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EE391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11491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сочинение-повествование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CA6F0E8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9303C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CC4B9B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6048FA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11D516">
            <w:pPr>
              <w:spacing w:before="0" w:after="0"/>
              <w:ind w:left="135"/>
              <w:jc w:val="left"/>
            </w:pPr>
          </w:p>
        </w:tc>
      </w:tr>
      <w:tr w14:paraId="55E20B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823E0D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517AD1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Предложения с однородными членами: без союзов, с союзами а, но, с одиночным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C24865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98F7B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48920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802E9C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0315FA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"https://m.edsoo.ru/f8438e60"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https://m.edsoo.ru/f8438e60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A6A241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C3B8FE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4B1FD5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Интонация перечисления в предложениях с однородными членами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6079F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D73EB1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391CB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9382BC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12DA2E9">
            <w:pPr>
              <w:spacing w:before="0" w:after="0"/>
              <w:ind w:left="135"/>
              <w:jc w:val="left"/>
            </w:pPr>
          </w:p>
        </w:tc>
      </w:tr>
      <w:tr w14:paraId="4915EC0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1DC302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FC5E7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членами,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A5AF33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D948D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F9BD48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C4DA32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77659C1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"https://m.edsoo.ru/f8439018"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https://m.edsoo.ru/f8439018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C9812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6626C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6317DB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456BB8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D3131C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440F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0C79B8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5F35367">
            <w:pPr>
              <w:spacing w:before="0" w:after="0"/>
              <w:ind w:left="135"/>
              <w:jc w:val="left"/>
            </w:pPr>
          </w:p>
        </w:tc>
      </w:tr>
      <w:tr w14:paraId="14845F5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8FEFD8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EA24F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2640CB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EEF03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254536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357D6E2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C84EE4">
            <w:pPr>
              <w:spacing w:before="0" w:after="0"/>
              <w:ind w:left="135"/>
              <w:jc w:val="left"/>
            </w:pPr>
          </w:p>
        </w:tc>
      </w:tr>
      <w:tr w14:paraId="14F8DE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8146F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561A58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2C2F62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A8C28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CFFCC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43598B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184EED9">
            <w:pPr>
              <w:spacing w:before="0" w:after="0"/>
              <w:ind w:left="135"/>
              <w:jc w:val="left"/>
            </w:pPr>
          </w:p>
        </w:tc>
      </w:tr>
      <w:tr w14:paraId="7F737FB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7E846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35E96E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предложениях с однородными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C9BDD2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F122FF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7AD0C4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E1BAD9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1D439B6">
            <w:pPr>
              <w:spacing w:before="0" w:after="0"/>
              <w:ind w:left="135"/>
              <w:jc w:val="left"/>
            </w:pPr>
          </w:p>
        </w:tc>
      </w:tr>
      <w:tr w14:paraId="50F9EB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5341B9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6B35FD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E5447F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317CBD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99351E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3D6877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726E46B">
            <w:pPr>
              <w:spacing w:before="0" w:after="0"/>
              <w:ind w:left="135"/>
              <w:jc w:val="left"/>
            </w:pPr>
          </w:p>
        </w:tc>
      </w:tr>
      <w:tr w14:paraId="5F9D516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09BF23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06B16A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и словосочетание: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3BAC89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4CA7E7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2F2E6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981DB3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8351C0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"https://m.edsoo.ru/f8443b1c"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https://m.edsoo.ru/f8443b1c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937A0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EB9EE2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67C480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6B2637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6AEBC3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3B15E6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73621D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5CC28C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"https://m.edsoo.ru/f8443c3e"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https://m.edsoo.ru/f8443c3e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6AABCE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001EA8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DE52A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7944C06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13D0C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304BC4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A5085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3AD91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"https://m.edsoo.ru/f8443ee6"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https://m.edsoo.ru/f8443ee6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CFEDE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F6B237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AACF57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Связь слов в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BEE261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50158A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F99F82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23A6AF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657AB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"https://m.edsoo.ru/f8443dc4"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https://m.edsoo.ru/f8443dc4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7ACAC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49D2DC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F5B4EE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Простое и сложное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0C5F94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86AAE6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2DCAA3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7659F9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A45C93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"https://m.edsoo.ru/f844436e"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https://m.edsoo.ru/f844436e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1ECE29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C68084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3F452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D1E928C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5A8C65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ABE4B1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CF6293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6C75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"https://m.edsoo.ru/f84444d6"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https://m.edsoo.ru/f84444d6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6EF827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A19989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37E2C3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сочинение-описание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E2C9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9143C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3DB33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89BB48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7D303D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"https://m.edsoo.ru/f843b67e"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https://m.edsoo.ru/f843b67e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616647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E2ECC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F5F14F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D08D64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EDDB53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877D2D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0DF6E0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745F3B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"https://m.edsoo.ru/fa250cea"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https://m.edsoo.ru/fa250cea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AE46DE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E5EEB0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12FB4A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Союзы и, а, но в простых и 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3D7A82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9B6EED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16F76300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C0810F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1D3ACC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"https://m.edsoo.ru/f84445f8"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https://m.edsoo.ru/f84445f8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0AD19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74DB59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402F8C5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76C469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E6A9C7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EF27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E0992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E147C9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"https://m.edsoo.ru/f84448dc"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https://m.edsoo.ru/f84448dc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4A309E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F701EBB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1B6753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Сложные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FCC994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F207A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D8F173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627B6B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2988036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"https://m.edsoo.ru/f8444f3a"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https://m.edsoo.ru/f8444f3a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E4ACF1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20834AF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7A46EB0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71BE5E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CBAA09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A54142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B4431BB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4DB88F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"https://m.edsoo.ru/f84451ba"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https://m.edsoo.ru/f84451ba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3FCBD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C6D94E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530BFE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EA020B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39FEBF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2F1B4BC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DA19A0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8922E3A">
            <w:pPr>
              <w:spacing w:before="0" w:after="0"/>
              <w:ind w:left="135"/>
              <w:jc w:val="left"/>
            </w:pPr>
          </w:p>
        </w:tc>
      </w:tr>
      <w:tr w14:paraId="063A22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5B09CC1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BB0F5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Предложения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52661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13F69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1B6CBD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9AC787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24CD2A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"https://m.edsoo.ru/f84453f4"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https://m.edsoo.ru/f84453f4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</w:t>
            </w:r>
            <w:r>
              <w:fldChar w:fldCharType="begin"/>
            </w:r>
            <w:r>
              <w:instrText xml:space="preserve"> HYPERLINK "https://m.edsoo.ru/f84456e2"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https://m.edsoo.ru/f84456e2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AB9F0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B2965D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F85B2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2AFFE0D3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40D3218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0ADB0B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B53D2B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A32602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"https://m.edsoo.ru/f84456e2"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https://m.edsoo.ru/f84456e2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E708D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B47FB7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7ADDF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предложения с обращениями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2928B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D3A60F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480AEE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60A224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B23300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[[Библиотека ЦОК </w:t>
            </w:r>
            <w:r>
              <w:fldChar w:fldCharType="begin"/>
            </w:r>
            <w:r>
              <w:instrText xml:space="preserve"> HYPERLINK "https://m.edsoo.ru/f84456e2"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https://m.edsoo.ru/f84456e2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8C342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53031E9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A193F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E24D5A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2E618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D5347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48CD585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27CDE0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"https://m.edsoo.ru/f843aabc"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https://m.edsoo.ru/f843aabc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D7671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FC238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4B2CD2B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A1EA3BF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599BD5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2BDE061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329141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39E6B9F">
            <w:pPr>
              <w:spacing w:before="0" w:after="0"/>
              <w:ind w:left="135"/>
              <w:jc w:val="left"/>
            </w:pPr>
          </w:p>
        </w:tc>
      </w:tr>
      <w:tr w14:paraId="50A483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5E692AF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2C4CF4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повторение по теме «Чему мы научились на уроках правописания в 4 классе» / Всероссийкая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8B9A10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56453E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D2B56C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4B4851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428E588">
            <w:pPr>
              <w:spacing w:before="0" w:after="0"/>
              <w:ind w:left="135"/>
              <w:jc w:val="left"/>
            </w:pPr>
          </w:p>
        </w:tc>
      </w:tr>
      <w:tr w14:paraId="43C34AF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B2A56B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E64368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3A6B61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AEEADA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FD48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66C6A6DE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6C8B628">
            <w:pPr>
              <w:spacing w:before="0" w:after="0"/>
              <w:ind w:left="135"/>
              <w:jc w:val="left"/>
            </w:pPr>
          </w:p>
        </w:tc>
      </w:tr>
      <w:tr w14:paraId="3D5D02B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2CDEDE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FCF09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ACDC75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D1D179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EF3F8A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529BB1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8BD39C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"https://m.edsoo.ru/fa251c12"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https://m.edsoo.ru/fa251c12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592F8D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53C1D112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6F027A1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74F8AD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804992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9E4C456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00F8880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38B1BCE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"https://m.edsoo.ru/fa251adc"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https://m.edsoo.ru/fa251adc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754B19F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74232F6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909B98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лексику: наблюдаем за использованием в речи синонимов и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02A7579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078F2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AD9BCB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7C1F1C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8CAB0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"https://m.edsoo.ru/f8436818"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https://m.edsoo.ru/f8436818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255145D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82E964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40D058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Повторяем лексику: наблюдаем за использованием в речи устаревших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87454D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988FB6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75C340D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DD954CA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213941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"https://m.edsoo.ru/fa250646"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https://m.edsoo.ru/fa250646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B91FE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5084B16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95BDD2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Наблюдаем за использованием в речи фразеологизмов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128DD0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0753AB2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5AD98E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B24E4F4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DF26E18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"https://m.edsoo.ru/f843698a"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https://m.edsoo.ru/f843698a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62EFE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169D72F4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3D8FED1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63B8496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8608B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0862B5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76829C3F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376E79C">
            <w:pPr>
              <w:spacing w:before="0" w:after="0"/>
              <w:ind w:left="135"/>
              <w:jc w:val="left"/>
            </w:pPr>
          </w:p>
        </w:tc>
      </w:tr>
      <w:tr w14:paraId="56EE716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D6D0647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D539B1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Учимся использовать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76B5404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55CBE83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52A6AE2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9DB5F5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B95C74B">
            <w:pPr>
              <w:spacing w:before="0" w:after="0"/>
              <w:ind w:left="135"/>
              <w:jc w:val="left"/>
            </w:pPr>
          </w:p>
        </w:tc>
      </w:tr>
      <w:tr w14:paraId="0A4321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4F232F5A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2D57688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4A19E08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44A01B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240D113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2E6C5D9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18C73936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"https://m.edsoo.ru/f84354ea"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https://m.edsoo.ru/f84354ea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00E867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10401CC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5EAF7344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Можно ли по-разному читать один и тот же текст?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7BFA670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36367884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BC3655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4E77B526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907C52E">
            <w:pPr>
              <w:spacing w:before="0" w:after="0"/>
              <w:ind w:left="135"/>
              <w:jc w:val="left"/>
            </w:pPr>
          </w:p>
        </w:tc>
      </w:tr>
      <w:tr w14:paraId="0C4E2C1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7973043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6CC469B3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Чем изучающее чтение отличается от ознакомительного чтения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55A37B25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20298B9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0E798CAA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56DEBB7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0409A9A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"https://m.edsoo.ru/f843f67a"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https://m.edsoo.ru/f843f67a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B03BCE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39519CBE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7D1E06F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Пишем сочинение-рассуждение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7AEB71B2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A95D5CE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46D09057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157F27C3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3B9CF01A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"https://m.edsoo.ru/f843bd72"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https://m.edsoo.ru/f843bd72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18FCC6B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2FD7C95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1261AB59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09372F7B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7DE5711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3EE143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FAFD46D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56225F62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fldChar w:fldCharType="begin"/>
            </w:r>
            <w:r>
              <w:instrText xml:space="preserve"> HYPERLINK "https://m.edsoo.ru/f84401e2" \h </w:instrText>
            </w:r>
            <w: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https://m.edsoo.ru/f84401e2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 w14:paraId="3870AB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0C8AEDA0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41664237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3623B8A1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6BFFAB22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6F79C66F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3AC25A8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4E120713">
            <w:pPr>
              <w:spacing w:before="0" w:after="0"/>
              <w:ind w:left="135"/>
              <w:jc w:val="left"/>
            </w:pPr>
          </w:p>
        </w:tc>
      </w:tr>
      <w:tr w14:paraId="7218148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14:paraId="63B76ECD">
            <w:pPr>
              <w:spacing w:before="0" w:after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14:paraId="0DF65C4F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Резервный урок: повторение по разделу развитие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14:paraId="16B2B0C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1B48487B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7845B6E9">
            <w:pPr>
              <w:spacing w:before="0" w:after="0" w:line="276" w:lineRule="auto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14:paraId="0283AF07">
            <w:pPr>
              <w:spacing w:before="0" w:after="0"/>
              <w:ind w:left="135"/>
              <w:jc w:val="left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14:paraId="6A9A2F3F">
            <w:pPr>
              <w:spacing w:before="0" w:after="0"/>
              <w:ind w:left="135"/>
              <w:jc w:val="left"/>
            </w:pPr>
          </w:p>
        </w:tc>
      </w:tr>
      <w:tr w14:paraId="74E340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325087D">
            <w:pPr>
              <w:spacing w:before="0" w:after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14:paraId="4EC013AD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14:paraId="464A89BA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14:paraId="31CD8F17">
            <w:pPr>
              <w:spacing w:before="0" w:after="0" w:line="276" w:lineRule="auto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8CE5D25">
            <w:pPr>
              <w:jc w:val="left"/>
            </w:pPr>
          </w:p>
        </w:tc>
      </w:tr>
    </w:tbl>
    <w:p w14:paraId="1C53AEF3">
      <w:pPr>
        <w:sectPr>
          <w:pgSz w:w="16383" w:h="11906" w:orient="landscape"/>
          <w:cols w:space="720" w:num="1"/>
        </w:sectPr>
      </w:pPr>
    </w:p>
    <w:p w14:paraId="6D609FA1">
      <w:pPr>
        <w:sectPr>
          <w:pgSz w:w="16383" w:h="11906" w:orient="landscape"/>
          <w:cols w:space="720" w:num="1"/>
        </w:sectPr>
      </w:pPr>
      <w:bookmarkStart w:id="23" w:name="block-68138326"/>
    </w:p>
    <w:bookmarkEnd w:id="22"/>
    <w:bookmarkEnd w:id="23"/>
    <w:p w14:paraId="6F2B0960">
      <w:pPr>
        <w:spacing w:before="199" w:after="199" w:line="336" w:lineRule="auto"/>
        <w:ind w:left="120"/>
        <w:jc w:val="left"/>
      </w:pPr>
      <w:bookmarkStart w:id="24" w:name="block-68138332"/>
      <w:r>
        <w:rPr>
          <w:rFonts w:ascii="Times New Roman" w:hAnsi="Times New Roman"/>
          <w:b/>
          <w:i w:val="0"/>
          <w:color w:val="000000"/>
          <w:sz w:val="28"/>
        </w:rPr>
        <w:t xml:space="preserve">ПРОВЕРЯЕМЫЕ ТРЕБОВАНИЯ К РЕЗУЛЬТАТАМ ОСВОЕНИЯ ОСНОВНОЙ </w:t>
      </w:r>
    </w:p>
    <w:p w14:paraId="4E6D574A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ОБРАЗОВАТЕЛЬНОЙ ПРОГРАММЫ</w:t>
      </w:r>
    </w:p>
    <w:p w14:paraId="395F92BB">
      <w:pPr>
        <w:spacing w:before="0" w:after="0"/>
        <w:ind w:left="120"/>
        <w:jc w:val="left"/>
      </w:pPr>
    </w:p>
    <w:p w14:paraId="2A6F1FA9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1 КЛАСС</w:t>
      </w:r>
    </w:p>
    <w:tbl>
      <w:tblPr>
        <w:tblStyle w:val="7"/>
        <w:tblW w:w="0" w:type="auto"/>
        <w:tblCellSpacing w:w="0" w:type="dxa"/>
        <w:tblInd w:w="183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5"/>
        <w:gridCol w:w="6961"/>
      </w:tblGrid>
      <w:tr w14:paraId="314972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97E0D77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A6B06FE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14:paraId="5C6A86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1A5CB0D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6BC8296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Фонетика. Орфоэпия</w:t>
            </w:r>
          </w:p>
        </w:tc>
      </w:tr>
      <w:tr w14:paraId="093C1A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D6361FD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EA7DD95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Выделять звуки из слова</w:t>
            </w:r>
          </w:p>
        </w:tc>
      </w:tr>
      <w:tr w14:paraId="59EC5C1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38E06DB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07DE1DA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гласные и согласные звуки (в том числе различать в словах согласный звук и гласный звук )</w:t>
            </w:r>
          </w:p>
        </w:tc>
      </w:tr>
      <w:tr w14:paraId="453BDAC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739BAEF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AD450DE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ударные и безударные гласные звуки</w:t>
            </w:r>
          </w:p>
        </w:tc>
      </w:tr>
      <w:tr w14:paraId="6484FB7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9AA9C14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E32FA83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согласные звуки: мягкие и твёрдые, звонкие и глухие (вне слова и в слове)</w:t>
            </w:r>
          </w:p>
        </w:tc>
      </w:tr>
      <w:tr w14:paraId="40B6C1C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08BC46B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6003364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количество слогов в слове; делить слова на слоги (простые случаи: слова без стечения согласных); определять в слове ударный слог</w:t>
            </w:r>
          </w:p>
        </w:tc>
      </w:tr>
      <w:tr w14:paraId="6DB085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C596362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F81D20D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Использовать изученные понятия в процессе решения учебных задач</w:t>
            </w:r>
          </w:p>
        </w:tc>
      </w:tr>
      <w:tr w14:paraId="6F4A681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EBDE77F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4E03D52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Графика</w:t>
            </w:r>
          </w:p>
        </w:tc>
      </w:tr>
      <w:tr w14:paraId="0E2A858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EFF084A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DE88B9E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понятия «звук» и «буква»</w:t>
            </w:r>
          </w:p>
        </w:tc>
      </w:tr>
      <w:tr w14:paraId="4BEF25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854733D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E3DB600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Обозначать на письме мягкость согласных звуков буквами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е, ё, ю, 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буквой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в конце слова</w:t>
            </w:r>
          </w:p>
        </w:tc>
      </w:tr>
      <w:tr w14:paraId="620744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56D67E3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0DCFE12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Правильно называть буквы русского алфавита</w:t>
            </w:r>
          </w:p>
        </w:tc>
      </w:tr>
      <w:tr w14:paraId="6A31B3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5CDB289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17E3A36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Использовать знание последовательности букв русского алфавита для упорядочения небольшого списка слов</w:t>
            </w:r>
          </w:p>
        </w:tc>
      </w:tr>
      <w:tr w14:paraId="756C75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C2CA9EE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DA70943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Писать аккуратным разборчивым почерком без искажений заглавные и строчные буквы, соединения букв, слова</w:t>
            </w:r>
          </w:p>
        </w:tc>
      </w:tr>
      <w:tr w14:paraId="215C60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6E4C1B4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EABBA7E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Использовать изученные понятия в процессе решения учебных задач</w:t>
            </w:r>
          </w:p>
        </w:tc>
      </w:tr>
      <w:tr w14:paraId="6EFF87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DDF3416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02D8030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</w:t>
            </w:r>
          </w:p>
        </w:tc>
      </w:tr>
      <w:tr w14:paraId="648617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9763014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D9244DF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Выделять слова из предложений</w:t>
            </w:r>
          </w:p>
        </w:tc>
      </w:tr>
      <w:tr w14:paraId="556E10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76E75D3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3E5FFF7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в тексте слова, значение которых требует уточнения</w:t>
            </w:r>
          </w:p>
        </w:tc>
      </w:tr>
      <w:tr w14:paraId="4134A2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322A35D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5114BD7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Использовать изученные понятия в процессе решения учебных задач</w:t>
            </w:r>
          </w:p>
        </w:tc>
      </w:tr>
      <w:tr w14:paraId="6146264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86C7388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6C43178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</w:tr>
      <w:tr w14:paraId="1E359FA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7DFCB37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2DA88DE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слово и предложение</w:t>
            </w:r>
          </w:p>
        </w:tc>
      </w:tr>
      <w:tr w14:paraId="24D22C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12BAF8E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82BED67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Составлять предложение из набора форм слов</w:t>
            </w:r>
          </w:p>
        </w:tc>
      </w:tr>
      <w:tr w14:paraId="6A4461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3D49BAA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70DAC25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Использовать изученные понятия в процессе решения учебных задач</w:t>
            </w:r>
          </w:p>
        </w:tc>
      </w:tr>
      <w:tr w14:paraId="11A5FD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E50D132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F33C3E6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</w:tr>
      <w:tr w14:paraId="383F6A5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C8DA0FA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D61ED87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Применять изученные правила правописания: знаки препинания в конце предложения: точка, вопросительный и восклицательный знаки</w:t>
            </w:r>
          </w:p>
        </w:tc>
      </w:tr>
      <w:tr w14:paraId="68B56FD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1C2916E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C6C1FA6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Применять изученные правила правописания: раздельное написание слов в предложении; заглавная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жи, ши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(в положении под ударением),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ча, ща, чу, щу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; непроверяемые гласные и согласные (перечень слов в орфографическом словаре учебника)</w:t>
            </w:r>
          </w:p>
        </w:tc>
      </w:tr>
      <w:tr w14:paraId="7283C1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6C0F992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33CDE28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Правильно списывать (без пропусков и искажений букв) слова и предложения, тексты объёмом не более 25 слов</w:t>
            </w:r>
          </w:p>
        </w:tc>
      </w:tr>
      <w:tr w14:paraId="34E27DB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B6C2F53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A9A80FD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Писать под диктовку (без пропусков и искажений букв) слова, предложения из 3 – 5 слов, тексты объёмом не более 20 слов, правописание которых не расходится с произношением</w:t>
            </w:r>
          </w:p>
        </w:tc>
      </w:tr>
      <w:tr w14:paraId="1473EC8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ED7D281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1045DF1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и исправлять ошибки на изученные правила, описки</w:t>
            </w:r>
          </w:p>
        </w:tc>
      </w:tr>
      <w:tr w14:paraId="782EBC6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C07A5AA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19D57AF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</w:tr>
      <w:tr w14:paraId="142569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DE7AA82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D81CCDB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Понимать прослушанный текст</w:t>
            </w:r>
          </w:p>
        </w:tc>
      </w:tr>
      <w:tr w14:paraId="6BE2B9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1D61428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A80260A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Читать вслух и про себя (с пониманием) короткие тексты с соблюдением интонации и пауз в соответствии со знаками препинания в конце предложения</w:t>
            </w:r>
          </w:p>
        </w:tc>
      </w:tr>
      <w:tr w14:paraId="034FAE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A1F2863">
            <w:pPr>
              <w:spacing w:before="0" w:after="0" w:line="312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53EB1C2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Устно составлять текст из 3–5 предложений по сюжетным картинкам и на основе наблюдений</w:t>
            </w:r>
          </w:p>
        </w:tc>
      </w:tr>
    </w:tbl>
    <w:p w14:paraId="69573210">
      <w:pPr>
        <w:spacing w:before="0" w:after="0"/>
        <w:ind w:left="120"/>
        <w:jc w:val="left"/>
      </w:pPr>
    </w:p>
    <w:p w14:paraId="75A9AD2F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2 КЛАСС</w:t>
      </w:r>
    </w:p>
    <w:tbl>
      <w:tblPr>
        <w:tblStyle w:val="7"/>
        <w:tblW w:w="0" w:type="auto"/>
        <w:tblCellSpacing w:w="0" w:type="dxa"/>
        <w:tblInd w:w="183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3"/>
        <w:gridCol w:w="6973"/>
      </w:tblGrid>
      <w:tr w14:paraId="78DC60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C980EA7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F36E590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14:paraId="44FE9E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EFC7B7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01F31E8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Фонетика. Графика. Орфоэпия</w:t>
            </w:r>
          </w:p>
        </w:tc>
      </w:tr>
      <w:tr w14:paraId="66B71B0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B70488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7BF110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</w:t>
            </w:r>
          </w:p>
        </w:tc>
      </w:tr>
      <w:tr w14:paraId="0DC72C7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C7FCA8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4CEEB72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количество слогов в слове; делить слово на слоги (в том числе слова со стечением согласных)</w:t>
            </w:r>
          </w:p>
        </w:tc>
      </w:tr>
      <w:tr w14:paraId="32899C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0F8173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1D9ABFE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Устанавливать соотношение звукового и буквенного состава слова, в том числе с учётом функций букв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е, ё, ю, я</w:t>
            </w:r>
          </w:p>
        </w:tc>
      </w:tr>
      <w:tr w14:paraId="3AC722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904B0D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6EADD4A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Обозначать на письме мягкость согласных звуков буквой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ь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 середине слова</w:t>
            </w:r>
          </w:p>
        </w:tc>
      </w:tr>
      <w:tr w14:paraId="3618665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DA89AB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67B1C7D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Пользоваться орфоэпическим словарём учебника</w:t>
            </w:r>
          </w:p>
        </w:tc>
      </w:tr>
      <w:tr w14:paraId="4E8FB50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8D7C33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2E47B68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1C21F18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5F3272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9F6F32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</w:t>
            </w:r>
          </w:p>
        </w:tc>
      </w:tr>
      <w:tr w14:paraId="795D2E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01B295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AB0B29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Выявлять в тексте случаи употребления многозначных слов, понимать их значения и уточнять значения по учебным словарям</w:t>
            </w:r>
          </w:p>
        </w:tc>
      </w:tr>
      <w:tr w14:paraId="62EDDC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16762D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37053C4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Выявлять случаи употребления синонимов и антонимов (без называния терминов)</w:t>
            </w:r>
          </w:p>
        </w:tc>
      </w:tr>
      <w:tr w14:paraId="3A9FC5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C8AC50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3F9E44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Пользоваться толковым словарём учебника</w:t>
            </w:r>
          </w:p>
        </w:tc>
      </w:tr>
      <w:tr w14:paraId="3B076A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EC06E6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A2DD22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5239469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07B4A0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6F93048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 (морфемика)</w:t>
            </w:r>
          </w:p>
        </w:tc>
      </w:tr>
      <w:tr w14:paraId="104EA7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BF1F46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74225FE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однокоренные слова</w:t>
            </w:r>
          </w:p>
        </w:tc>
      </w:tr>
      <w:tr w14:paraId="7579231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62084E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DF8A9C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Выделять в слове корень (простые случаи)</w:t>
            </w:r>
          </w:p>
        </w:tc>
      </w:tr>
      <w:tr w14:paraId="270F04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64D1DB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2C79EB0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Выделять в слове окончание</w:t>
            </w:r>
          </w:p>
        </w:tc>
      </w:tr>
      <w:tr w14:paraId="0098EDC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376AC5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1050F51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149707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74FC3C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2F735B6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</w:tr>
      <w:tr w14:paraId="37A587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8756EA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60DE171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слова, отвечающие на вопросы «кто?», «что?»</w:t>
            </w:r>
          </w:p>
        </w:tc>
      </w:tr>
      <w:tr w14:paraId="27CD859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8BB86C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7162605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слова, отвечающие на вопросы «что делать?», «что сделать?» и другие</w:t>
            </w:r>
          </w:p>
        </w:tc>
      </w:tr>
      <w:tr w14:paraId="233B2D6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49B24F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63B6DE4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слова, отвечающие на вопросы «какой?», «какая?», «какое?», «какие?»</w:t>
            </w:r>
          </w:p>
        </w:tc>
      </w:tr>
      <w:tr w14:paraId="28FE6A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AEEAFF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08140E3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10B0FE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F38739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4C22682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</w:tr>
      <w:tr w14:paraId="793DAD2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7C62DD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42B8279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вид предложения по цели высказывания и по эмоциональной окраске</w:t>
            </w:r>
          </w:p>
        </w:tc>
      </w:tr>
      <w:tr w14:paraId="6DD2006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A86B5D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34C4670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Составлять предложения из слов, устанавливая между ними смысловую связь по вопросам</w:t>
            </w:r>
          </w:p>
        </w:tc>
      </w:tr>
      <w:tr w14:paraId="5110C6E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512940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6C59F9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293C83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C527B9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2F32F8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</w:tr>
      <w:tr w14:paraId="4203C0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150B8B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A7A431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Применять изученные правила правописания, в том числе: сочетания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чк, чн, чт; щн, нч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словаре учебника); заглавная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</w:t>
            </w:r>
          </w:p>
        </w:tc>
      </w:tr>
      <w:tr w14:paraId="10344D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F76F59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1CA1563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место орфограммы в слове и между словами на изученные правила</w:t>
            </w:r>
          </w:p>
        </w:tc>
      </w:tr>
      <w:tr w14:paraId="218BF27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D4BE39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30A94B5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Правильно списывать (без пропусков и искажений букв) слова и предложения, тексты объёмом не более 50 слов</w:t>
            </w:r>
          </w:p>
        </w:tc>
      </w:tr>
      <w:tr w14:paraId="0AB972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42CE46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1B6E9B3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Писать под диктовку (без пропусков и искажений букв) слова, предложения, тексты объёмом не более 45 слов с учётом изученных правил правописания</w:t>
            </w:r>
          </w:p>
        </w:tc>
      </w:tr>
      <w:tr w14:paraId="19ABBC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879641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6B8C372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и исправлять ошибки на изученные правила, описки</w:t>
            </w:r>
          </w:p>
        </w:tc>
      </w:tr>
      <w:tr w14:paraId="07ECBB2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539CFF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620A90D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Пользоваться орфографическим словарём учебника</w:t>
            </w:r>
          </w:p>
        </w:tc>
      </w:tr>
      <w:tr w14:paraId="004A7E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5D852D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7DF3D91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</w:tr>
      <w:tr w14:paraId="48CDDD0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9DDA50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03CC9D9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Строить устное диалогическое и монологическое высказывание (2 – 4 предложения на определённую тему, по наблюдениям) с соблюдением орфоэпических норм, правильной интонации</w:t>
            </w:r>
          </w:p>
        </w:tc>
      </w:tr>
      <w:tr w14:paraId="27E7FF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BD33FF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77B78CC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Формулировать простые выводы на основе прочитанного (услышанного) устно и письменно (1 – 2 предложения)</w:t>
            </w:r>
          </w:p>
        </w:tc>
      </w:tr>
      <w:tr w14:paraId="386A25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AC2383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7A94934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тему текста и озаглавливать текст, отражая его тему</w:t>
            </w:r>
          </w:p>
        </w:tc>
      </w:tr>
      <w:tr w14:paraId="7D67FC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BD1E95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452A508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Составлять текст из разрозненных предложений, частей текста</w:t>
            </w:r>
          </w:p>
        </w:tc>
      </w:tr>
      <w:tr w14:paraId="697B6A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480CED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14:paraId="5C40D46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Писать подробное изложение повествовательного текста объёмом 30 – 45 слов с использованием вопросов</w:t>
            </w:r>
          </w:p>
        </w:tc>
      </w:tr>
    </w:tbl>
    <w:p w14:paraId="6988EDB3">
      <w:pPr>
        <w:spacing w:before="0" w:after="0"/>
        <w:ind w:left="120"/>
        <w:jc w:val="left"/>
      </w:pPr>
    </w:p>
    <w:p w14:paraId="0E9A68BC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3 КЛАСС</w:t>
      </w:r>
    </w:p>
    <w:tbl>
      <w:tblPr>
        <w:tblStyle w:val="7"/>
        <w:tblW w:w="0" w:type="auto"/>
        <w:tblCellSpacing w:w="0" w:type="dxa"/>
        <w:tblInd w:w="183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1"/>
        <w:gridCol w:w="6925"/>
      </w:tblGrid>
      <w:tr w14:paraId="5EF8DAB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CAA946A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86A9274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14:paraId="5C7073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58A3E4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B3E101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Фонетика. Графика. Орфоэпия</w:t>
            </w:r>
          </w:p>
        </w:tc>
      </w:tr>
      <w:tr w14:paraId="15C3B8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D190C8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52EF0E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Характеризовать, сравнивать, классифицировать звуки вне слова и в слове по заданным параметрам</w:t>
            </w:r>
          </w:p>
        </w:tc>
      </w:tr>
      <w:tr w14:paraId="0031A41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58C1A9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BA4837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Производить звукобуквенный анализ слова (в словах с орфограммами; без транскрибирования)</w:t>
            </w:r>
          </w:p>
        </w:tc>
      </w:tr>
      <w:tr w14:paraId="531C49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CCA2C3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5DA568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функцию разделительных мягкого и твёрдого знаков в словах</w:t>
            </w:r>
          </w:p>
        </w:tc>
      </w:tr>
      <w:tr w14:paraId="37A1C74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C717B6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9C2CDA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Устанавливать соотношение звукового и буквенного состава, в том числе с учётом функций букв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е, ё, ю, 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в словах с разделительными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ь, ъ,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в словах с непроизносимыми согласными</w:t>
            </w:r>
          </w:p>
        </w:tc>
      </w:tr>
      <w:tr w14:paraId="3EBFF8F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DD7CEA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462343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746517D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41F707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BEF674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</w:t>
            </w:r>
          </w:p>
        </w:tc>
      </w:tr>
      <w:tr w14:paraId="50E054F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133FA0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5046D9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Выявлять случаи употребления синонимов и антонимов</w:t>
            </w:r>
          </w:p>
        </w:tc>
      </w:tr>
      <w:tr w14:paraId="59918D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5207BE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BC3738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Подбирать синонимы и антонимы к словам разных частей речи</w:t>
            </w:r>
          </w:p>
        </w:tc>
      </w:tr>
      <w:tr w14:paraId="79BD54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3010EA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2BA0F2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слова, употреблённые в прямом и переносном значении (простые случаи)</w:t>
            </w:r>
          </w:p>
        </w:tc>
      </w:tr>
      <w:tr w14:paraId="7186E7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30F2E9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9F8BEC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значение слова в тексте</w:t>
            </w:r>
          </w:p>
        </w:tc>
      </w:tr>
      <w:tr w14:paraId="1A136CD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893FDB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3D3942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Уточнять значение слова с помощью толкового словаря</w:t>
            </w:r>
          </w:p>
        </w:tc>
      </w:tr>
      <w:tr w14:paraId="0BB65D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2A0567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5407C8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2906B3D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B1D991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6A193D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 (морфемика)</w:t>
            </w:r>
          </w:p>
        </w:tc>
      </w:tr>
      <w:tr w14:paraId="20C52B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6C3758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02B0B2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</w:t>
            </w:r>
          </w:p>
        </w:tc>
      </w:tr>
      <w:tr w14:paraId="49E6C25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7C2862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EFBD90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в словах с однозначно выделяемыми морфемами окончание, корень, приставку, суффикс</w:t>
            </w:r>
          </w:p>
        </w:tc>
      </w:tr>
      <w:tr w14:paraId="19BB427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074056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2E5ACC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1B40AC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95A0B3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D11FB3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</w:tr>
      <w:tr w14:paraId="5118FDB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518952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C40D01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имена существительные</w:t>
            </w:r>
          </w:p>
        </w:tc>
      </w:tr>
      <w:tr w14:paraId="3CF8B48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5D3A63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ACD865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грамматические признаки имён существительных: род, число, падеж</w:t>
            </w:r>
          </w:p>
        </w:tc>
      </w:tr>
      <w:tr w14:paraId="19B348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B1C454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739351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Склонять в единственном числе имена существительные с ударными окончаниями</w:t>
            </w:r>
          </w:p>
        </w:tc>
      </w:tr>
      <w:tr w14:paraId="6A88CB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DF3107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2BBD9F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имена прилагательные</w:t>
            </w:r>
          </w:p>
        </w:tc>
      </w:tr>
      <w:tr w14:paraId="725F055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12AA16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BE993D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грамматические признаки имён прилагательных: род, число, падеж</w:t>
            </w:r>
          </w:p>
        </w:tc>
      </w:tr>
      <w:tr w14:paraId="341CA6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C68864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F359E4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Изменять имена прилагательные по падежам, числам, родам (в единственном числе) в соответствии с падежом, числом и родом имён существительных</w:t>
            </w:r>
          </w:p>
        </w:tc>
      </w:tr>
      <w:tr w14:paraId="4A66E2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7CD067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343A58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глаголы</w:t>
            </w:r>
          </w:p>
        </w:tc>
      </w:tr>
      <w:tr w14:paraId="2EBD860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68DAD4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7064D1C">
            <w:pPr>
              <w:spacing w:before="0" w:after="0" w:line="360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глаголы, отвечающие на вопросы «что делать?» и «что сделать?»</w:t>
            </w:r>
          </w:p>
        </w:tc>
      </w:tr>
      <w:tr w14:paraId="73E972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3915A7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94D0837">
            <w:pPr>
              <w:spacing w:before="0" w:after="0" w:line="360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грамматические признаки глаголов: форму времени, число, род (в прошедшем времени)</w:t>
            </w:r>
          </w:p>
        </w:tc>
      </w:tr>
      <w:tr w14:paraId="1C3D425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AA4D10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4F9CC52">
            <w:pPr>
              <w:spacing w:before="0" w:after="0" w:line="360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Изменять глагол по временам (простые случаи), в прошедшем времени – по родам</w:t>
            </w:r>
          </w:p>
        </w:tc>
      </w:tr>
      <w:tr w14:paraId="7ABDF2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E93B87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0ED5C1A">
            <w:pPr>
              <w:spacing w:before="0" w:after="0" w:line="360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личные местоимения (в начальной форме)</w:t>
            </w:r>
          </w:p>
        </w:tc>
      </w:tr>
      <w:tr w14:paraId="168AD7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017414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4F6BC50">
            <w:pPr>
              <w:spacing w:before="0" w:after="0" w:line="360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Использовать личные местоимения для устранения неоправданных повторов в тексте</w:t>
            </w:r>
          </w:p>
        </w:tc>
      </w:tr>
      <w:tr w14:paraId="6D8A515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9C9197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FE2B028">
            <w:pPr>
              <w:spacing w:before="0" w:after="0" w:line="360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предлоги и приставки</w:t>
            </w:r>
          </w:p>
        </w:tc>
      </w:tr>
      <w:tr w14:paraId="32C8FD6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A16840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88A24B5">
            <w:pPr>
              <w:spacing w:before="0" w:after="0" w:line="360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683E498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6DEE58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5CA740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</w:tr>
      <w:tr w14:paraId="56126CE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5EBB0C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3C994C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вид предложения по цели высказывания и по эмоциональной окраске</w:t>
            </w:r>
          </w:p>
        </w:tc>
      </w:tr>
      <w:tr w14:paraId="155D8A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A8EDB6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E41EC7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главные и второстепенные (без деления на виды) члены предложения</w:t>
            </w:r>
          </w:p>
        </w:tc>
      </w:tr>
      <w:tr w14:paraId="5CE3EB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57C0EE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F88335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распространённые и нераспространённые предложения</w:t>
            </w:r>
          </w:p>
        </w:tc>
      </w:tr>
      <w:tr w14:paraId="60C8C40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055FA7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F59604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6C0D40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76BAA3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F22071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</w:tr>
      <w:tr w14:paraId="31C96BF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9EE809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BE2472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Применять изученные правила правописания, в том числе: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шипящих на конце имён существительных; не с глаголами; раздельное написание предлогов со словами</w:t>
            </w:r>
          </w:p>
        </w:tc>
      </w:tr>
      <w:tr w14:paraId="43317B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4B8EA4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55C2A9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место орфограммы в слове и между словами на изученные правила</w:t>
            </w:r>
          </w:p>
        </w:tc>
      </w:tr>
      <w:tr w14:paraId="68F64CD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2F3BA9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7C868E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Правильно списывать слова, предложения, тексты объёмом не более 70 слов</w:t>
            </w:r>
          </w:p>
        </w:tc>
      </w:tr>
      <w:tr w14:paraId="061B049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9798F3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9C0C10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Писать под диктовку тексты объёмом не более 65 слов с учётом изученных правил правописания</w:t>
            </w:r>
          </w:p>
        </w:tc>
      </w:tr>
      <w:tr w14:paraId="7BC45C4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4DF7B8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4AB90F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и исправлять ошибки на изученные правила, описки</w:t>
            </w:r>
          </w:p>
        </w:tc>
      </w:tr>
      <w:tr w14:paraId="324B1A5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BA55A6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1F1527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</w:tr>
      <w:tr w14:paraId="56B719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598A83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800794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Понимать тексты разных типов, находить в тексте заданную информацию</w:t>
            </w:r>
          </w:p>
        </w:tc>
      </w:tr>
      <w:tr w14:paraId="38DCE6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AFE06E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835290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Формулировать устно и письменно на основе прочитанной (услышанной) информации простые выводы (1 – 2 предложения)</w:t>
            </w:r>
          </w:p>
        </w:tc>
      </w:tr>
      <w:tr w14:paraId="6C4FF95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2385AA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403C84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Строить устное диалогическое и монологическое высказывание (3 – 5 предложений на определённую тему, по результатам наблюдений) с соблюдением орфоэпических норм, правильной интонации</w:t>
            </w:r>
          </w:p>
        </w:tc>
      </w:tr>
      <w:tr w14:paraId="0C889D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539D42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87252A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Создавать небольшие устные и письменные тексты (2 – 4 предложения), содержащие приглашение, просьбу, извинение, благодарность, отказ, с использованием норм речевого этикета</w:t>
            </w:r>
          </w:p>
        </w:tc>
      </w:tr>
      <w:tr w14:paraId="31BD68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6BFBF4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86C9DD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Определять связь предложений в тексте (с помощью личных местоимений, синонимов, союзов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и, а, но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)</w:t>
            </w:r>
          </w:p>
        </w:tc>
      </w:tr>
      <w:tr w14:paraId="23B383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E530D9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8883F7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ключевые слова в тексте</w:t>
            </w:r>
          </w:p>
        </w:tc>
      </w:tr>
      <w:tr w14:paraId="610E5F3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79E901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7FC88F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тему текста и основную мысль текста</w:t>
            </w:r>
          </w:p>
        </w:tc>
      </w:tr>
      <w:tr w14:paraId="531B92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832D13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ED4756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Выявлять части текста (абзацы) и отражать с помощью ключевых слов или предложений их смысловое содержание</w:t>
            </w:r>
          </w:p>
        </w:tc>
      </w:tr>
      <w:tr w14:paraId="561EBD9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8AEE34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542AD2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Составлять план текста, создавать по нему текст и корректировать текст</w:t>
            </w:r>
          </w:p>
        </w:tc>
      </w:tr>
      <w:tr w14:paraId="51FF8A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5A8993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5DDAA5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Писать подробное изложение по заданному, коллективно или самостоятельно составленному плану</w:t>
            </w:r>
          </w:p>
        </w:tc>
      </w:tr>
    </w:tbl>
    <w:p w14:paraId="38F88C81">
      <w:pPr>
        <w:spacing w:before="0" w:after="0"/>
        <w:ind w:left="120"/>
        <w:jc w:val="left"/>
      </w:pPr>
    </w:p>
    <w:p w14:paraId="41F6F582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4 КЛАСС</w:t>
      </w:r>
    </w:p>
    <w:tbl>
      <w:tblPr>
        <w:tblStyle w:val="7"/>
        <w:tblW w:w="0" w:type="auto"/>
        <w:tblCellSpacing w:w="0" w:type="dxa"/>
        <w:tblInd w:w="183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2"/>
        <w:gridCol w:w="6924"/>
      </w:tblGrid>
      <w:tr w14:paraId="12BE79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92F68C3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6884F05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14:paraId="783589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13D004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FB5E5E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Фонетика. Графика. Орфоэпия</w:t>
            </w:r>
          </w:p>
        </w:tc>
      </w:tr>
      <w:tr w14:paraId="234A5C7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D3710B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5ED2F9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Проводить звукобуквенный разбор слов (в соответствии с предложенным в учебнике алгоритмом)</w:t>
            </w:r>
          </w:p>
        </w:tc>
      </w:tr>
      <w:tr w14:paraId="21B080C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E1EF19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78EC8D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2DEC5CC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382A12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6ACBDC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</w:t>
            </w:r>
          </w:p>
        </w:tc>
      </w:tr>
      <w:tr w14:paraId="2E2FB3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5965F2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40F4BC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Подбирать к предложенным словам синонимы</w:t>
            </w:r>
          </w:p>
        </w:tc>
      </w:tr>
      <w:tr w14:paraId="527657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D522F0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123AE3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Подбирать к предложенным словам антонимы</w:t>
            </w:r>
          </w:p>
        </w:tc>
      </w:tr>
      <w:tr w14:paraId="37BE8A7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4D4524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99F6AA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Выявлять в речи слова, значение которых требует уточнения, определять значение слова по контексту</w:t>
            </w:r>
          </w:p>
        </w:tc>
      </w:tr>
      <w:tr w14:paraId="32D69E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674872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50B7C3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Уточнять значение слова с помощью справочных изданий, в том числе из числа верифицированных электронных ресурсов, включённых в федеральный перечень</w:t>
            </w:r>
          </w:p>
        </w:tc>
      </w:tr>
      <w:tr w14:paraId="5EDB72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F4CC9A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D7C5B2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604763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6B3C59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07B876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 (морфемика)</w:t>
            </w:r>
          </w:p>
        </w:tc>
      </w:tr>
      <w:tr w14:paraId="7F7956B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170C9C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51D3A1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</w:t>
            </w:r>
          </w:p>
        </w:tc>
      </w:tr>
      <w:tr w14:paraId="117959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CE93F4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4C89DD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467F37A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E49EB1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7B8C97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</w:tr>
      <w:tr w14:paraId="7ED2E3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55001D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C7724B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Устанавливать принадлежность слова к определённой части речи (в объёме изученного) по комплексу освоенных грамматических признаков</w:t>
            </w:r>
          </w:p>
        </w:tc>
      </w:tr>
      <w:tr w14:paraId="76402E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E509CB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5BFC33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Определять грамматические признаки имён существительных: склонение, род, число, падеж </w:t>
            </w:r>
          </w:p>
        </w:tc>
      </w:tr>
      <w:tr w14:paraId="0EDAD1F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76B10A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8A43B2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Проводить разбор имени существительного как части речи</w:t>
            </w:r>
          </w:p>
        </w:tc>
      </w:tr>
      <w:tr w14:paraId="09A3BD4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6A3331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0AB9D3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Определять грамматические признаки имён прилагательных: род (в единственном числе), число, падеж </w:t>
            </w:r>
          </w:p>
        </w:tc>
      </w:tr>
      <w:tr w14:paraId="09B0C5E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3DB7A6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995B39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Проводить разбор имени прилагательного как части речи</w:t>
            </w:r>
          </w:p>
        </w:tc>
      </w:tr>
      <w:tr w14:paraId="0F6EDFE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F79E56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A9B0F2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Устанавливать (находить) неопределённую форму глагола</w:t>
            </w:r>
          </w:p>
        </w:tc>
      </w:tr>
      <w:tr w14:paraId="209D862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170481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E6703A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</w:t>
            </w:r>
          </w:p>
        </w:tc>
      </w:tr>
      <w:tr w14:paraId="508874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2C074A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FAEDCD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Изменять глаголы в настоящем и будущем времени по лицам и числам (спрягать)</w:t>
            </w:r>
          </w:p>
        </w:tc>
      </w:tr>
      <w:tr w14:paraId="0C3583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8C7E7A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1DDB3A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Проводить разбор глагола как части речи</w:t>
            </w:r>
          </w:p>
        </w:tc>
      </w:tr>
      <w:tr w14:paraId="0EB1CD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66BC7C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4CC165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грамматические признаки личного местоимения в начальной форме: лицо, число, род (у местоимений 3го лица в единственном числе)</w:t>
            </w:r>
          </w:p>
        </w:tc>
      </w:tr>
      <w:tr w14:paraId="53A9E7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6B8035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226410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Использовать личные местоимения для устранения неоправданных повторов в тексте</w:t>
            </w:r>
          </w:p>
        </w:tc>
      </w:tr>
      <w:tr w14:paraId="51E4A9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63F94B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1459C3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1D6C96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C07839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879D6C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</w:tr>
      <w:tr w14:paraId="6E662D4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8119F0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2218D1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предложение, словосочетание и слово</w:t>
            </w:r>
          </w:p>
        </w:tc>
      </w:tr>
      <w:tr w14:paraId="276024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6321D3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86FFD2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Классифицировать предложения по цели высказывания и по эмоциональной окраске</w:t>
            </w:r>
          </w:p>
        </w:tc>
      </w:tr>
      <w:tr w14:paraId="3187D7F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9E4182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234DD6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Различать распространённые и нераспространённые предложения</w:t>
            </w:r>
          </w:p>
        </w:tc>
      </w:tr>
      <w:tr w14:paraId="4B64F4D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C5FD13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84B1EC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Распознавать предложения с однородными членами</w:t>
            </w:r>
          </w:p>
        </w:tc>
      </w:tr>
      <w:tr w14:paraId="176289D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B2D530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E26F4D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Составлять предложения с однородными членами</w:t>
            </w:r>
          </w:p>
        </w:tc>
      </w:tr>
      <w:tr w14:paraId="4445595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07E76E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B20911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Использовать предложения с однородными членами в речи</w:t>
            </w:r>
          </w:p>
        </w:tc>
      </w:tr>
      <w:tr w14:paraId="58C6156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A3CCC9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FED33F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Разграничивать простые распространённые и сложные предложения, состоящие из двух простых (сложносочинённые с союзами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и, а, но 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бессоюзные сложные предложения без называния терминов)</w:t>
            </w:r>
          </w:p>
        </w:tc>
      </w:tr>
      <w:tr w14:paraId="0BCDF66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907DD2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E48188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Составлять простые распространённые и сложные предложения, состоящие из двух простых (сложносочинённые с союзами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и, а, но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бессоюзные сложные предложения без называния терминов)</w:t>
            </w:r>
          </w:p>
        </w:tc>
      </w:tr>
      <w:tr w14:paraId="47180F0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AC44B6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B48028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Производить синтаксический разбор простого предложения</w:t>
            </w:r>
          </w:p>
        </w:tc>
      </w:tr>
      <w:tr w14:paraId="15CF75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BDD97E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152D33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14:paraId="2E60828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7BA7A7F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F9FECF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</w:tr>
      <w:tr w14:paraId="5F670E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3251D4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CBDA17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Применять изученные правила правописания, в том числе: знаки препинания в предложениях с однородными членами, соединёнными союзами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и, а, но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без союзов</w:t>
            </w:r>
          </w:p>
        </w:tc>
      </w:tr>
      <w:tr w14:paraId="7A5298A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D02794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87A8D8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-мя, -ий, -ие, -ия,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-ья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типа гостья,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типа ожерелье во множественном числе, а также кроме собственных имён существительных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-ов, -ин, -ий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); безударные падежные окончания имён прилагательных; мягкий знак после шипящих на конце глаголов в форме 2го лица единственного числа; наличие или отсутствие мягкого знака в глаголах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-ться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-тся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; безударные личные окончания глаголов</w:t>
            </w:r>
          </w:p>
        </w:tc>
      </w:tr>
      <w:tr w14:paraId="344FAA4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327F1E5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4B5B12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место орфограммы в слове и между словами на изученные правила</w:t>
            </w:r>
          </w:p>
        </w:tc>
      </w:tr>
      <w:tr w14:paraId="1A7DD9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822E3A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B9E2C7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Правильно списывать тексты объёмом не более 85 слов</w:t>
            </w:r>
          </w:p>
        </w:tc>
      </w:tr>
      <w:tr w14:paraId="7FC1872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2D431E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A1620A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Писать под диктовку тексты объёмом не более 80 слов с учётом изученных правил правописания</w:t>
            </w:r>
          </w:p>
        </w:tc>
      </w:tr>
      <w:tr w14:paraId="53778DF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56BA4C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3CE25D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Находить и исправлять орфографические и пунктуационные ошибки на изученные правила, описки</w:t>
            </w:r>
          </w:p>
        </w:tc>
      </w:tr>
      <w:tr w14:paraId="6F0369A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98BFC6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7576A7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</w:tr>
      <w:tr w14:paraId="03A474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80D5DB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6CBC01D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Осознавать ситуацию общения (с какой целью, с кем, где происходит общение); выбирать адекватные языковые средства в ситуации общения</w:t>
            </w:r>
          </w:p>
        </w:tc>
      </w:tr>
      <w:tr w14:paraId="5BF80A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98506F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347DDA3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Строить устное диалогическое и монологическое высказывание (4 – 6 предложений), соблюдая орфоэпические нормы, правильную интонацию, нормы речевого взаимодействия</w:t>
            </w:r>
          </w:p>
        </w:tc>
      </w:tr>
      <w:tr w14:paraId="7F7FAF9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59B9E56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98E2CD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Создавать небольшие устные и письменные тексты (3 – 5 предложений) для конкретной ситуации письменного общения (письма, поздравительные открытки, объявления и другие)</w:t>
            </w:r>
          </w:p>
        </w:tc>
      </w:tr>
      <w:tr w14:paraId="561A027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8F245F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BD36FC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Определять тему и основную мысль текста; самостоятельно озаглавливать текст с использованием темы или основной мысли</w:t>
            </w:r>
          </w:p>
        </w:tc>
      </w:tr>
      <w:tr w14:paraId="2CA0DE3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15310B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6D069B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Корректировать порядок предложений и частей текста</w:t>
            </w:r>
          </w:p>
        </w:tc>
      </w:tr>
      <w:tr w14:paraId="5F047F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8CB176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7CD329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Составлять план к заданным текстам</w:t>
            </w:r>
          </w:p>
        </w:tc>
      </w:tr>
      <w:tr w14:paraId="0C5B3C9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0B3BE7F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5A6CB44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Осуществлять подробный пересказ текста (устно и письменно)</w:t>
            </w:r>
          </w:p>
        </w:tc>
      </w:tr>
      <w:tr w14:paraId="29B975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4DBC71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47523C2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Осуществлять выборочный пересказ текста (устно)</w:t>
            </w:r>
          </w:p>
        </w:tc>
      </w:tr>
      <w:tr w14:paraId="341F8A2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1971BF4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57F462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Писать (после предварительной подготовки) сочинения по заданным темам</w:t>
            </w:r>
          </w:p>
        </w:tc>
      </w:tr>
      <w:tr w14:paraId="1C0B4A6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6A2DBCC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21CC645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Осуществлять в процессе изучающего чтения поиск информации</w:t>
            </w:r>
          </w:p>
        </w:tc>
      </w:tr>
      <w:tr w14:paraId="12BA4CB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116E68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025D908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Формулировать устно и письменно простые выводы на основе прочитанной (услышанной) информации</w:t>
            </w:r>
          </w:p>
        </w:tc>
      </w:tr>
      <w:tr w14:paraId="42E5F0D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48745D8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77D09BC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Интерпретировать и обобщать содержащуюся в тексте информацию</w:t>
            </w:r>
          </w:p>
        </w:tc>
      </w:tr>
      <w:tr w14:paraId="33F5A5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14:paraId="2014A40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14:paraId="17D1674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Осуществлять ознакомительное чтение в соответствии с поставленной задачей</w:t>
            </w:r>
          </w:p>
        </w:tc>
      </w:tr>
    </w:tbl>
    <w:p w14:paraId="05B6828C">
      <w:pPr>
        <w:sectPr>
          <w:pgSz w:w="11906" w:h="16383"/>
          <w:cols w:space="720" w:num="1"/>
        </w:sectPr>
      </w:pPr>
      <w:bookmarkStart w:id="25" w:name="block-68138332"/>
    </w:p>
    <w:bookmarkEnd w:id="24"/>
    <w:bookmarkEnd w:id="25"/>
    <w:p w14:paraId="4A97743D">
      <w:pPr>
        <w:spacing w:before="199" w:after="199"/>
        <w:ind w:left="120"/>
        <w:jc w:val="left"/>
      </w:pPr>
      <w:bookmarkStart w:id="26" w:name="block-68138334"/>
      <w:r>
        <w:rPr>
          <w:rFonts w:ascii="Times New Roman" w:hAnsi="Times New Roman"/>
          <w:b/>
          <w:i w:val="0"/>
          <w:color w:val="000000"/>
          <w:sz w:val="28"/>
        </w:rPr>
        <w:t xml:space="preserve">ПРОВЕРЯЕМЫЕ ЭЛЕМЕНТЫ СОДЕРЖАНИЯ </w:t>
      </w:r>
    </w:p>
    <w:p w14:paraId="66966EA0">
      <w:pPr>
        <w:spacing w:before="0" w:after="0"/>
        <w:ind w:left="120"/>
        <w:jc w:val="left"/>
      </w:pPr>
    </w:p>
    <w:p w14:paraId="34BC0B55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1 КЛАСС</w:t>
      </w:r>
    </w:p>
    <w:tbl>
      <w:tblPr>
        <w:tblStyle w:val="7"/>
        <w:tblW w:w="0" w:type="auto"/>
        <w:tblCellSpacing w:w="0" w:type="dxa"/>
        <w:tblInd w:w="183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4"/>
        <w:gridCol w:w="7062"/>
      </w:tblGrid>
      <w:tr w14:paraId="36100D7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60D4739F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Код 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A014D19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14:paraId="7E9472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3927D37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2C1E515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Фонетика. Орфоэпия</w:t>
            </w:r>
          </w:p>
        </w:tc>
      </w:tr>
      <w:tr w14:paraId="125A569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556D8F7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1670536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Звуки речи</w:t>
            </w:r>
          </w:p>
        </w:tc>
      </w:tr>
      <w:tr w14:paraId="14A8E7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6A8D8B6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1C219F3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Гласные и согласные звуки, их различение. Согласный звук и гласный звук </w:t>
            </w:r>
          </w:p>
        </w:tc>
      </w:tr>
      <w:tr w14:paraId="0A2EBE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02DF05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6FD63BF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Ударение в слове. Гласные ударные и безударные</w:t>
            </w:r>
          </w:p>
        </w:tc>
      </w:tr>
      <w:tr w14:paraId="163E4D3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3D1CF74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3E4AB6D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Твёрдые и мягкие согласные звуки, их различение. Звонкие и глухие согласные звуки, их различение. Шипящие , , , </w:t>
            </w:r>
          </w:p>
        </w:tc>
      </w:tr>
      <w:tr w14:paraId="508E142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0BA35E0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343523B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Слог. Количество слогов в слове. Ударный слог. Деление слов на слоги (простые случаи, без стечения согласных)</w:t>
            </w:r>
          </w:p>
        </w:tc>
      </w:tr>
      <w:tr w14:paraId="6B2AB88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10E48D1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913EF5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14:paraId="68615B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0B44BDB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592BAF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Графика</w:t>
            </w:r>
          </w:p>
        </w:tc>
      </w:tr>
      <w:tr w14:paraId="48C172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022802B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5EE11A8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 и буква. Различение звуков и букв</w:t>
            </w:r>
          </w:p>
        </w:tc>
      </w:tr>
      <w:tr w14:paraId="19F516C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7EEFA93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8B56F1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Обозначение на письме твёрдости согласных звуков буквами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а, о, у, ы, э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слова с буквой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э</w:t>
            </w:r>
          </w:p>
        </w:tc>
      </w:tr>
      <w:tr w14:paraId="0BB1F84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586C118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3467D06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Обозначение на письме мягкости согласных звуков буквами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е, ё, ю, я, 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. Функции букв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е, ё, ю, я</w:t>
            </w:r>
          </w:p>
        </w:tc>
      </w:tr>
      <w:tr w14:paraId="7EB3536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4294223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2E2CF61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Мягкий знак как показатель мягкости предшествующего согласного звука в конце слова</w:t>
            </w:r>
          </w:p>
        </w:tc>
      </w:tr>
      <w:tr w14:paraId="3FA2A5C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4D9611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38D889C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Установление соотношения звукового и буквенного состава слова в словах типа стол, конь</w:t>
            </w:r>
          </w:p>
        </w:tc>
      </w:tr>
      <w:tr w14:paraId="0C34140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7E3CD36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15BE16D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Небуквенные графические средства: пробел между словами, знак переноса</w:t>
            </w:r>
          </w:p>
        </w:tc>
      </w:tr>
      <w:tr w14:paraId="2368DAF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4CCB850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2.7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5FC9A55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алфавит: правильное название букв, их последовательность</w:t>
            </w:r>
          </w:p>
        </w:tc>
      </w:tr>
      <w:tr w14:paraId="2A5070F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5BDC902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2.8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60BC61C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алфавита для упорядочения списка слов</w:t>
            </w:r>
          </w:p>
        </w:tc>
      </w:tr>
      <w:tr w14:paraId="4723D7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611F34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1A25A69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</w:t>
            </w:r>
          </w:p>
        </w:tc>
      </w:tr>
      <w:tr w14:paraId="145D5AF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006F0A1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7DE343D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как единица языка (ознакомление)</w:t>
            </w:r>
          </w:p>
        </w:tc>
      </w:tr>
      <w:tr w14:paraId="2FB7BCF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90E8A0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2D8D03C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как название предмета, признака предмета, действия предмета (ознакомление)</w:t>
            </w:r>
          </w:p>
        </w:tc>
      </w:tr>
      <w:tr w14:paraId="1156E4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4583BDA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6091990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Выявление слов, значение которых требует уточнения</w:t>
            </w:r>
          </w:p>
        </w:tc>
      </w:tr>
      <w:tr w14:paraId="562E1D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671B80C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B784CF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</w:tr>
      <w:tr w14:paraId="0E4CA41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0CB3C16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1EE9610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как единица языка (ознакомление)</w:t>
            </w:r>
          </w:p>
        </w:tc>
      </w:tr>
      <w:tr w14:paraId="49B6A9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54B13A2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6A7722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Слово, предложение (наблюдение над сходством и различием)</w:t>
            </w:r>
          </w:p>
        </w:tc>
      </w:tr>
      <w:tr w14:paraId="3F2833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47D9CED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57ACDF4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Установление связи слов в предложении при помощи смысловых вопросов</w:t>
            </w:r>
          </w:p>
        </w:tc>
      </w:tr>
      <w:tr w14:paraId="41DAC6C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48D963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02646C8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Восстановление деформированных предложений</w:t>
            </w:r>
          </w:p>
        </w:tc>
      </w:tr>
      <w:tr w14:paraId="4108A9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5E6C7C9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37B48F0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предложений из набора форм слов</w:t>
            </w:r>
          </w:p>
        </w:tc>
      </w:tr>
      <w:tr w14:paraId="3F56D8C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3C2F72C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5821D23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</w:tr>
      <w:tr w14:paraId="65A5C9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361A4C0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2B14366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слов в предложении</w:t>
            </w:r>
          </w:p>
        </w:tc>
      </w:tr>
      <w:tr w14:paraId="2F00A2C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77FBCFD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639F260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Заглавная буква в начале предложения и в именах собственных: в именах и фамилиях людей, кличках животных</w:t>
            </w:r>
          </w:p>
        </w:tc>
      </w:tr>
      <w:tr w14:paraId="7AA9A80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0BFDB36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0737B71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Перенос слов (без учёта морфемного деления слова)</w:t>
            </w:r>
          </w:p>
        </w:tc>
      </w:tr>
      <w:tr w14:paraId="06E760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4D7440C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7AC1E0E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Гласные после шипящих в сочетаниях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жи, ши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(в положении под ударением),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ча, ща, чу, щу</w:t>
            </w:r>
          </w:p>
        </w:tc>
      </w:tr>
      <w:tr w14:paraId="6E1600C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0727D4E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38F38E5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Сочетания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чк, чн</w:t>
            </w:r>
          </w:p>
        </w:tc>
      </w:tr>
      <w:tr w14:paraId="46AC621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FBE284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21CDD28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Слова с непроверяемыми гласными и согласными (перечень слов в орфографическом словаре учебника)</w:t>
            </w:r>
          </w:p>
        </w:tc>
      </w:tr>
      <w:tr w14:paraId="33253E6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71F36DA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5.7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327F80B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конце предложения: точка, вопросительный и восклицательный знаки</w:t>
            </w:r>
          </w:p>
        </w:tc>
      </w:tr>
      <w:tr w14:paraId="06AFDDD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27F2C1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5.8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008C8D0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Алгоритм списывания текста</w:t>
            </w:r>
          </w:p>
        </w:tc>
      </w:tr>
      <w:tr w14:paraId="4423AC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43C6457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7A32DE5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</w:tr>
      <w:tr w14:paraId="0D3507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BAB03A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F0A1CD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Речь как основная форма общения между людьми</w:t>
            </w:r>
          </w:p>
        </w:tc>
      </w:tr>
      <w:tr w14:paraId="57AD87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48F3EE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659B555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 как единица речи (ознакомление)</w:t>
            </w:r>
          </w:p>
        </w:tc>
      </w:tr>
      <w:tr w14:paraId="327172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2D3C614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9D3C9A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Ситуация общения: цель общения, с кем и где происходит общение</w:t>
            </w:r>
          </w:p>
        </w:tc>
      </w:tr>
      <w:tr w14:paraId="7D66920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18F4776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46EFDBE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Ситуации устного общения (чтение диалогов по ролям, просмотр видеоматериалов, прослушивание аудиозаписи)</w:t>
            </w:r>
          </w:p>
        </w:tc>
      </w:tr>
      <w:tr w14:paraId="0A7310E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624215F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2517E03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Нормы речевого этикета в ситуациях учебного и бытового общения (приветствие, прощание, извинение, благодарность, обращение с просьбой)</w:t>
            </w:r>
          </w:p>
        </w:tc>
      </w:tr>
      <w:tr w14:paraId="6C85C1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14:paraId="72970DF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14:paraId="64A0510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небольших рассказов на основе наблюдений</w:t>
            </w:r>
          </w:p>
        </w:tc>
      </w:tr>
    </w:tbl>
    <w:p w14:paraId="28919E9C">
      <w:pPr>
        <w:spacing w:before="0" w:after="0"/>
        <w:ind w:left="120"/>
        <w:jc w:val="left"/>
      </w:pPr>
    </w:p>
    <w:p w14:paraId="3CD4B994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2 КЛАСС</w:t>
      </w:r>
    </w:p>
    <w:tbl>
      <w:tblPr>
        <w:tblStyle w:val="7"/>
        <w:tblW w:w="0" w:type="auto"/>
        <w:tblCellSpacing w:w="0" w:type="dxa"/>
        <w:tblInd w:w="183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0"/>
        <w:gridCol w:w="7006"/>
      </w:tblGrid>
      <w:tr w14:paraId="6959530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1493EFD1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Код 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389163F3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14:paraId="72B40E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30C72CF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7EA5ED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Фонетика. Графика. Орфоэпия</w:t>
            </w:r>
          </w:p>
        </w:tc>
      </w:tr>
      <w:tr w14:paraId="7ECB69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008C3C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3C2165A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Смыслоразличительная функция звуков; различение звуков и букв; различение ударных и безударных гласных звуков, согласного звука и гласного звука , твёрдых и мягких согласных звуков, звонких и глухих согласных звуков; шипящие согласные звуки , , , ; обозначение на письме твёрдости и мягкости согласных звуков, функции букв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е, ё, ю, 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(повторение изученного в 1 классе)</w:t>
            </w:r>
          </w:p>
        </w:tc>
      </w:tr>
      <w:tr w14:paraId="13C1A0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053C696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86757C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Парные и непарные по твёрдости – мягкости согласные звуки. Парные и непарные по звонкости – глухости согласные звуки</w:t>
            </w:r>
          </w:p>
        </w:tc>
      </w:tr>
      <w:tr w14:paraId="7EAA63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D79681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F279CC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Качественная характеристика звука: гласный – согласный; гласный ударный – безударный; согласный твёрдый – мягкий, парный – непарный; согласный звонкий – глухой, парный – непарный</w:t>
            </w:r>
          </w:p>
        </w:tc>
      </w:tr>
      <w:tr w14:paraId="57BD16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108F06F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2CA5753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Функции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: показатель мягкости предшествующего согласного в конце и в середине слова; разделительный</w:t>
            </w:r>
          </w:p>
        </w:tc>
      </w:tr>
      <w:tr w14:paraId="3D2C6A2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0A97063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7831CBB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Использование на письме разделительных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ъ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</w:t>
            </w:r>
          </w:p>
        </w:tc>
      </w:tr>
      <w:tr w14:paraId="670121B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4B32FF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F9F71F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Соотношение звукового и буквенного состава в словах с буквами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е, ё, ю, 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(в начале слова и после гласных)</w:t>
            </w:r>
          </w:p>
        </w:tc>
      </w:tr>
      <w:tr w14:paraId="3726BC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EDF387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9CD732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Деление слов на слоги (в том числе при стечении согласных)</w:t>
            </w:r>
          </w:p>
        </w:tc>
      </w:tr>
      <w:tr w14:paraId="42ECCD8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00CD3F7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2C8921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знания алфавита при работе со словарями</w:t>
            </w:r>
          </w:p>
        </w:tc>
      </w:tr>
      <w:tr w14:paraId="2041D61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1334FBE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7C85F49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Небуквенные графические средства: пробел между словами, знак переноса, абзац (красная строка), пунктуационные знаки (в пределах изученного)</w:t>
            </w:r>
          </w:p>
        </w:tc>
      </w:tr>
      <w:tr w14:paraId="2474084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B95904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29A8777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14:paraId="5F7342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BA5CAE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337552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отработанного перечня слов (орфоэпического словаря учебника) для решения практических задач</w:t>
            </w:r>
          </w:p>
        </w:tc>
      </w:tr>
      <w:tr w14:paraId="281286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F58D3B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F6E4BD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</w:t>
            </w:r>
          </w:p>
        </w:tc>
      </w:tr>
      <w:tr w14:paraId="3157BD9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6BC675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F52AF6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 как единство звучания и значения</w:t>
            </w:r>
          </w:p>
        </w:tc>
      </w:tr>
      <w:tr w14:paraId="34D6047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5A0FF02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EA9F9A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Лексическое значение слова (общее представление)</w:t>
            </w:r>
          </w:p>
        </w:tc>
      </w:tr>
      <w:tr w14:paraId="49F9C9C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9013C4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469D1F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Выявление слов, значение которых требует уточнения</w:t>
            </w:r>
          </w:p>
        </w:tc>
      </w:tr>
      <w:tr w14:paraId="07A1CA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0D7EBEA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357CA12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Определение значения слова по тексту или уточнение значения с помощью толкового словаря</w:t>
            </w:r>
          </w:p>
        </w:tc>
      </w:tr>
      <w:tr w14:paraId="3D742B4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BBF6E7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3FA237A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Однозначные и многозначные слова (простые случаи, наблюдение)</w:t>
            </w:r>
          </w:p>
        </w:tc>
      </w:tr>
      <w:tr w14:paraId="4EC2D08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D5D298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4F7C1A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использованием в речи синонимов, антонимов</w:t>
            </w:r>
          </w:p>
        </w:tc>
      </w:tr>
      <w:tr w14:paraId="7A81743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3386949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3B6BD0C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 (морфемика)</w:t>
            </w:r>
          </w:p>
        </w:tc>
      </w:tr>
      <w:tr w14:paraId="374654C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FE45D2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7FEA831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 как обязательная часть слова</w:t>
            </w:r>
          </w:p>
        </w:tc>
      </w:tr>
      <w:tr w14:paraId="03B570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5F9212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7FA0577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</w:t>
            </w:r>
          </w:p>
        </w:tc>
      </w:tr>
      <w:tr w14:paraId="537C19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AAA616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3D1D561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Выделение в словах корня (простые случаи)</w:t>
            </w:r>
          </w:p>
        </w:tc>
      </w:tr>
      <w:tr w14:paraId="11F829A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165B85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57161D5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Окончание как изменяемая часть слова</w:t>
            </w:r>
          </w:p>
        </w:tc>
      </w:tr>
      <w:tr w14:paraId="289527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E74F91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8182FD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формы слова с помощью окончания</w:t>
            </w:r>
          </w:p>
        </w:tc>
      </w:tr>
      <w:tr w14:paraId="7FA2DD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0D179DA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0527E9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Различение изменяемых и неизменяемых слов</w:t>
            </w:r>
          </w:p>
        </w:tc>
      </w:tr>
      <w:tr w14:paraId="6D3DCE8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11CE98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4CAFA5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Суффикс как часть слова (наблюдение)</w:t>
            </w:r>
          </w:p>
        </w:tc>
      </w:tr>
      <w:tr w14:paraId="0A42A2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776100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5C0FB0D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Приставка как часть слова (наблюдение)</w:t>
            </w:r>
          </w:p>
        </w:tc>
      </w:tr>
      <w:tr w14:paraId="232B7A2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0115C67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50C2C00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</w:tr>
      <w:tr w14:paraId="188D51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585F86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6022F8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 (ознакомление): общее значение, вопросы («кто?», «что?»), употребление в речи</w:t>
            </w:r>
          </w:p>
        </w:tc>
      </w:tr>
      <w:tr w14:paraId="5E9F534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BF0F28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66B0EF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 (ознакомление): общее значение, вопросы («что делать?», «что сделать?» и другие), употребление в речи</w:t>
            </w:r>
          </w:p>
        </w:tc>
      </w:tr>
      <w:tr w14:paraId="1456550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4C08AF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361F70F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 (ознакомление): общее значение, вопросы («какой?», «какая?», «какое?», «какие?»), употребление в речи</w:t>
            </w:r>
          </w:p>
        </w:tc>
      </w:tr>
      <w:tr w14:paraId="1D41E16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3063044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1598C7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Предлог. Отличие предлогов от приставок. Наиболее распространённые предлоги: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в, на, из, без, над, до, у, о, об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другие</w:t>
            </w:r>
          </w:p>
        </w:tc>
      </w:tr>
      <w:tr w14:paraId="63058ED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83DF58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2FFDEDC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</w:tr>
      <w:tr w14:paraId="427B844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E7089F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17FBDC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Порядок слов в предложении; связь слов в предложении (повторение)</w:t>
            </w:r>
          </w:p>
        </w:tc>
      </w:tr>
      <w:tr w14:paraId="58C7F2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346FE8C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7D33101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 как единица языка. Предложение и слово. Отличие предложения от слова</w:t>
            </w:r>
          </w:p>
        </w:tc>
      </w:tr>
      <w:tr w14:paraId="3AB6C6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660A86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B319C7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выделением в устной речи одного из слов предложения (логическое ударение)</w:t>
            </w:r>
          </w:p>
        </w:tc>
      </w:tr>
      <w:tr w14:paraId="3E5838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11448C6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610617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цели высказывания: повествовательные, вопросительные, побудительные предложения</w:t>
            </w:r>
          </w:p>
        </w:tc>
      </w:tr>
      <w:tr w14:paraId="0C26F3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A9EC60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5A1A6C1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Виды предложений по эмоциональной окраске (по интонации): восклицательные и невосклицательные предложения</w:t>
            </w:r>
          </w:p>
        </w:tc>
      </w:tr>
      <w:tr w14:paraId="7BB6E2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5EB646F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5E10BF6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</w:tr>
      <w:tr w14:paraId="2C46359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5CB48C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27B26C0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Заглавная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деления слова); гласные после шипящих в сочетаниях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жи, ши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(в положении под ударением),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ча, ща, чу, щу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сочетания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чк, чн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(повторение правил правописания, изученных в 1 классе)</w:t>
            </w:r>
          </w:p>
        </w:tc>
      </w:tr>
      <w:tr w14:paraId="0FDCB1D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9A96CD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83D3F8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ошибки. Понятие орфограммы</w:t>
            </w:r>
          </w:p>
        </w:tc>
      </w:tr>
      <w:tr w14:paraId="0D501F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738A42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2289543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</w:tr>
      <w:tr w14:paraId="470D6B6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6BE03D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7DA4E50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орфографического словаря учебника для определения (уточнения) написания слова</w:t>
            </w:r>
          </w:p>
        </w:tc>
      </w:tr>
      <w:tr w14:paraId="115323F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011C93F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88ED79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Контроль и самоконтроль при проверке собственных и предложенных текстов</w:t>
            </w:r>
          </w:p>
        </w:tc>
      </w:tr>
      <w:tr w14:paraId="292059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5F96E7F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04E2B2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Разделительный мягкий знак</w:t>
            </w:r>
          </w:p>
        </w:tc>
      </w:tr>
      <w:tr w14:paraId="47942C5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2B0FAF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5B2BC97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Сочетания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чт, щн, нч</w:t>
            </w:r>
          </w:p>
        </w:tc>
      </w:tr>
      <w:tr w14:paraId="518858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37E91B8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072555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Проверяемые безударные гласные в корне слова</w:t>
            </w:r>
          </w:p>
        </w:tc>
      </w:tr>
      <w:tr w14:paraId="4447109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14C19B0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BEB236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Парные звонкие и глухие согласные в корне слова</w:t>
            </w:r>
          </w:p>
        </w:tc>
      </w:tr>
      <w:tr w14:paraId="366DFE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27F882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E0CEA3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Непроверяемые гласные и согласные (перечень слов в орфографическом словаре учебника)</w:t>
            </w:r>
          </w:p>
        </w:tc>
      </w:tr>
      <w:tr w14:paraId="7F54A92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884549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5465990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Заглавная буква в именах собственных: имена, фамилии, отчества людей, клички животных, географические названия</w:t>
            </w:r>
          </w:p>
        </w:tc>
      </w:tr>
      <w:tr w14:paraId="216CE24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7B6C2A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25857DC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предлогов с именами существительными</w:t>
            </w:r>
          </w:p>
        </w:tc>
      </w:tr>
      <w:tr w14:paraId="347B4DB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763996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0D1562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</w:tr>
      <w:tr w14:paraId="3514BBA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3881842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A39822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</w:t>
            </w:r>
          </w:p>
        </w:tc>
      </w:tr>
      <w:tr w14:paraId="7A527C5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7E32ECD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648C97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Практическое овладение диалогической формой речи. Умение вести разговор (начать, поддержать, закончить разговор, привлечь внимание и другое). 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</w:tr>
      <w:tr w14:paraId="49D4037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0A24010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7ADD89A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Соблюдение норм речевого этикета и орфоэпических норм в ситуациях учебного и бытового общения</w:t>
            </w:r>
          </w:p>
        </w:tc>
      </w:tr>
      <w:tr w14:paraId="66FA8C2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11E33DE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3C8296D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Составление устного рассказа по репродукции картины </w:t>
            </w:r>
          </w:p>
        </w:tc>
      </w:tr>
      <w:tr w14:paraId="1D0330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73F68F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6A1704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Составление устного рассказа с использованием личных наблюдений и вопросов</w:t>
            </w:r>
          </w:p>
        </w:tc>
      </w:tr>
      <w:tr w14:paraId="16C919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D83CA4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A7674F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Текст. 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</w:tr>
      <w:tr w14:paraId="3617654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577EBF9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096DC7F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Тема текста</w:t>
            </w:r>
          </w:p>
        </w:tc>
      </w:tr>
      <w:tr w14:paraId="73F3050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CD84D2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CD4F89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Основная мысль</w:t>
            </w:r>
          </w:p>
        </w:tc>
      </w:tr>
      <w:tr w14:paraId="1EC753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0E8D6F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734382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Заглавие текста. Подбор заголовков к предложенным текстам</w:t>
            </w:r>
          </w:p>
        </w:tc>
      </w:tr>
      <w:tr w14:paraId="45FF4E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443341C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E0EAF7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Последовательность частей текста (абзацев). Корректирование текстов с нарушенным порядком предложений и абзацев</w:t>
            </w:r>
          </w:p>
        </w:tc>
      </w:tr>
      <w:tr w14:paraId="119734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66C6E7C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1A99C40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Типы текстов: описание, повествование, рассуждение, их особенности (первичное ознакомление)</w:t>
            </w:r>
          </w:p>
        </w:tc>
      </w:tr>
      <w:tr w14:paraId="64A7B4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FE999A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68D0CB9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Поздравление и поздравительная открытка</w:t>
            </w:r>
          </w:p>
        </w:tc>
      </w:tr>
      <w:tr w14:paraId="09DBD08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3A09EB3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404B28B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Понимание текста: развитие умения формулировать простые выводы на основе информации, содержащейся в тексте</w:t>
            </w:r>
          </w:p>
        </w:tc>
      </w:tr>
      <w:tr w14:paraId="0A501C4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3D806FE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5012BCC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Выразительное чтение текста вслух с соблюдением правильной интонации</w:t>
            </w:r>
          </w:p>
        </w:tc>
      </w:tr>
      <w:tr w14:paraId="4E9857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14:paraId="2F06E2B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14:paraId="288EF97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</w:tr>
    </w:tbl>
    <w:p w14:paraId="27EFD9A4">
      <w:pPr>
        <w:spacing w:before="0" w:after="0"/>
        <w:ind w:left="120"/>
        <w:jc w:val="left"/>
      </w:pPr>
    </w:p>
    <w:p w14:paraId="7A9A80F1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3 КЛАСС</w:t>
      </w:r>
    </w:p>
    <w:tbl>
      <w:tblPr>
        <w:tblStyle w:val="7"/>
        <w:tblW w:w="0" w:type="auto"/>
        <w:tblCellSpacing w:w="0" w:type="dxa"/>
        <w:tblInd w:w="183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7"/>
        <w:gridCol w:w="7009"/>
      </w:tblGrid>
      <w:tr w14:paraId="63E50F3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7C5A43B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Код 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56D81F6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14:paraId="5F86C47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066990D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3B94C6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Фонетика. Графика. Орфоэпия</w:t>
            </w:r>
          </w:p>
        </w:tc>
      </w:tr>
      <w:tr w14:paraId="7A979E1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FD3405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FAB2B9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ъ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 условия использования на письме разделительных мягкого и твёрдого знаков (повторение изученного)</w:t>
            </w:r>
          </w:p>
        </w:tc>
      </w:tr>
      <w:tr w14:paraId="0627820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6DDDFD9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0839E3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Соотношение звукового и буквенного состава в словах с разделительными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ъ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 в словах с непроизносимыми согласными</w:t>
            </w:r>
          </w:p>
        </w:tc>
      </w:tr>
      <w:tr w14:paraId="2370BA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C4BAAD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1B87E5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алфавита при работе со словарями, справочниками, каталогами</w:t>
            </w:r>
          </w:p>
        </w:tc>
      </w:tr>
      <w:tr w14:paraId="0F09AD4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C929C6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A0D332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14:paraId="16B7707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1447AAA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0CA5FAE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орфоэпического словаря для решения практических задач</w:t>
            </w:r>
          </w:p>
        </w:tc>
      </w:tr>
      <w:tr w14:paraId="072656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DCAEDB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60F06F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</w:t>
            </w:r>
          </w:p>
        </w:tc>
      </w:tr>
      <w:tr w14:paraId="640F827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D41EAB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30BBBA0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Повторение: лексическое значение слова</w:t>
            </w:r>
          </w:p>
        </w:tc>
      </w:tr>
      <w:tr w14:paraId="2FA1E41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1E58529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0B8750F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Прямое и переносное значение слова (ознакомление)</w:t>
            </w:r>
          </w:p>
        </w:tc>
      </w:tr>
      <w:tr w14:paraId="02B05B0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6608FCB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883E25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Устаревшие слова (ознакомление)</w:t>
            </w:r>
          </w:p>
        </w:tc>
      </w:tr>
      <w:tr w14:paraId="2273020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88FA28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1B2B98F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 (морфемика)</w:t>
            </w:r>
          </w:p>
        </w:tc>
      </w:tr>
      <w:tr w14:paraId="3594139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7A3F7E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391B53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</w:t>
            </w:r>
          </w:p>
        </w:tc>
      </w:tr>
      <w:tr w14:paraId="4532E6A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69E15B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C2C0B0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Однокоренные слова и формы одного и того же слова</w:t>
            </w:r>
          </w:p>
        </w:tc>
      </w:tr>
      <w:tr w14:paraId="3DAEE3B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161A4B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31686DD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Корень, приставка, суффикс – значимые части слова</w:t>
            </w:r>
          </w:p>
        </w:tc>
      </w:tr>
      <w:tr w14:paraId="54F08E7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6F6B8C5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2785766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Нулевое окончание (ознакомление)</w:t>
            </w:r>
          </w:p>
        </w:tc>
      </w:tr>
      <w:tr w14:paraId="5ED08F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152D72E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F56339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</w:tr>
      <w:tr w14:paraId="154240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24E624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229E28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</w:tr>
      <w:tr w14:paraId="1B766D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2E8807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3956064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существительное: общее значение, вопросы, употребление в речи</w:t>
            </w:r>
          </w:p>
        </w:tc>
      </w:tr>
      <w:tr w14:paraId="33F48C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060787B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0FD67D9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единственного и множественного числа</w:t>
            </w:r>
          </w:p>
        </w:tc>
      </w:tr>
      <w:tr w14:paraId="2B4C9A4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3B6201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20F42E1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мужского, женского и среднего рода</w:t>
            </w:r>
          </w:p>
        </w:tc>
      </w:tr>
      <w:tr w14:paraId="139FCD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E810BC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6371C3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Падеж имён существительных. Определение падежа, в котором употреблено имя существительное</w:t>
            </w:r>
          </w:p>
        </w:tc>
      </w:tr>
      <w:tr w14:paraId="327894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C741F2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0C42343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имён существительных по падежам и числам (склонение). Имена существительные 1-го, 2-го, 3го склонений</w:t>
            </w:r>
          </w:p>
        </w:tc>
      </w:tr>
      <w:tr w14:paraId="304D45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B344F0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15C5D1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Имена существительные одушевлённые и неодушевлённые</w:t>
            </w:r>
          </w:p>
        </w:tc>
      </w:tr>
      <w:tr w14:paraId="1B8B39A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01BA37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D301B0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прилагательное: общее значение, вопросы, употребление в речи. Зависимость формы имени прилагательного от формы имени существительного</w:t>
            </w:r>
          </w:p>
        </w:tc>
      </w:tr>
      <w:tr w14:paraId="72B943B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B140C7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6956CC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Изменение имён прилагательных по родам, числам и падежам (кроме имён прилагательных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-ий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-ов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-ин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). Склонение имён прилагательных</w:t>
            </w:r>
          </w:p>
        </w:tc>
      </w:tr>
      <w:tr w14:paraId="065E4D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4C1650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CE87EA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Местоимение (общее представление)</w:t>
            </w:r>
          </w:p>
        </w:tc>
      </w:tr>
      <w:tr w14:paraId="1EBC9D5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46FDB51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4A2D53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местоимения, их употребление в речи</w:t>
            </w:r>
          </w:p>
        </w:tc>
      </w:tr>
      <w:tr w14:paraId="625D99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0C4781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8776CF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личных местоимений для устранения неоправданных повторов в тексте</w:t>
            </w:r>
          </w:p>
        </w:tc>
      </w:tr>
      <w:tr w14:paraId="27F3B9C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404B842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D35AC0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Глагол: общее значение, вопросы, употребление в речи</w:t>
            </w:r>
          </w:p>
        </w:tc>
      </w:tr>
      <w:tr w14:paraId="325443E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436E46A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3627AFB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Неопределённая форма глагола</w:t>
            </w:r>
          </w:p>
        </w:tc>
      </w:tr>
      <w:tr w14:paraId="78643A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821FA0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1746306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Настоящее, будущее, прошедшее время глаголов</w:t>
            </w:r>
          </w:p>
        </w:tc>
      </w:tr>
      <w:tr w14:paraId="7208987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FE7F26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34C2B22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Изменение глаголов по временам, числам</w:t>
            </w:r>
          </w:p>
        </w:tc>
      </w:tr>
      <w:tr w14:paraId="229F93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46C9009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27BB532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Род глаголов в прошедшем времени</w:t>
            </w:r>
          </w:p>
        </w:tc>
      </w:tr>
      <w:tr w14:paraId="76C92F1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7CA1B0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CC0CEF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Частица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не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 её значение</w:t>
            </w:r>
          </w:p>
        </w:tc>
      </w:tr>
      <w:tr w14:paraId="1824715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961E41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9D3222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</w:tr>
      <w:tr w14:paraId="5EADAF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A8DFD9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08316C9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Предложение</w:t>
            </w:r>
          </w:p>
        </w:tc>
      </w:tr>
      <w:tr w14:paraId="485C3F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0423A79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0251603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Установление при помощи смысловых (синтаксических) вопросов связи между словами в предложении</w:t>
            </w:r>
          </w:p>
        </w:tc>
      </w:tr>
      <w:tr w14:paraId="21433F6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411F6F0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E61EE0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Главные члены предложения – подлежащее и сказуемое</w:t>
            </w:r>
          </w:p>
        </w:tc>
      </w:tr>
      <w:tr w14:paraId="40D8C09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13A60C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27F270A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Второстепенные члены предложения (без деления на виды)</w:t>
            </w:r>
          </w:p>
        </w:tc>
      </w:tr>
      <w:tr w14:paraId="46A913D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8DE494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9EC25B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</w:tr>
      <w:tr w14:paraId="446699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1ED9254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1CE304E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Наблюдение за однородными членами предложения с союзами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а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но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без союзов</w:t>
            </w:r>
          </w:p>
        </w:tc>
      </w:tr>
      <w:tr w14:paraId="043A5BC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0430B7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2F7CD6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</w:tr>
      <w:tr w14:paraId="396896E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1148E7B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3D98FF0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</w:t>
            </w:r>
          </w:p>
        </w:tc>
      </w:tr>
      <w:tr w14:paraId="4701C32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8618E4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32D423F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орфографического словаря для определения (уточнения) написания слова</w:t>
            </w:r>
          </w:p>
        </w:tc>
      </w:tr>
      <w:tr w14:paraId="05A9D4F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C799F7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9ECC17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Разделительный твёрдый знак</w:t>
            </w:r>
          </w:p>
        </w:tc>
      </w:tr>
      <w:tr w14:paraId="0B3E34E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9E9DBB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A8FE4F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Непроизносимые согласные в корне слова</w:t>
            </w:r>
          </w:p>
        </w:tc>
      </w:tr>
      <w:tr w14:paraId="349CE58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6252F88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3F52C2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Мягкий знак после шипящих на конце имён существительных</w:t>
            </w:r>
          </w:p>
        </w:tc>
      </w:tr>
      <w:tr w14:paraId="6BBC276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7281B0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510D45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гласные в падежных окончаниях имён существительных (на уровне наблюдения)</w:t>
            </w:r>
          </w:p>
        </w:tc>
      </w:tr>
      <w:tr w14:paraId="349117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6C812DF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07B6666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гласные в падежных окончаниях имён прилагательных (на уровне наблюдения)</w:t>
            </w:r>
          </w:p>
        </w:tc>
      </w:tr>
      <w:tr w14:paraId="5460484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13F9809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2E37C5C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Раздельное написание предлогов с личными местоимениями</w:t>
            </w:r>
          </w:p>
        </w:tc>
      </w:tr>
      <w:tr w14:paraId="1AE675D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69EAA51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4DF758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Непроверяемые гласные и согласные (перечень слов в орфографическом словаре учебника)</w:t>
            </w:r>
          </w:p>
        </w:tc>
      </w:tr>
      <w:tr w14:paraId="3CC5D9D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45D674D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15DA5BB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Раздельное написание частицы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не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с глаголами</w:t>
            </w:r>
          </w:p>
        </w:tc>
      </w:tr>
      <w:tr w14:paraId="6C27078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084080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27AB075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</w:tr>
      <w:tr w14:paraId="3815CCA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7A2BA1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4517E8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Нормы речевого этикета: устное и письменное приглашение, просьба, извинение, благодарность, отказ и другие</w:t>
            </w:r>
          </w:p>
        </w:tc>
      </w:tr>
      <w:tr w14:paraId="03A9937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227418F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8DABA6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Соблюдение норм речевого этикета и орфоэпических норм в ситуациях учебного и бытового общения</w:t>
            </w:r>
          </w:p>
        </w:tc>
      </w:tr>
      <w:tr w14:paraId="51D08A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67F373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FBB6F3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Речевые средства, помогающие: формулировать и аргументировать собственное 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</w:t>
            </w:r>
          </w:p>
        </w:tc>
      </w:tr>
      <w:tr w14:paraId="303ABF6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7D22C24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0D3A1F8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речевого этикета в условиях общения с людьми, плохо владеющими русским языком</w:t>
            </w:r>
          </w:p>
        </w:tc>
      </w:tr>
      <w:tr w14:paraId="14FD4E9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91F8C2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390636C0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</w:t>
            </w:r>
          </w:p>
        </w:tc>
      </w:tr>
      <w:tr w14:paraId="4A4A9C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1B3950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EAB3E2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План текста. Составление плана текста, написание текста по заданному плану</w:t>
            </w:r>
          </w:p>
        </w:tc>
      </w:tr>
      <w:tr w14:paraId="0E3DEB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187EA40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7DB3837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Связь предложений в тексте с помощью личных местоимений, синонимов, союзов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а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но</w:t>
            </w:r>
          </w:p>
        </w:tc>
      </w:tr>
      <w:tr w14:paraId="3086814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6890FA6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CDA8B8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Ключевые слова в тексте</w:t>
            </w:r>
          </w:p>
        </w:tc>
      </w:tr>
      <w:tr w14:paraId="48414BF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41BA56F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8D54B0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Определение типов текстов (повествование, описание, рассуждение) и создание собственных текстов заданного типа</w:t>
            </w:r>
          </w:p>
        </w:tc>
      </w:tr>
      <w:tr w14:paraId="579E0FA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6682D66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41CBAD3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Жанр письма, объявления</w:t>
            </w:r>
          </w:p>
        </w:tc>
      </w:tr>
      <w:tr w14:paraId="69C5946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691C10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546B22C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текста по коллективно или самостоятельно составленному плану</w:t>
            </w:r>
          </w:p>
        </w:tc>
      </w:tr>
      <w:tr w14:paraId="67B7A2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33A32AE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61472B3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Изучающее чтение</w:t>
            </w:r>
          </w:p>
        </w:tc>
      </w:tr>
      <w:tr w14:paraId="05A1AC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14:paraId="56FC17D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14:paraId="29996E5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Функции ознакомительного чтения, ситуации применения</w:t>
            </w:r>
          </w:p>
        </w:tc>
      </w:tr>
    </w:tbl>
    <w:p w14:paraId="19004F29">
      <w:pPr>
        <w:spacing w:before="0" w:after="0"/>
        <w:ind w:left="120"/>
        <w:jc w:val="left"/>
      </w:pPr>
    </w:p>
    <w:p w14:paraId="720C1CCF">
      <w:pPr>
        <w:spacing w:before="199" w:after="199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4 КЛАСС</w:t>
      </w:r>
    </w:p>
    <w:tbl>
      <w:tblPr>
        <w:tblStyle w:val="7"/>
        <w:tblW w:w="0" w:type="auto"/>
        <w:tblCellSpacing w:w="0" w:type="dxa"/>
        <w:tblInd w:w="183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6"/>
        <w:gridCol w:w="7010"/>
      </w:tblGrid>
      <w:tr w14:paraId="0CECB51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3B7EBD2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Код 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3FC55EA">
            <w:pPr>
              <w:spacing w:before="0" w:after="0"/>
              <w:ind w:left="272"/>
              <w:jc w:val="left"/>
            </w:pPr>
            <w:r>
              <w:rPr>
                <w:rFonts w:ascii="Times New Roman" w:hAnsi="Times New Roman"/>
                <w:b/>
                <w:i w:val="0"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14:paraId="7D4BEEE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D0624F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50BA5A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Фонетика. Графика. Орфоэпия</w:t>
            </w:r>
          </w:p>
        </w:tc>
      </w:tr>
      <w:tr w14:paraId="28695D0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610F4B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DDD029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Характеристика, сравнение, классификация звуков вне слова и в слове по заданным параметрам</w:t>
            </w:r>
          </w:p>
        </w:tc>
      </w:tr>
      <w:tr w14:paraId="3D5B10E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3D8CFF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7CEF005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Звукобуквенный разбор слова (по отработанному алгоритму)</w:t>
            </w:r>
          </w:p>
        </w:tc>
      </w:tr>
      <w:tr w14:paraId="3006830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1F75711E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C9FBCE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Правильная интонация в процессе говорения и чтения</w:t>
            </w:r>
          </w:p>
        </w:tc>
      </w:tr>
      <w:tr w14:paraId="1651113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95986E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64AADC9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14:paraId="6A67AD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9C326C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168407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орфоэпических словарей русского языка при определении правильного произношения слов</w:t>
            </w:r>
          </w:p>
        </w:tc>
      </w:tr>
      <w:tr w14:paraId="2EA1E7E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5FA4F4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5FF4EC6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Лексика</w:t>
            </w:r>
          </w:p>
        </w:tc>
      </w:tr>
      <w:tr w14:paraId="18BC09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5ACC155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C4BEDE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работы: наблюдение за использованием в речи синонимов, антонимов, устаревших слов (простые случаи)</w:t>
            </w:r>
          </w:p>
        </w:tc>
      </w:tr>
      <w:tr w14:paraId="531B066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63CA45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D9ED36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Наблюдение за использованием в речи фразеологизмов (простые случаи)</w:t>
            </w:r>
          </w:p>
        </w:tc>
      </w:tr>
      <w:tr w14:paraId="746F1B9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8E0F8E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08E23BC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слова (морфемика)</w:t>
            </w:r>
          </w:p>
        </w:tc>
      </w:tr>
      <w:tr w14:paraId="476F535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A9FC93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2BA7275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изменяемых слов, выделение в словах с однозначно выделяемыми морфемами окончания, корня, приставки, суффикса (повторение изученного)</w:t>
            </w:r>
          </w:p>
        </w:tc>
      </w:tr>
      <w:tr w14:paraId="7E3233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204F455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C97B30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Основа слова</w:t>
            </w:r>
          </w:p>
        </w:tc>
      </w:tr>
      <w:tr w14:paraId="77EC9A9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778C8E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2F563907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Состав неизменяемых слов (ознакомление)</w:t>
            </w:r>
          </w:p>
        </w:tc>
      </w:tr>
      <w:tr w14:paraId="205A33E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BA67F0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32283A79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Значение наиболее употребляемых суффиксов изученных частей речи (ознакомление)</w:t>
            </w:r>
          </w:p>
        </w:tc>
      </w:tr>
      <w:tr w14:paraId="718F2F5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5120DD9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85B0EB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Морфология</w:t>
            </w:r>
          </w:p>
        </w:tc>
      </w:tr>
      <w:tr w14:paraId="5B74B1E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469B1B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7B7C26C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Части речи самостоятельные и служебные</w:t>
            </w:r>
          </w:p>
        </w:tc>
      </w:tr>
      <w:tr w14:paraId="53C8641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905E3E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05A0662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Имя существительное. Склонение имён существительных (кроме существительных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-мя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-ий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;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-ья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типа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гостья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типа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ожерелье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во множественном числе; а также кроме собственных имён существительных на -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ов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-ин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-ий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); имена существительные 1-го, 2-го, 3го склонений (повторение изученного)</w:t>
            </w:r>
          </w:p>
        </w:tc>
      </w:tr>
      <w:tr w14:paraId="1FAAD2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B88E40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688F019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Несклоняемые имена существительные (ознакомление)</w:t>
            </w:r>
          </w:p>
        </w:tc>
      </w:tr>
      <w:tr w14:paraId="4801D1E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49DD36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34F3D84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Имя прилагательное. Зависимость формы имени прилагательного от формы имени существительного (повторение)</w:t>
            </w:r>
          </w:p>
        </w:tc>
      </w:tr>
      <w:tr w14:paraId="5AB0D17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27852BC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54A119D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Склонение имён прилагательных во множественном числе</w:t>
            </w:r>
          </w:p>
        </w:tc>
      </w:tr>
      <w:tr w14:paraId="6E59834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FC1B23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6FA0614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Местоимение. Личные местоимения (повторение) </w:t>
            </w:r>
          </w:p>
        </w:tc>
      </w:tr>
      <w:tr w14:paraId="44149A1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01698C1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2499093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Личные местоимения 1го и 3го лица единственного и множественного числа</w:t>
            </w:r>
          </w:p>
        </w:tc>
      </w:tr>
      <w:tr w14:paraId="716FBE0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2AEAEC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4.8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39AB39B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Склонение личных местоимений</w:t>
            </w:r>
          </w:p>
        </w:tc>
      </w:tr>
      <w:tr w14:paraId="62FD912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A8445E6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4.9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FB3EE1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Глагол. Изменение глаголов по лицам и числам в настоящем и будущем времени (спряжение)</w:t>
            </w:r>
          </w:p>
        </w:tc>
      </w:tr>
      <w:tr w14:paraId="0FC0D31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10FB759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4.10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4BEEF2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І и ІІ спряжение глаголов. Способы определения I и II спряжения глаголов</w:t>
            </w:r>
          </w:p>
        </w:tc>
      </w:tr>
      <w:tr w14:paraId="1CC061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1C41FF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3CFB061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Наречие (общее представление). Значение, вопросы, употребление в речи</w:t>
            </w:r>
          </w:p>
        </w:tc>
      </w:tr>
      <w:tr w14:paraId="0847923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18FF49D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A9F976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Предлог. Отличие предлогов от приставок (повторение)</w:t>
            </w:r>
          </w:p>
        </w:tc>
      </w:tr>
      <w:tr w14:paraId="28F6B03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0A00642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395D855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Союз; союзы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а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но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в простых и сложных предложениях</w:t>
            </w:r>
          </w:p>
        </w:tc>
      </w:tr>
      <w:tr w14:paraId="75FD2C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6DE77E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2D70301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Частица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не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 её значение (повторение)</w:t>
            </w:r>
          </w:p>
        </w:tc>
      </w:tr>
      <w:tr w14:paraId="114BD9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0DF45D9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6EF74AE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Синтаксис</w:t>
            </w:r>
          </w:p>
        </w:tc>
      </w:tr>
      <w:tr w14:paraId="099E6E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D36350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3C0B6B01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вопросов); распространённые и нераспространённые предложения (повторение изученного)</w:t>
            </w:r>
          </w:p>
        </w:tc>
      </w:tr>
      <w:tr w14:paraId="5968E13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2D2261E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61253E2A">
            <w:pPr>
              <w:spacing w:before="0" w:after="0" w:line="312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Предложения с однородными членами: без союзов, с союзами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а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но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с одиночным союзом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. Интонация перечисления в предложениях с однородными членами</w:t>
            </w:r>
          </w:p>
        </w:tc>
      </w:tr>
      <w:tr w14:paraId="76C4D69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43DE24D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383AF8AF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Простое и сложное предложение (ознакомление)</w:t>
            </w:r>
          </w:p>
        </w:tc>
      </w:tr>
      <w:tr w14:paraId="1353E1E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BF854E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73E2E4D3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Сложные предложения: сложносочинённые с союзами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а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но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; бессоюзные сложные предложения (без называния терминов)</w:t>
            </w:r>
          </w:p>
        </w:tc>
      </w:tr>
      <w:tr w14:paraId="658EC5C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C271D0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5F14B4E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Орфография и пунктуация</w:t>
            </w:r>
          </w:p>
        </w:tc>
      </w:tr>
      <w:tr w14:paraId="3B1726D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702B6E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31C287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правил правописания, изученных в 1 – 3 классах</w:t>
            </w:r>
          </w:p>
        </w:tc>
      </w:tr>
      <w:tr w14:paraId="45D429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4DF89AE9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5428933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</w:t>
            </w:r>
          </w:p>
        </w:tc>
      </w:tr>
      <w:tr w14:paraId="53DE7E7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332CEF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5752D6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Использование орфографического словаря для определения (уточнения) написания слова</w:t>
            </w:r>
          </w:p>
        </w:tc>
      </w:tr>
      <w:tr w14:paraId="2AD1439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2FD7B72B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995BA12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Безударные падежные окончания имён существительных (кроме существительных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-мя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-ий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-ья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типа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гостья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ье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типа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ожерелье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во множественном числе, а также кроме собственных имён существительных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-ов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-ин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-ий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)</w:t>
            </w:r>
          </w:p>
        </w:tc>
      </w:tr>
      <w:tr w14:paraId="5ADC78B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D33FBDF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62197B88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падежные окончания имён прилагательных</w:t>
            </w:r>
          </w:p>
        </w:tc>
      </w:tr>
      <w:tr w14:paraId="18EB8C0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984D38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2FCE011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Мягкий знак после шипящих на конце глаголов в форме 2го лица единственного числа</w:t>
            </w:r>
          </w:p>
        </w:tc>
      </w:tr>
      <w:tr w14:paraId="04660FA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1589A343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29E7A5C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Наличие или отсутствие мягкого знака в глаголах на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-ться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-тся</w:t>
            </w:r>
          </w:p>
        </w:tc>
      </w:tr>
      <w:tr w14:paraId="7EBC1A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47B623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6.8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C13978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Безударные личные окончания глаголов</w:t>
            </w:r>
          </w:p>
        </w:tc>
      </w:tr>
      <w:tr w14:paraId="6CFF02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4C576D0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6.9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06DA2F9B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Знаки препинания в предложениях с однородными членами, соединёнными союзами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и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>а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,</w:t>
            </w:r>
            <w:r>
              <w:rPr>
                <w:rFonts w:ascii="Times New Roman" w:hAnsi="Times New Roman"/>
                <w:b w:val="0"/>
                <w:i/>
                <w:color w:val="000000"/>
                <w:sz w:val="24"/>
              </w:rPr>
              <w:t xml:space="preserve"> но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и без союзов</w:t>
            </w:r>
          </w:p>
        </w:tc>
      </w:tr>
      <w:tr w14:paraId="25EC9B6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163C084A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6.10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D32A48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сложном предложении, состоящем из двух простых (наблюдение)</w:t>
            </w:r>
          </w:p>
        </w:tc>
      </w:tr>
      <w:tr w14:paraId="6CBAB7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71E9D8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6.11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0D7F42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Знаки препинания в предложении с прямой речью после слов автора (наблюдение)</w:t>
            </w:r>
          </w:p>
        </w:tc>
      </w:tr>
      <w:tr w14:paraId="60D09C4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216D8A1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5CDEDA06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Развитие речи</w:t>
            </w:r>
          </w:p>
        </w:tc>
      </w:tr>
      <w:tr w14:paraId="67586DF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1118AAA7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27D7F84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</w:t>
            </w:r>
          </w:p>
        </w:tc>
      </w:tr>
      <w:tr w14:paraId="128524F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09943934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2FE7C085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Корректирование текстов (заданных и собственных) с учётом точности, правильности, богатства и выразительности письменной речи</w:t>
            </w:r>
          </w:p>
        </w:tc>
      </w:tr>
      <w:tr w14:paraId="1B2B3C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6EB9371C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33D01EF1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Изложение (подробный устный и письменный пересказ текста; выборочный устный пересказ текста)</w:t>
            </w:r>
          </w:p>
        </w:tc>
      </w:tr>
      <w:tr w14:paraId="1BD2641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3291D4B5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036BDABA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Сочинение как вид письменной работы</w:t>
            </w:r>
          </w:p>
        </w:tc>
      </w:tr>
      <w:tr w14:paraId="6E9BF1D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89347B8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163AF62C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 </w:t>
            </w:r>
          </w:p>
        </w:tc>
      </w:tr>
      <w:tr w14:paraId="7A3FA0A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tblCellSpacing w:w="0" w:type="dxa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14:paraId="72887EB2">
            <w:pPr>
              <w:spacing w:before="0" w:after="0" w:line="336" w:lineRule="auto"/>
              <w:ind w:left="36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14:paraId="420CAB6D">
            <w:pPr>
              <w:spacing w:before="0" w:after="0" w:line="336" w:lineRule="auto"/>
              <w:ind w:left="365"/>
              <w:jc w:val="both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Ознакомительное чтение в соответствии с поставленной задачей</w:t>
            </w:r>
          </w:p>
        </w:tc>
      </w:tr>
    </w:tbl>
    <w:p w14:paraId="34E8E87F">
      <w:pPr>
        <w:sectPr>
          <w:pgSz w:w="11906" w:h="16383"/>
          <w:cols w:space="720" w:num="1"/>
        </w:sectPr>
      </w:pPr>
      <w:bookmarkStart w:id="27" w:name="block-68138334"/>
    </w:p>
    <w:bookmarkEnd w:id="26"/>
    <w:bookmarkEnd w:id="27"/>
    <w:p w14:paraId="681A1BD8">
      <w:pPr>
        <w:spacing w:before="0" w:after="0"/>
        <w:ind w:left="120"/>
        <w:jc w:val="left"/>
      </w:pPr>
      <w:bookmarkStart w:id="28" w:name="block-68138333"/>
      <w:r>
        <w:rPr>
          <w:rFonts w:ascii="Times New Roman" w:hAnsi="Times New Roman"/>
          <w:b/>
          <w:i w:val="0"/>
          <w:color w:val="000000"/>
          <w:sz w:val="28"/>
        </w:rPr>
        <w:t>УЧЕБНО-МЕТОДИЧЕСКОЕ ОБЕСПЕЧЕНИЕ ОБРАЗОВАТЕЛЬНОГО ПРОЦЕССА</w:t>
      </w:r>
    </w:p>
    <w:p w14:paraId="48948B96">
      <w:pPr>
        <w:spacing w:before="0" w:after="0" w:line="480" w:lineRule="auto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ОБЯЗАТЕЛЬНЫЕ УЧЕБНЫЕ МАТЕРИАЛЫ ДЛЯ УЧЕНИКА</w:t>
      </w:r>
    </w:p>
    <w:p w14:paraId="6433E59D">
      <w:pPr>
        <w:spacing w:before="0" w:after="0" w:line="480" w:lineRule="auto"/>
        <w:ind w:left="120"/>
        <w:jc w:val="left"/>
      </w:pPr>
      <w:bookmarkStart w:id="29" w:name="dce57170-aafe-4279-bc99-7e0b1532e74c"/>
      <w:r>
        <w:rPr>
          <w:rFonts w:ascii="Times New Roman" w:hAnsi="Times New Roman"/>
          <w:b w:val="0"/>
          <w:i w:val="0"/>
          <w:color w:val="000000"/>
          <w:sz w:val="28"/>
        </w:rPr>
        <w:t>• Русский язык: 4-й класс: учебник: в 2 частях; 14-е издание, переработанное Канакина В.П., Горецкий В.Г. Акционерное общество «Издательство «Просвещение»</w:t>
      </w:r>
      <w:bookmarkEnd w:id="29"/>
    </w:p>
    <w:p w14:paraId="27C488DC">
      <w:pPr>
        <w:spacing w:before="0" w:after="0" w:line="480" w:lineRule="auto"/>
        <w:ind w:left="120"/>
        <w:jc w:val="left"/>
      </w:pPr>
    </w:p>
    <w:p w14:paraId="284725F8">
      <w:pPr>
        <w:spacing w:before="0" w:after="0"/>
        <w:ind w:left="120"/>
        <w:jc w:val="left"/>
      </w:pPr>
    </w:p>
    <w:p w14:paraId="7FE2AF4A">
      <w:pPr>
        <w:spacing w:before="0" w:after="0" w:line="480" w:lineRule="auto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МЕТОДИЧЕСКИЕ МАТЕРИАЛЫ ДЛЯ УЧИТЕЛЯ</w:t>
      </w:r>
    </w:p>
    <w:p w14:paraId="015C0698">
      <w:pPr>
        <w:spacing w:before="0" w:after="0" w:line="480" w:lineRule="auto"/>
        <w:ind w:left="120"/>
        <w:jc w:val="left"/>
      </w:pPr>
    </w:p>
    <w:p w14:paraId="24CF4F3D">
      <w:pPr>
        <w:spacing w:before="0" w:after="0"/>
        <w:ind w:left="120"/>
        <w:jc w:val="left"/>
      </w:pPr>
    </w:p>
    <w:p w14:paraId="2744EA58">
      <w:pPr>
        <w:spacing w:before="0" w:after="0" w:line="480" w:lineRule="auto"/>
        <w:ind w:left="120"/>
        <w:jc w:val="left"/>
      </w:pPr>
      <w:r>
        <w:rPr>
          <w:rFonts w:ascii="Times New Roman" w:hAnsi="Times New Roman"/>
          <w:b/>
          <w:i w:val="0"/>
          <w:color w:val="000000"/>
          <w:sz w:val="28"/>
        </w:rPr>
        <w:t>ЦИФРОВЫЕ ОБРАЗОВАТЕЛЬНЫЕ РЕСУРСЫ И РЕСУРСЫ СЕТИ ИНТЕРНЕТ</w:t>
      </w:r>
    </w:p>
    <w:p w14:paraId="539A5179">
      <w:pPr>
        <w:spacing w:before="0" w:after="0" w:line="480" w:lineRule="auto"/>
        <w:ind w:left="120"/>
        <w:jc w:val="left"/>
      </w:pPr>
    </w:p>
    <w:p w14:paraId="19582731">
      <w:pPr>
        <w:sectPr>
          <w:pgSz w:w="11906" w:h="16383"/>
          <w:cols w:space="720" w:num="1"/>
        </w:sectPr>
      </w:pPr>
      <w:bookmarkStart w:id="30" w:name="block-68138333"/>
    </w:p>
    <w:bookmarkEnd w:id="28"/>
    <w:bookmarkEnd w:id="30"/>
    <w:p w14:paraId="4ADD5699"/>
    <w:sectPr>
      <w:pgSz w:w="11907" w:h="16839"/>
      <w:pgMar w:top="1440" w:right="1440" w:bottom="1440" w:left="144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39341B"/>
    <w:multiLevelType w:val="singleLevel"/>
    <w:tmpl w:val="9239341B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">
    <w:nsid w:val="9C8AC8EF"/>
    <w:multiLevelType w:val="singleLevel"/>
    <w:tmpl w:val="9C8AC8EF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2">
    <w:nsid w:val="B5E306ED"/>
    <w:multiLevelType w:val="singleLevel"/>
    <w:tmpl w:val="B5E306ED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3">
    <w:nsid w:val="BF205925"/>
    <w:multiLevelType w:val="singleLevel"/>
    <w:tmpl w:val="BF205925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4">
    <w:nsid w:val="C8879AEF"/>
    <w:multiLevelType w:val="singleLevel"/>
    <w:tmpl w:val="C8879AEF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5">
    <w:nsid w:val="CF092B84"/>
    <w:multiLevelType w:val="singleLevel"/>
    <w:tmpl w:val="CF092B84"/>
    <w:lvl w:ilvl="0" w:tentative="0">
      <w:start w:val="1"/>
      <w:numFmt w:val="bullet"/>
      <w:lvlText w:val=""/>
      <w:lvlJc w:val="left"/>
      <w:pPr>
        <w:ind w:left="400" w:hanging="360"/>
      </w:pPr>
      <w:rPr>
        <w:rFonts w:hint="default" w:ascii="Symbol" w:hAnsi="Symbol"/>
      </w:rPr>
    </w:lvl>
  </w:abstractNum>
  <w:abstractNum w:abstractNumId="6">
    <w:nsid w:val="D7F9FE59"/>
    <w:multiLevelType w:val="singleLevel"/>
    <w:tmpl w:val="D7F9FE59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7">
    <w:nsid w:val="DCBA6B53"/>
    <w:multiLevelType w:val="singleLevel"/>
    <w:tmpl w:val="DCBA6B53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8">
    <w:nsid w:val="F4B5D9F5"/>
    <w:multiLevelType w:val="singleLevel"/>
    <w:tmpl w:val="F4B5D9F5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9">
    <w:nsid w:val="0053208E"/>
    <w:multiLevelType w:val="singleLevel"/>
    <w:tmpl w:val="0053208E"/>
    <w:lvl w:ilvl="0" w:tentative="0">
      <w:start w:val="1"/>
      <w:numFmt w:val="bullet"/>
      <w:lvlText w:val=""/>
      <w:lvlJc w:val="left"/>
      <w:pPr>
        <w:ind w:left="400" w:hanging="360"/>
      </w:pPr>
      <w:rPr>
        <w:rFonts w:hint="default" w:ascii="Symbol" w:hAnsi="Symbol"/>
      </w:rPr>
    </w:lvl>
  </w:abstractNum>
  <w:abstractNum w:abstractNumId="10">
    <w:nsid w:val="0248C179"/>
    <w:multiLevelType w:val="singleLevel"/>
    <w:tmpl w:val="0248C179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1">
    <w:nsid w:val="03D62ECE"/>
    <w:multiLevelType w:val="singleLevel"/>
    <w:tmpl w:val="03D62ECE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2">
    <w:nsid w:val="2470EC97"/>
    <w:multiLevelType w:val="singleLevel"/>
    <w:tmpl w:val="2470EC97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3">
    <w:nsid w:val="25B654F3"/>
    <w:multiLevelType w:val="singleLevel"/>
    <w:tmpl w:val="25B654F3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4">
    <w:nsid w:val="2A8F537B"/>
    <w:multiLevelType w:val="singleLevel"/>
    <w:tmpl w:val="2A8F537B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5">
    <w:nsid w:val="4C1BAE26"/>
    <w:multiLevelType w:val="singleLevel"/>
    <w:tmpl w:val="4C1BAE26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6">
    <w:nsid w:val="4D4DC07F"/>
    <w:multiLevelType w:val="singleLevel"/>
    <w:tmpl w:val="4D4DC07F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7">
    <w:nsid w:val="59ADCABA"/>
    <w:multiLevelType w:val="singleLevel"/>
    <w:tmpl w:val="59ADCABA"/>
    <w:lvl w:ilvl="0" w:tentative="0">
      <w:start w:val="1"/>
      <w:numFmt w:val="bullet"/>
      <w:lvlText w:val=""/>
      <w:lvlJc w:val="left"/>
      <w:pPr>
        <w:ind w:left="400" w:hanging="360"/>
      </w:pPr>
      <w:rPr>
        <w:rFonts w:hint="default" w:ascii="Symbol" w:hAnsi="Symbol"/>
      </w:rPr>
    </w:lvl>
  </w:abstractNum>
  <w:abstractNum w:abstractNumId="18">
    <w:nsid w:val="5A241D34"/>
    <w:multiLevelType w:val="singleLevel"/>
    <w:tmpl w:val="5A241D34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19">
    <w:nsid w:val="60382F6E"/>
    <w:multiLevelType w:val="singleLevel"/>
    <w:tmpl w:val="60382F6E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abstractNum w:abstractNumId="20">
    <w:nsid w:val="72183CF9"/>
    <w:multiLevelType w:val="singleLevel"/>
    <w:tmpl w:val="72183CF9"/>
    <w:lvl w:ilvl="0" w:tentative="0">
      <w:start w:val="1"/>
      <w:numFmt w:val="bullet"/>
      <w:lvlText w:val=""/>
      <w:lvlJc w:val="left"/>
      <w:pPr>
        <w:ind w:left="1647" w:hanging="360"/>
      </w:pPr>
      <w:rPr>
        <w:rFonts w:hint="default" w:ascii="Symbol" w:hAnsi="Symbol"/>
      </w:rPr>
    </w:lvl>
  </w:abstractNum>
  <w:num w:numId="1">
    <w:abstractNumId w:val="9"/>
  </w:num>
  <w:num w:numId="2">
    <w:abstractNumId w:val="5"/>
  </w:num>
  <w:num w:numId="3">
    <w:abstractNumId w:val="17"/>
  </w:num>
  <w:num w:numId="4">
    <w:abstractNumId w:val="3"/>
  </w:num>
  <w:num w:numId="5">
    <w:abstractNumId w:val="2"/>
  </w:num>
  <w:num w:numId="6">
    <w:abstractNumId w:val="11"/>
  </w:num>
  <w:num w:numId="7">
    <w:abstractNumId w:val="13"/>
  </w:num>
  <w:num w:numId="8">
    <w:abstractNumId w:val="20"/>
  </w:num>
  <w:num w:numId="9">
    <w:abstractNumId w:val="10"/>
  </w:num>
  <w:num w:numId="10">
    <w:abstractNumId w:val="0"/>
  </w:num>
  <w:num w:numId="11">
    <w:abstractNumId w:val="14"/>
  </w:num>
  <w:num w:numId="12">
    <w:abstractNumId w:val="18"/>
  </w:num>
  <w:num w:numId="13">
    <w:abstractNumId w:val="4"/>
  </w:num>
  <w:num w:numId="14">
    <w:abstractNumId w:val="16"/>
  </w:num>
  <w:num w:numId="15">
    <w:abstractNumId w:val="8"/>
  </w:num>
  <w:num w:numId="16">
    <w:abstractNumId w:val="12"/>
  </w:num>
  <w:num w:numId="17">
    <w:abstractNumId w:val="7"/>
  </w:num>
  <w:num w:numId="18">
    <w:abstractNumId w:val="6"/>
  </w:num>
  <w:num w:numId="19">
    <w:abstractNumId w:val="1"/>
  </w:num>
  <w:num w:numId="20">
    <w:abstractNumId w:val="15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000000"/>
    <w:rsid w:val="1518639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uiPriority="99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5">
    <w:name w:val="heading 4"/>
    <w:basedOn w:val="1"/>
    <w:next w:val="1"/>
    <w:link w:val="20"/>
    <w:unhideWhenUsed/>
    <w:qFormat/>
    <w:uiPriority w:val="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Emphasis"/>
    <w:basedOn w:val="6"/>
    <w:qFormat/>
    <w:uiPriority w:val="20"/>
    <w:rPr>
      <w:i/>
      <w:iCs/>
    </w:rPr>
  </w:style>
  <w:style w:type="character" w:styleId="9">
    <w:name w:val="Hyperlink"/>
    <w:basedOn w:val="6"/>
    <w:unhideWhenUsed/>
    <w:qFormat/>
    <w:uiPriority w:val="99"/>
    <w:rPr>
      <w:color w:val="0000FF" w:themeColor="hyperlink"/>
      <w:u w:val="single"/>
    </w:rPr>
  </w:style>
  <w:style w:type="paragraph" w:styleId="10">
    <w:name w:val="Normal Indent"/>
    <w:basedOn w:val="1"/>
    <w:unhideWhenUsed/>
    <w:qFormat/>
    <w:uiPriority w:val="99"/>
    <w:pPr>
      <w:ind w:left="720"/>
    </w:pPr>
  </w:style>
  <w:style w:type="paragraph" w:styleId="11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12">
    <w:name w:val="header"/>
    <w:basedOn w:val="1"/>
    <w:link w:val="16"/>
    <w:unhideWhenUsed/>
    <w:qFormat/>
    <w:uiPriority w:val="99"/>
    <w:pPr>
      <w:tabs>
        <w:tab w:val="center" w:pos="4680"/>
        <w:tab w:val="right" w:pos="9360"/>
      </w:tabs>
    </w:pPr>
  </w:style>
  <w:style w:type="paragraph" w:styleId="13">
    <w:name w:val="Title"/>
    <w:basedOn w:val="1"/>
    <w:next w:val="1"/>
    <w:link w:val="22"/>
    <w:qFormat/>
    <w:uiPriority w:val="10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paragraph" w:styleId="14">
    <w:name w:val="Subtitle"/>
    <w:basedOn w:val="1"/>
    <w:next w:val="1"/>
    <w:link w:val="21"/>
    <w:qFormat/>
    <w:uiPriority w:val="11"/>
    <w:p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table" w:styleId="15">
    <w:name w:val="Table Grid"/>
    <w:basedOn w:val="7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6">
    <w:name w:val="Header Char"/>
    <w:basedOn w:val="6"/>
    <w:link w:val="12"/>
    <w:qFormat/>
    <w:uiPriority w:val="99"/>
  </w:style>
  <w:style w:type="character" w:customStyle="1" w:styleId="17">
    <w:name w:val="Heading 1 Char"/>
    <w:basedOn w:val="6"/>
    <w:link w:val="2"/>
    <w:qFormat/>
    <w:uiPriority w:val="9"/>
    <w:rPr>
      <w:rFonts w:asciiTheme="majorHAnsi" w:hAnsiTheme="majorHAnsi" w:eastAsiaTheme="majorEastAsia" w:cstheme="majorBidi"/>
      <w:b/>
      <w:bCs/>
      <w:color w:val="366091" w:themeColor="accent1" w:themeShade="BF"/>
      <w:sz w:val="28"/>
      <w:szCs w:val="28"/>
    </w:rPr>
  </w:style>
  <w:style w:type="character" w:customStyle="1" w:styleId="18">
    <w:name w:val="Heading 2 Char"/>
    <w:basedOn w:val="6"/>
    <w:link w:val="3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customStyle="1" w:styleId="19">
    <w:name w:val="Heading 3 Char"/>
    <w:basedOn w:val="6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customStyle="1" w:styleId="20">
    <w:name w:val="Heading 4 Char"/>
    <w:basedOn w:val="6"/>
    <w:link w:val="5"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customStyle="1" w:styleId="21">
    <w:name w:val="Subtitle Char"/>
    <w:basedOn w:val="6"/>
    <w:link w:val="14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22">
    <w:name w:val="Title Char"/>
    <w:basedOn w:val="6"/>
    <w:link w:val="13"/>
    <w:qFormat/>
    <w:uiPriority w:val="10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214</Pages>
  <TotalTime>0</TotalTime>
  <ScaleCrop>false</ScaleCrop>
  <LinksUpToDate>false</LinksUpToDate>
  <Application>WPS Office_12.2.0.22549_F1E327BC-269C-435d-A152-05C5408002CA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2025-09-16T20:14:25Z</dcterms:created>
  <dc:creator>admin</dc:creator>
  <cp:lastModifiedBy>admin</cp:lastModifiedBy>
  <dcterms:modified xsi:type="dcterms:W3CDTF">2025-09-16T20:15:14Z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1B8C68D3C605457F93BB7EADB6D3F3E4_12</vt:lpwstr>
  </property>
</Properties>
</file>